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384F" w:rsidRDefault="000E39E6" w:rsidP="00170AFC">
      <w:pPr>
        <w:pStyle w:val="Nagwek1"/>
        <w:rPr>
          <w:lang w:bidi="en-US"/>
        </w:rPr>
      </w:pPr>
      <w:r>
        <w:rPr>
          <w:lang w:bidi="en-US"/>
        </w:rPr>
        <w:tab/>
      </w:r>
      <w:r w:rsidR="00CF061E">
        <w:rPr>
          <w:lang w:bidi="en-US"/>
        </w:rPr>
        <w:tab/>
      </w:r>
      <w:r w:rsidR="00CF061E">
        <w:rPr>
          <w:lang w:bidi="en-US"/>
        </w:rPr>
        <w:tab/>
      </w:r>
    </w:p>
    <w:p w:rsidR="0007092F" w:rsidRDefault="00916DA3" w:rsidP="004E384F">
      <w:pPr>
        <w:tabs>
          <w:tab w:val="left" w:pos="2246"/>
        </w:tabs>
        <w:suppressAutoHyphens/>
        <w:autoSpaceDN w:val="0"/>
        <w:spacing w:after="120"/>
        <w:contextualSpacing/>
        <w:mirrorIndents/>
        <w:jc w:val="center"/>
        <w:rPr>
          <w:rFonts w:ascii="Times New Roman" w:eastAsia="SimSun" w:hAnsi="Times New Roman"/>
          <w:b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b/>
          <w:kern w:val="3"/>
          <w:sz w:val="24"/>
          <w:szCs w:val="24"/>
          <w:lang w:bidi="en-US"/>
        </w:rPr>
        <w:t xml:space="preserve">UMOWA </w:t>
      </w:r>
      <w:r w:rsidR="00D255A9" w:rsidRPr="00641276">
        <w:rPr>
          <w:rFonts w:ascii="Times New Roman" w:eastAsia="SimSun" w:hAnsi="Times New Roman"/>
          <w:b/>
          <w:kern w:val="3"/>
          <w:sz w:val="24"/>
          <w:szCs w:val="24"/>
          <w:lang w:bidi="en-US"/>
        </w:rPr>
        <w:t>(projekt)</w:t>
      </w:r>
    </w:p>
    <w:p w:rsidR="009C3AFD" w:rsidRPr="00641276" w:rsidRDefault="009C3AFD" w:rsidP="0007092F">
      <w:pPr>
        <w:suppressAutoHyphens/>
        <w:autoSpaceDN w:val="0"/>
        <w:spacing w:after="120"/>
        <w:contextualSpacing/>
        <w:mirrorIndents/>
        <w:jc w:val="center"/>
        <w:rPr>
          <w:rFonts w:ascii="Times New Roman" w:eastAsia="SimSun" w:hAnsi="Times New Roman"/>
          <w:b/>
          <w:kern w:val="3"/>
          <w:sz w:val="24"/>
          <w:szCs w:val="24"/>
          <w:lang w:bidi="en-US"/>
        </w:rPr>
      </w:pPr>
    </w:p>
    <w:p w:rsidR="00220F6F" w:rsidRDefault="008B3E94" w:rsidP="002A67C7">
      <w:pPr>
        <w:suppressAutoHyphens/>
        <w:autoSpaceDN w:val="0"/>
        <w:spacing w:after="0" w:line="360" w:lineRule="auto"/>
        <w:contextualSpacing/>
        <w:mirrorIndents/>
        <w:jc w:val="both"/>
        <w:rPr>
          <w:rFonts w:ascii="Times New Roman" w:eastAsia="SimSun" w:hAnsi="Times New Roman"/>
          <w:i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zawa</w:t>
      </w:r>
      <w:r w:rsidR="0002669E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rta dnia</w:t>
      </w:r>
      <w:r w:rsidR="00754A79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02669E" w:rsidRPr="00641276">
        <w:rPr>
          <w:rFonts w:ascii="Times New Roman" w:eastAsia="SimSun" w:hAnsi="Times New Roman"/>
          <w:i/>
          <w:kern w:val="3"/>
          <w:sz w:val="24"/>
          <w:szCs w:val="24"/>
          <w:lang w:bidi="en-US"/>
        </w:rPr>
        <w:t>....</w:t>
      </w:r>
      <w:r w:rsidR="00754A79" w:rsidRPr="00641276">
        <w:rPr>
          <w:rFonts w:ascii="Times New Roman" w:eastAsia="SimSun" w:hAnsi="Times New Roman"/>
          <w:i/>
          <w:kern w:val="3"/>
          <w:sz w:val="24"/>
          <w:szCs w:val="24"/>
          <w:lang w:bidi="en-US"/>
        </w:rPr>
        <w:t>...........</w:t>
      </w:r>
      <w:r w:rsidR="0002669E" w:rsidRPr="00641276">
        <w:rPr>
          <w:rFonts w:ascii="Times New Roman" w:eastAsia="SimSun" w:hAnsi="Times New Roman"/>
          <w:i/>
          <w:kern w:val="3"/>
          <w:sz w:val="24"/>
          <w:szCs w:val="24"/>
          <w:lang w:bidi="en-US"/>
        </w:rPr>
        <w:t>..........</w:t>
      </w:r>
      <w:r w:rsidR="005D67EE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 Rzeszowi</w:t>
      </w:r>
      <w:r w:rsidR="005F7A90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e</w:t>
      </w:r>
      <w:r w:rsidR="00FF2B82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pomiędzy Gminą Miasto Rzeszów, </w:t>
      </w:r>
      <w:r w:rsidR="001C7D53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ul. Rynek 1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, </w:t>
      </w:r>
      <w:r w:rsidR="005F7A90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br/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35-064 Rzeszów NIP 813-00-08-613,</w:t>
      </w:r>
      <w:r w:rsidRPr="00641276">
        <w:rPr>
          <w:rFonts w:ascii="Times New Roman" w:eastAsia="SimSun" w:hAnsi="Times New Roman"/>
          <w:kern w:val="3"/>
          <w:position w:val="14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zwaną dalej </w:t>
      </w:r>
      <w:r w:rsidRPr="00641276">
        <w:rPr>
          <w:rFonts w:ascii="Times New Roman" w:eastAsia="SimSun" w:hAnsi="Times New Roman"/>
          <w:b/>
          <w:kern w:val="3"/>
          <w:sz w:val="24"/>
          <w:szCs w:val="24"/>
          <w:lang w:bidi="en-US"/>
        </w:rPr>
        <w:t>„Zamawiającym”</w:t>
      </w:r>
      <w:r w:rsidR="00754A79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reprezentowaną przez</w:t>
      </w:r>
      <w:r w:rsidR="0002669E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: </w:t>
      </w:r>
      <w:r w:rsidR="005D67EE" w:rsidRPr="00641276">
        <w:rPr>
          <w:rFonts w:ascii="Times New Roman" w:hAnsi="Times New Roman"/>
          <w:i/>
          <w:sz w:val="24"/>
          <w:szCs w:val="24"/>
        </w:rPr>
        <w:t>………………</w:t>
      </w:r>
      <w:r w:rsidR="00754A79" w:rsidRPr="00641276">
        <w:rPr>
          <w:rFonts w:ascii="Times New Roman" w:hAnsi="Times New Roman"/>
          <w:i/>
          <w:sz w:val="24"/>
          <w:szCs w:val="24"/>
        </w:rPr>
        <w:t>……</w:t>
      </w:r>
      <w:r w:rsidR="005D67EE" w:rsidRPr="00641276">
        <w:rPr>
          <w:rFonts w:ascii="Times New Roman" w:hAnsi="Times New Roman"/>
          <w:i/>
          <w:sz w:val="24"/>
          <w:szCs w:val="24"/>
        </w:rPr>
        <w:t>………………………………………………</w:t>
      </w:r>
      <w:r w:rsidR="005F7A90" w:rsidRPr="00641276">
        <w:rPr>
          <w:rFonts w:ascii="Times New Roman" w:hAnsi="Times New Roman"/>
          <w:i/>
          <w:sz w:val="24"/>
          <w:szCs w:val="24"/>
        </w:rPr>
        <w:t>…………………</w:t>
      </w:r>
      <w:r w:rsidR="007A3493" w:rsidRPr="00641276">
        <w:rPr>
          <w:rFonts w:ascii="Times New Roman" w:hAnsi="Times New Roman"/>
          <w:i/>
          <w:sz w:val="24"/>
          <w:szCs w:val="24"/>
        </w:rPr>
        <w:t>…………..</w:t>
      </w:r>
      <w:r w:rsidR="005F7A90" w:rsidRPr="00641276">
        <w:rPr>
          <w:rFonts w:ascii="Times New Roman" w:hAnsi="Times New Roman"/>
          <w:i/>
          <w:sz w:val="24"/>
          <w:szCs w:val="24"/>
        </w:rPr>
        <w:t>…….</w:t>
      </w:r>
      <w:r w:rsidR="005D67EE" w:rsidRPr="00641276">
        <w:rPr>
          <w:rFonts w:ascii="Times New Roman" w:hAnsi="Times New Roman"/>
          <w:i/>
          <w:sz w:val="24"/>
          <w:szCs w:val="24"/>
        </w:rPr>
        <w:t>………..</w:t>
      </w:r>
      <w:r w:rsidR="00ED2764" w:rsidRPr="00641276">
        <w:rPr>
          <w:rFonts w:ascii="Times New Roman" w:hAnsi="Times New Roman"/>
          <w:i/>
          <w:sz w:val="24"/>
          <w:szCs w:val="24"/>
        </w:rPr>
        <w:t xml:space="preserve"> </w:t>
      </w:r>
      <w:r w:rsidR="00ED2764" w:rsidRPr="00641276">
        <w:rPr>
          <w:rFonts w:ascii="Times New Roman" w:eastAsia="SimSun" w:hAnsi="Times New Roman"/>
          <w:i/>
          <w:kern w:val="3"/>
          <w:sz w:val="24"/>
          <w:szCs w:val="24"/>
          <w:lang w:bidi="en-US"/>
        </w:rPr>
        <w:br/>
      </w:r>
      <w:r w:rsidRPr="00641276">
        <w:rPr>
          <w:rFonts w:ascii="Times New Roman" w:eastAsia="SimSun" w:hAnsi="Times New Roman"/>
          <w:i/>
          <w:kern w:val="3"/>
          <w:sz w:val="24"/>
          <w:szCs w:val="24"/>
          <w:lang w:bidi="en-US"/>
        </w:rPr>
        <w:t>a .......................................................................</w:t>
      </w:r>
      <w:r w:rsidR="007961DC" w:rsidRPr="00641276">
        <w:rPr>
          <w:rFonts w:ascii="Times New Roman" w:eastAsia="SimSun" w:hAnsi="Times New Roman"/>
          <w:i/>
          <w:kern w:val="3"/>
          <w:sz w:val="24"/>
          <w:szCs w:val="24"/>
          <w:lang w:bidi="en-US"/>
        </w:rPr>
        <w:t>...........</w:t>
      </w:r>
      <w:r w:rsidR="00754A79" w:rsidRPr="00641276">
        <w:rPr>
          <w:rFonts w:ascii="Times New Roman" w:eastAsia="SimSun" w:hAnsi="Times New Roman"/>
          <w:i/>
          <w:kern w:val="3"/>
          <w:sz w:val="24"/>
          <w:szCs w:val="24"/>
          <w:lang w:bidi="en-US"/>
        </w:rPr>
        <w:t>......</w:t>
      </w:r>
      <w:r w:rsidR="007961DC" w:rsidRPr="00641276">
        <w:rPr>
          <w:rFonts w:ascii="Times New Roman" w:eastAsia="SimSun" w:hAnsi="Times New Roman"/>
          <w:i/>
          <w:kern w:val="3"/>
          <w:sz w:val="24"/>
          <w:szCs w:val="24"/>
          <w:lang w:bidi="en-US"/>
        </w:rPr>
        <w:t>...</w:t>
      </w:r>
      <w:r w:rsidR="007A3493" w:rsidRPr="00641276">
        <w:rPr>
          <w:rFonts w:ascii="Times New Roman" w:eastAsia="SimSun" w:hAnsi="Times New Roman"/>
          <w:i/>
          <w:kern w:val="3"/>
          <w:sz w:val="24"/>
          <w:szCs w:val="24"/>
          <w:lang w:bidi="en-US"/>
        </w:rPr>
        <w:t>............</w:t>
      </w:r>
      <w:r w:rsidR="00ED2764" w:rsidRPr="00641276">
        <w:rPr>
          <w:rFonts w:ascii="Times New Roman" w:eastAsia="SimSun" w:hAnsi="Times New Roman"/>
          <w:i/>
          <w:kern w:val="3"/>
          <w:sz w:val="24"/>
          <w:szCs w:val="24"/>
          <w:lang w:bidi="en-US"/>
        </w:rPr>
        <w:t>................................................</w:t>
      </w:r>
    </w:p>
    <w:p w:rsidR="00916DA3" w:rsidRPr="00641276" w:rsidRDefault="00220F6F" w:rsidP="002A67C7">
      <w:pPr>
        <w:suppressAutoHyphens/>
        <w:autoSpaceDN w:val="0"/>
        <w:spacing w:after="0" w:line="360" w:lineRule="auto"/>
        <w:contextualSpacing/>
        <w:mirrorIndents/>
        <w:jc w:val="both"/>
        <w:rPr>
          <w:rFonts w:ascii="Times New Roman" w:eastAsia="SimSun" w:hAnsi="Times New Roman"/>
          <w:i/>
          <w:kern w:val="3"/>
          <w:sz w:val="24"/>
          <w:szCs w:val="24"/>
          <w:lang w:bidi="en-US"/>
        </w:rPr>
      </w:pPr>
      <w:r>
        <w:rPr>
          <w:rFonts w:ascii="Times New Roman" w:eastAsia="SimSun" w:hAnsi="Times New Roman"/>
          <w:i/>
          <w:kern w:val="3"/>
          <w:sz w:val="24"/>
          <w:szCs w:val="24"/>
          <w:lang w:bidi="en-US"/>
        </w:rPr>
        <w:t>…………………………………………………………………………………………………………………</w:t>
      </w:r>
      <w:r w:rsidR="00ED2764" w:rsidRPr="00641276">
        <w:rPr>
          <w:rFonts w:ascii="Times New Roman" w:eastAsia="SimSun" w:hAnsi="Times New Roman"/>
          <w:i/>
          <w:kern w:val="3"/>
          <w:sz w:val="24"/>
          <w:szCs w:val="24"/>
          <w:lang w:bidi="en-US"/>
        </w:rPr>
        <w:t>.</w:t>
      </w:r>
    </w:p>
    <w:p w:rsidR="008B3E94" w:rsidRPr="00641276" w:rsidRDefault="008B3E94" w:rsidP="002A67C7">
      <w:pPr>
        <w:suppressAutoHyphens/>
        <w:autoSpaceDN w:val="0"/>
        <w:spacing w:after="0" w:line="360" w:lineRule="auto"/>
        <w:contextualSpacing/>
        <w:mirrorIndents/>
        <w:jc w:val="both"/>
        <w:rPr>
          <w:rFonts w:ascii="Times New Roman" w:eastAsia="SimSun" w:hAnsi="Times New Roman"/>
          <w:b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zwaną dalej </w:t>
      </w:r>
      <w:r w:rsidRPr="00641276">
        <w:rPr>
          <w:rFonts w:ascii="Times New Roman" w:eastAsia="SimSun" w:hAnsi="Times New Roman"/>
          <w:b/>
          <w:kern w:val="3"/>
          <w:sz w:val="24"/>
          <w:szCs w:val="24"/>
          <w:lang w:bidi="en-US"/>
        </w:rPr>
        <w:t>„</w:t>
      </w:r>
      <w:r w:rsidRPr="00641276">
        <w:rPr>
          <w:rFonts w:ascii="Times New Roman" w:eastAsia="SimSun" w:hAnsi="Times New Roman"/>
          <w:b/>
          <w:i/>
          <w:kern w:val="3"/>
          <w:sz w:val="24"/>
          <w:szCs w:val="24"/>
          <w:lang w:bidi="en-US"/>
        </w:rPr>
        <w:t>Wykonawcą”</w:t>
      </w:r>
      <w:r w:rsidRPr="00641276">
        <w:rPr>
          <w:rFonts w:ascii="Times New Roman" w:eastAsia="SimSun" w:hAnsi="Times New Roman"/>
          <w:b/>
          <w:kern w:val="3"/>
          <w:sz w:val="24"/>
          <w:szCs w:val="24"/>
          <w:lang w:bidi="en-US"/>
        </w:rPr>
        <w:t xml:space="preserve"> </w:t>
      </w:r>
    </w:p>
    <w:p w:rsidR="008B3E94" w:rsidRPr="00641276" w:rsidRDefault="008B3E94" w:rsidP="002A67C7">
      <w:pPr>
        <w:suppressAutoHyphens/>
        <w:autoSpaceDN w:val="0"/>
        <w:spacing w:after="0" w:line="360" w:lineRule="auto"/>
        <w:contextualSpacing/>
        <w:mirrorIndents/>
        <w:jc w:val="both"/>
        <w:rPr>
          <w:rFonts w:ascii="Times New Roman" w:eastAsia="SimSun" w:hAnsi="Times New Roman"/>
          <w:b/>
          <w:i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b/>
          <w:kern w:val="3"/>
          <w:sz w:val="24"/>
          <w:szCs w:val="24"/>
          <w:lang w:bidi="en-US"/>
        </w:rPr>
        <w:t xml:space="preserve">zwanymi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dalej również </w:t>
      </w:r>
      <w:r w:rsidRPr="00641276">
        <w:rPr>
          <w:rFonts w:ascii="Times New Roman" w:eastAsia="SimSun" w:hAnsi="Times New Roman"/>
          <w:b/>
          <w:kern w:val="3"/>
          <w:sz w:val="24"/>
          <w:szCs w:val="24"/>
          <w:lang w:bidi="en-US"/>
        </w:rPr>
        <w:t xml:space="preserve"> „</w:t>
      </w:r>
      <w:r w:rsidRPr="00641276">
        <w:rPr>
          <w:rFonts w:ascii="Times New Roman" w:eastAsia="SimSun" w:hAnsi="Times New Roman"/>
          <w:b/>
          <w:i/>
          <w:kern w:val="3"/>
          <w:sz w:val="24"/>
          <w:szCs w:val="24"/>
          <w:lang w:bidi="en-US"/>
        </w:rPr>
        <w:t>Stronami”</w:t>
      </w:r>
      <w:r w:rsidR="00E55FA0" w:rsidRPr="00641276">
        <w:rPr>
          <w:rFonts w:ascii="Times New Roman" w:eastAsia="SimSun" w:hAnsi="Times New Roman"/>
          <w:b/>
          <w:i/>
          <w:kern w:val="3"/>
          <w:sz w:val="24"/>
          <w:szCs w:val="24"/>
          <w:lang w:bidi="en-US"/>
        </w:rPr>
        <w:t>.</w:t>
      </w:r>
    </w:p>
    <w:p w:rsidR="00916DA3" w:rsidRPr="00641276" w:rsidRDefault="00916DA3" w:rsidP="002A67C7">
      <w:pPr>
        <w:suppressAutoHyphens/>
        <w:autoSpaceDN w:val="0"/>
        <w:spacing w:after="0" w:line="360" w:lineRule="auto"/>
        <w:contextualSpacing/>
        <w:mirrorIndents/>
        <w:jc w:val="both"/>
        <w:rPr>
          <w:rFonts w:ascii="Times New Roman" w:eastAsia="SimSun" w:hAnsi="Times New Roman"/>
          <w:b/>
          <w:kern w:val="3"/>
          <w:sz w:val="24"/>
          <w:szCs w:val="24"/>
          <w:lang w:bidi="en-US"/>
        </w:rPr>
      </w:pPr>
    </w:p>
    <w:p w:rsidR="00D2589C" w:rsidRPr="00B95668" w:rsidRDefault="008B3E94" w:rsidP="00B95668">
      <w:pPr>
        <w:suppressAutoHyphens/>
        <w:autoSpaceDN w:val="0"/>
        <w:spacing w:after="0" w:line="360" w:lineRule="auto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 rezultacie dokonania przez Zamawiaj</w:t>
      </w:r>
      <w:r w:rsidR="0034791D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ącego wyboru oferty Wykonawcy </w:t>
      </w:r>
      <w:r w:rsidR="001C7D53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 trybie przetargu nieograniczonego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zawarto umowę następującej treści:</w:t>
      </w:r>
    </w:p>
    <w:p w:rsidR="0092363C" w:rsidRPr="007A1A41" w:rsidRDefault="0092363C" w:rsidP="002A67C7">
      <w:pPr>
        <w:shd w:val="clear" w:color="auto" w:fill="FFFFFF"/>
        <w:tabs>
          <w:tab w:val="left" w:pos="502"/>
        </w:tabs>
        <w:suppressAutoHyphens/>
        <w:autoSpaceDN w:val="0"/>
        <w:spacing w:after="0" w:line="360" w:lineRule="auto"/>
        <w:contextualSpacing/>
        <w:mirrorIndents/>
        <w:jc w:val="center"/>
        <w:rPr>
          <w:rFonts w:ascii="Times New Roman" w:eastAsia="SimSun" w:hAnsi="Times New Roman"/>
          <w:b/>
          <w:kern w:val="3"/>
          <w:sz w:val="16"/>
          <w:szCs w:val="16"/>
          <w:lang w:bidi="en-US"/>
        </w:rPr>
      </w:pPr>
    </w:p>
    <w:p w:rsidR="008B3E94" w:rsidRPr="00641276" w:rsidRDefault="008B3E94" w:rsidP="002A67C7">
      <w:pPr>
        <w:shd w:val="clear" w:color="auto" w:fill="FFFFFF"/>
        <w:tabs>
          <w:tab w:val="left" w:pos="502"/>
        </w:tabs>
        <w:suppressAutoHyphens/>
        <w:autoSpaceDN w:val="0"/>
        <w:spacing w:after="0" w:line="360" w:lineRule="auto"/>
        <w:contextualSpacing/>
        <w:mirrorIndents/>
        <w:jc w:val="center"/>
        <w:rPr>
          <w:rFonts w:ascii="Times New Roman" w:eastAsia="SimSun" w:hAnsi="Times New Roman"/>
          <w:b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b/>
          <w:kern w:val="3"/>
          <w:sz w:val="24"/>
          <w:szCs w:val="24"/>
          <w:lang w:bidi="en-US"/>
        </w:rPr>
        <w:t>§1</w:t>
      </w:r>
    </w:p>
    <w:p w:rsidR="008B3E94" w:rsidRPr="00641276" w:rsidRDefault="008B3E94" w:rsidP="002A67C7">
      <w:pPr>
        <w:shd w:val="clear" w:color="auto" w:fill="FFFFFF"/>
        <w:tabs>
          <w:tab w:val="left" w:pos="502"/>
        </w:tabs>
        <w:suppressAutoHyphens/>
        <w:autoSpaceDN w:val="0"/>
        <w:spacing w:after="0" w:line="360" w:lineRule="auto"/>
        <w:contextualSpacing/>
        <w:mirrorIndents/>
        <w:jc w:val="center"/>
        <w:rPr>
          <w:rFonts w:ascii="Times New Roman" w:eastAsia="SimSun" w:hAnsi="Times New Roman"/>
          <w:b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b/>
          <w:kern w:val="3"/>
          <w:sz w:val="24"/>
          <w:szCs w:val="24"/>
          <w:lang w:bidi="en-US"/>
        </w:rPr>
        <w:t>PRZEDMIOT UMOWY</w:t>
      </w:r>
    </w:p>
    <w:p w:rsidR="004E4F2A" w:rsidRPr="000C316F" w:rsidRDefault="003D555F" w:rsidP="000C316F">
      <w:pPr>
        <w:pStyle w:val="Bezodstpw"/>
        <w:numPr>
          <w:ilvl w:val="0"/>
          <w:numId w:val="23"/>
        </w:numPr>
        <w:tabs>
          <w:tab w:val="left" w:pos="284"/>
        </w:tabs>
        <w:spacing w:line="360" w:lineRule="auto"/>
        <w:ind w:left="0" w:firstLine="0"/>
        <w:rPr>
          <w:b/>
          <w:szCs w:val="24"/>
        </w:rPr>
      </w:pPr>
      <w:r w:rsidRPr="00A833FD">
        <w:rPr>
          <w:szCs w:val="24"/>
          <w:lang w:bidi="en-US"/>
        </w:rPr>
        <w:t>Zamawiający zleca, a Wykonawca przyjmuje do wykonani</w:t>
      </w:r>
      <w:r w:rsidR="0011196C" w:rsidRPr="00A833FD">
        <w:rPr>
          <w:szCs w:val="24"/>
          <w:lang w:bidi="en-US"/>
        </w:rPr>
        <w:t>a</w:t>
      </w:r>
      <w:r w:rsidR="000C316F">
        <w:rPr>
          <w:szCs w:val="24"/>
          <w:lang w:bidi="en-US"/>
        </w:rPr>
        <w:t xml:space="preserve"> </w:t>
      </w:r>
      <w:r w:rsidR="0074194A" w:rsidRPr="000C316F">
        <w:rPr>
          <w:szCs w:val="24"/>
          <w:lang w:bidi="en-US"/>
        </w:rPr>
        <w:t xml:space="preserve">roboty budowlane </w:t>
      </w:r>
      <w:r w:rsidR="0011196C" w:rsidRPr="000C316F">
        <w:rPr>
          <w:szCs w:val="24"/>
          <w:lang w:bidi="en-US"/>
        </w:rPr>
        <w:t>polegają</w:t>
      </w:r>
      <w:r w:rsidR="00441306">
        <w:rPr>
          <w:szCs w:val="24"/>
          <w:lang w:bidi="en-US"/>
        </w:rPr>
        <w:t>ce</w:t>
      </w:r>
      <w:r w:rsidR="0011196C" w:rsidRPr="000C316F">
        <w:rPr>
          <w:szCs w:val="24"/>
          <w:lang w:bidi="en-US"/>
        </w:rPr>
        <w:t xml:space="preserve"> na </w:t>
      </w:r>
      <w:r w:rsidR="00913E85">
        <w:rPr>
          <w:szCs w:val="24"/>
        </w:rPr>
        <w:t>modernizacji</w:t>
      </w:r>
      <w:r w:rsidR="00A64215" w:rsidRPr="00441306">
        <w:rPr>
          <w:szCs w:val="24"/>
        </w:rPr>
        <w:t xml:space="preserve"> Szkoły Podstawowej nr 22, mając</w:t>
      </w:r>
      <w:r w:rsidR="00441306" w:rsidRPr="00441306">
        <w:rPr>
          <w:szCs w:val="24"/>
        </w:rPr>
        <w:t>e</w:t>
      </w:r>
      <w:r w:rsidR="00A64215" w:rsidRPr="00441306">
        <w:rPr>
          <w:szCs w:val="24"/>
        </w:rPr>
        <w:t xml:space="preserve"> na celu dostosowanie budynku szkoły dla osób </w:t>
      </w:r>
      <w:r w:rsidR="00201CAE">
        <w:rPr>
          <w:szCs w:val="24"/>
        </w:rPr>
        <w:br/>
      </w:r>
      <w:r w:rsidR="00A64215" w:rsidRPr="00441306">
        <w:rPr>
          <w:szCs w:val="24"/>
        </w:rPr>
        <w:t>z niepełnosprawnościami</w:t>
      </w:r>
      <w:r w:rsidR="00441306" w:rsidRPr="00441306">
        <w:rPr>
          <w:szCs w:val="24"/>
        </w:rPr>
        <w:t>,</w:t>
      </w:r>
      <w:r w:rsidR="00441306">
        <w:rPr>
          <w:b/>
          <w:szCs w:val="24"/>
        </w:rPr>
        <w:t xml:space="preserve"> </w:t>
      </w:r>
      <w:r w:rsidR="00441306" w:rsidRPr="00441306">
        <w:rPr>
          <w:szCs w:val="24"/>
        </w:rPr>
        <w:t>realizowane w zakresie zadania inwestycyjnego pn</w:t>
      </w:r>
      <w:r w:rsidR="00441306">
        <w:rPr>
          <w:szCs w:val="24"/>
        </w:rPr>
        <w:t>.</w:t>
      </w:r>
      <w:r w:rsidR="00441306" w:rsidRPr="00441306">
        <w:rPr>
          <w:szCs w:val="24"/>
        </w:rPr>
        <w:t>:</w:t>
      </w:r>
      <w:r w:rsidR="00441306">
        <w:rPr>
          <w:szCs w:val="24"/>
        </w:rPr>
        <w:t xml:space="preserve"> </w:t>
      </w:r>
      <w:r w:rsidR="00441306" w:rsidRPr="005A274A">
        <w:rPr>
          <w:b/>
          <w:szCs w:val="24"/>
        </w:rPr>
        <w:t>Dostosowanie budynku Szkoły Podstawowej nr 22 z Oddziałami Integracyjnymi ul. Ptasia 2, w obszarze architektonicznym dla potrzeb osób z niepełnosprawnościami</w:t>
      </w:r>
      <w:r w:rsidR="00441306" w:rsidRPr="00441306">
        <w:rPr>
          <w:szCs w:val="24"/>
        </w:rPr>
        <w:t xml:space="preserve">,  </w:t>
      </w:r>
      <w:r w:rsidR="00A64215" w:rsidRPr="00441306">
        <w:rPr>
          <w:szCs w:val="24"/>
        </w:rPr>
        <w:t xml:space="preserve"> </w:t>
      </w:r>
      <w:r w:rsidR="00072FAA" w:rsidRPr="00441306">
        <w:rPr>
          <w:szCs w:val="24"/>
        </w:rPr>
        <w:t>realizowan</w:t>
      </w:r>
      <w:r w:rsidR="00441306" w:rsidRPr="00441306">
        <w:rPr>
          <w:szCs w:val="24"/>
        </w:rPr>
        <w:t>ego</w:t>
      </w:r>
      <w:r w:rsidR="00072FAA" w:rsidRPr="00441306">
        <w:rPr>
          <w:szCs w:val="24"/>
        </w:rPr>
        <w:t xml:space="preserve"> w</w:t>
      </w:r>
      <w:r w:rsidR="00A64215">
        <w:rPr>
          <w:b/>
          <w:szCs w:val="24"/>
        </w:rPr>
        <w:t xml:space="preserve"> </w:t>
      </w:r>
      <w:r w:rsidR="00A64215" w:rsidRPr="005A274A">
        <w:rPr>
          <w:szCs w:val="24"/>
        </w:rPr>
        <w:t xml:space="preserve">ramach </w:t>
      </w:r>
      <w:r w:rsidR="00072FAA" w:rsidRPr="005A274A">
        <w:rPr>
          <w:szCs w:val="24"/>
        </w:rPr>
        <w:t>projektu</w:t>
      </w:r>
      <w:r w:rsidR="005A274A">
        <w:rPr>
          <w:sz w:val="22"/>
        </w:rPr>
        <w:t>:</w:t>
      </w:r>
      <w:r w:rsidR="00A64215" w:rsidRPr="005A274A">
        <w:rPr>
          <w:sz w:val="22"/>
        </w:rPr>
        <w:t xml:space="preserve"> </w:t>
      </w:r>
      <w:r w:rsidR="00A64215" w:rsidRPr="00CF5189">
        <w:rPr>
          <w:b/>
          <w:szCs w:val="24"/>
        </w:rPr>
        <w:t>„Dostępna Szkoła – innowacyjne rozwiązania w kreowaniu przyjaznej przestrzeni edukacyjnej z uwzględnieniem potrzeb uczniów oraz otoczenia”</w:t>
      </w:r>
      <w:r w:rsidR="00D51ED8" w:rsidRPr="00E91163">
        <w:rPr>
          <w:b/>
          <w:szCs w:val="24"/>
        </w:rPr>
        <w:t>.</w:t>
      </w:r>
    </w:p>
    <w:p w:rsidR="006D00F2" w:rsidRPr="006D00F2" w:rsidRDefault="004E4F2A" w:rsidP="004E4F2A">
      <w:pPr>
        <w:pStyle w:val="Bezodstpw"/>
        <w:tabs>
          <w:tab w:val="left" w:pos="284"/>
        </w:tabs>
        <w:spacing w:line="360" w:lineRule="auto"/>
        <w:rPr>
          <w:rFonts w:eastAsia="Times New Roman"/>
          <w:szCs w:val="24"/>
          <w:lang w:bidi="en-US"/>
        </w:rPr>
      </w:pPr>
      <w:r>
        <w:rPr>
          <w:szCs w:val="24"/>
        </w:rPr>
        <w:t xml:space="preserve">2. </w:t>
      </w:r>
      <w:r w:rsidR="0011196C" w:rsidRPr="006B0577">
        <w:rPr>
          <w:szCs w:val="24"/>
        </w:rPr>
        <w:t xml:space="preserve">Podstawą realizacji przedmiotu umowy jest </w:t>
      </w:r>
      <w:r w:rsidR="00E91163">
        <w:rPr>
          <w:szCs w:val="24"/>
        </w:rPr>
        <w:t>dokumentacja projektowa</w:t>
      </w:r>
      <w:r w:rsidR="006D00F2">
        <w:rPr>
          <w:szCs w:val="24"/>
        </w:rPr>
        <w:t>.</w:t>
      </w:r>
    </w:p>
    <w:p w:rsidR="001A3CB7" w:rsidRPr="006B0577" w:rsidRDefault="00AF6BF6" w:rsidP="006B0577">
      <w:pPr>
        <w:pStyle w:val="Bezodstpw"/>
        <w:tabs>
          <w:tab w:val="left" w:pos="284"/>
        </w:tabs>
        <w:spacing w:line="360" w:lineRule="auto"/>
        <w:rPr>
          <w:rFonts w:eastAsia="Times New Roman"/>
          <w:szCs w:val="24"/>
          <w:lang w:bidi="en-US"/>
        </w:rPr>
      </w:pPr>
      <w:r w:rsidRPr="006B0577">
        <w:rPr>
          <w:szCs w:val="24"/>
        </w:rPr>
        <w:t xml:space="preserve">3. </w:t>
      </w:r>
      <w:r w:rsidRPr="006B0577">
        <w:rPr>
          <w:szCs w:val="24"/>
        </w:rPr>
        <w:tab/>
        <w:t xml:space="preserve">Zadanie, o którym mowa w ust. 1 ujęte zostało w Uchwale </w:t>
      </w:r>
      <w:r w:rsidRPr="006B0577">
        <w:rPr>
          <w:rFonts w:eastAsia="Times New Roman"/>
          <w:szCs w:val="24"/>
          <w:lang w:bidi="en-US"/>
        </w:rPr>
        <w:t xml:space="preserve">Nr </w:t>
      </w:r>
      <w:r w:rsidR="00F33645" w:rsidRPr="0057008A">
        <w:rPr>
          <w:szCs w:val="24"/>
        </w:rPr>
        <w:t>LVI/1166/2021</w:t>
      </w:r>
      <w:r w:rsidR="00F33645">
        <w:rPr>
          <w:szCs w:val="24"/>
        </w:rPr>
        <w:t xml:space="preserve"> </w:t>
      </w:r>
      <w:r w:rsidRPr="006B0577">
        <w:rPr>
          <w:rFonts w:eastAsia="Times New Roman"/>
          <w:szCs w:val="24"/>
          <w:lang w:bidi="en-US"/>
        </w:rPr>
        <w:t xml:space="preserve">Rady Miasta Rzeszowa z dnia </w:t>
      </w:r>
      <w:r w:rsidR="00957F84" w:rsidRPr="00957F84">
        <w:rPr>
          <w:rFonts w:eastAsia="Times New Roman"/>
          <w:szCs w:val="24"/>
          <w:lang w:bidi="en-US"/>
        </w:rPr>
        <w:t xml:space="preserve">14 grudnia 2021 r. w </w:t>
      </w:r>
      <w:r w:rsidR="00F33645">
        <w:rPr>
          <w:rFonts w:eastAsia="Times New Roman"/>
          <w:szCs w:val="24"/>
          <w:lang w:bidi="en-US"/>
        </w:rPr>
        <w:t xml:space="preserve">sprawie </w:t>
      </w:r>
      <w:r w:rsidR="00F33645" w:rsidRPr="00705B7A">
        <w:rPr>
          <w:spacing w:val="6"/>
          <w:sz w:val="22"/>
        </w:rPr>
        <w:t xml:space="preserve">wieloletniej prognozy finansowej </w:t>
      </w:r>
      <w:r w:rsidR="00F33645" w:rsidRPr="00705B7A">
        <w:rPr>
          <w:spacing w:val="6"/>
          <w:sz w:val="22"/>
          <w:vertAlign w:val="superscript"/>
        </w:rPr>
        <w:t xml:space="preserve"> </w:t>
      </w:r>
      <w:r w:rsidR="00957F84" w:rsidRPr="00957F84">
        <w:rPr>
          <w:rFonts w:eastAsia="Times New Roman"/>
          <w:szCs w:val="24"/>
          <w:lang w:bidi="en-US"/>
        </w:rPr>
        <w:t xml:space="preserve">na 2022 r. z </w:t>
      </w:r>
      <w:proofErr w:type="spellStart"/>
      <w:r w:rsidR="00957F84" w:rsidRPr="00957F84">
        <w:rPr>
          <w:rFonts w:eastAsia="Times New Roman"/>
          <w:szCs w:val="24"/>
          <w:lang w:bidi="en-US"/>
        </w:rPr>
        <w:t>późn</w:t>
      </w:r>
      <w:proofErr w:type="spellEnd"/>
      <w:r w:rsidR="00957F84" w:rsidRPr="00957F84">
        <w:rPr>
          <w:rFonts w:eastAsia="Times New Roman"/>
          <w:szCs w:val="24"/>
          <w:lang w:bidi="en-US"/>
        </w:rPr>
        <w:t>. zm.</w:t>
      </w:r>
      <w:r w:rsidRPr="006B0577">
        <w:rPr>
          <w:rFonts w:eastAsia="Times New Roman"/>
          <w:szCs w:val="24"/>
          <w:lang w:bidi="en-US"/>
        </w:rPr>
        <w:t xml:space="preserve"> </w:t>
      </w:r>
      <w:r w:rsidR="00480EC7" w:rsidRPr="006B0577">
        <w:rPr>
          <w:rFonts w:eastAsia="Times New Roman"/>
          <w:szCs w:val="24"/>
        </w:rPr>
        <w:t xml:space="preserve">Dz. </w:t>
      </w:r>
      <w:r w:rsidR="00D51ED8">
        <w:rPr>
          <w:rFonts w:eastAsia="Times New Roman"/>
          <w:szCs w:val="24"/>
        </w:rPr>
        <w:t>801</w:t>
      </w:r>
      <w:r w:rsidR="00605BE1" w:rsidRPr="006B0577">
        <w:rPr>
          <w:rFonts w:eastAsia="Times New Roman"/>
          <w:szCs w:val="24"/>
        </w:rPr>
        <w:t xml:space="preserve"> </w:t>
      </w:r>
      <w:r w:rsidR="00F33645">
        <w:rPr>
          <w:spacing w:val="6"/>
          <w:sz w:val="22"/>
        </w:rPr>
        <w:t>Rozdz. 80101</w:t>
      </w:r>
      <w:r w:rsidR="00F33645" w:rsidRPr="00B0758D">
        <w:rPr>
          <w:spacing w:val="6"/>
          <w:sz w:val="22"/>
        </w:rPr>
        <w:t xml:space="preserve"> § </w:t>
      </w:r>
      <w:r w:rsidR="00F33645">
        <w:rPr>
          <w:spacing w:val="6"/>
          <w:sz w:val="22"/>
        </w:rPr>
        <w:t>6057, 6059</w:t>
      </w:r>
      <w:r w:rsidR="004C19DA" w:rsidRPr="006B0577">
        <w:rPr>
          <w:rFonts w:eastAsia="Times New Roman"/>
          <w:szCs w:val="24"/>
        </w:rPr>
        <w:t>.</w:t>
      </w:r>
    </w:p>
    <w:p w:rsidR="00666888" w:rsidRPr="00641276" w:rsidRDefault="004E4F2A" w:rsidP="00AF6BF6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4</w:t>
      </w:r>
      <w:r w:rsidR="00B76567">
        <w:rPr>
          <w:rFonts w:ascii="Times New Roman" w:eastAsia="Times New Roman" w:hAnsi="Times New Roman"/>
          <w:sz w:val="24"/>
          <w:szCs w:val="24"/>
        </w:rPr>
        <w:t xml:space="preserve">. </w:t>
      </w:r>
      <w:r w:rsidR="005B359C" w:rsidRPr="00641276">
        <w:rPr>
          <w:rFonts w:ascii="Times New Roman" w:eastAsia="Times New Roman" w:hAnsi="Times New Roman"/>
          <w:sz w:val="24"/>
          <w:szCs w:val="24"/>
        </w:rPr>
        <w:t>S</w:t>
      </w:r>
      <w:r w:rsidR="005B359C" w:rsidRPr="00641276">
        <w:rPr>
          <w:rFonts w:ascii="Times New Roman" w:eastAsia="Times New Roman" w:hAnsi="Times New Roman"/>
          <w:sz w:val="24"/>
          <w:szCs w:val="24"/>
          <w:lang w:bidi="en-US"/>
        </w:rPr>
        <w:t>zczegółowy zakres rzeczowy przedmiotu umowy określa</w:t>
      </w:r>
      <w:r w:rsidR="00934FE7" w:rsidRPr="00641276">
        <w:rPr>
          <w:rFonts w:ascii="Times New Roman" w:eastAsia="Times New Roman" w:hAnsi="Times New Roman"/>
          <w:sz w:val="24"/>
          <w:szCs w:val="24"/>
          <w:lang w:bidi="en-US"/>
        </w:rPr>
        <w:t xml:space="preserve">: </w:t>
      </w:r>
    </w:p>
    <w:p w:rsidR="00666888" w:rsidRPr="00641276" w:rsidRDefault="00E457CC" w:rsidP="006B0577">
      <w:pPr>
        <w:numPr>
          <w:ilvl w:val="0"/>
          <w:numId w:val="34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bidi="en-US"/>
        </w:rPr>
        <w:t>ogłoszenie</w:t>
      </w:r>
      <w:r w:rsidR="008873C2">
        <w:rPr>
          <w:rFonts w:ascii="Times New Roman" w:eastAsia="Times New Roman" w:hAnsi="Times New Roman"/>
          <w:sz w:val="24"/>
          <w:szCs w:val="24"/>
          <w:lang w:bidi="en-US"/>
        </w:rPr>
        <w:t xml:space="preserve"> o zamówieniu, </w:t>
      </w:r>
      <w:r w:rsidR="00CF061E">
        <w:rPr>
          <w:rFonts w:ascii="Times New Roman" w:eastAsia="Times New Roman" w:hAnsi="Times New Roman"/>
          <w:sz w:val="24"/>
          <w:szCs w:val="24"/>
          <w:lang w:bidi="en-US"/>
        </w:rPr>
        <w:t>do</w:t>
      </w:r>
      <w:r w:rsidR="005B359C" w:rsidRPr="00641276">
        <w:rPr>
          <w:rFonts w:ascii="Times New Roman" w:eastAsia="Times New Roman" w:hAnsi="Times New Roman"/>
          <w:sz w:val="24"/>
          <w:szCs w:val="24"/>
          <w:lang w:bidi="en-US"/>
        </w:rPr>
        <w:t xml:space="preserve">kumentacja projektowa, </w:t>
      </w:r>
      <w:r w:rsidR="00834E78" w:rsidRPr="00641276">
        <w:rPr>
          <w:rFonts w:ascii="Times New Roman" w:eastAsia="Times New Roman" w:hAnsi="Times New Roman"/>
          <w:sz w:val="24"/>
          <w:szCs w:val="24"/>
          <w:lang w:bidi="en-US"/>
        </w:rPr>
        <w:t xml:space="preserve">Specyfikacje Techniczne Wykonania </w:t>
      </w:r>
      <w:r w:rsidR="00AF6BF6">
        <w:rPr>
          <w:rFonts w:ascii="Times New Roman" w:eastAsia="Times New Roman" w:hAnsi="Times New Roman"/>
          <w:sz w:val="24"/>
          <w:szCs w:val="24"/>
          <w:lang w:bidi="en-US"/>
        </w:rPr>
        <w:br/>
      </w:r>
      <w:r w:rsidR="00834E78" w:rsidRPr="00641276">
        <w:rPr>
          <w:rFonts w:ascii="Times New Roman" w:eastAsia="Times New Roman" w:hAnsi="Times New Roman"/>
          <w:sz w:val="24"/>
          <w:szCs w:val="24"/>
          <w:lang w:bidi="en-US"/>
        </w:rPr>
        <w:t xml:space="preserve">i Odbioru </w:t>
      </w:r>
      <w:r w:rsidR="00764C54" w:rsidRPr="00641276">
        <w:rPr>
          <w:rFonts w:ascii="Times New Roman" w:eastAsia="Times New Roman" w:hAnsi="Times New Roman"/>
          <w:sz w:val="24"/>
          <w:szCs w:val="24"/>
          <w:lang w:bidi="en-US"/>
        </w:rPr>
        <w:t>R</w:t>
      </w:r>
      <w:r w:rsidR="00834E78" w:rsidRPr="00641276">
        <w:rPr>
          <w:rFonts w:ascii="Times New Roman" w:eastAsia="Times New Roman" w:hAnsi="Times New Roman"/>
          <w:sz w:val="24"/>
          <w:szCs w:val="24"/>
          <w:lang w:bidi="en-US"/>
        </w:rPr>
        <w:t xml:space="preserve">obót </w:t>
      </w:r>
      <w:r w:rsidR="00764C54" w:rsidRPr="00641276">
        <w:rPr>
          <w:rFonts w:ascii="Times New Roman" w:eastAsia="Times New Roman" w:hAnsi="Times New Roman"/>
          <w:sz w:val="24"/>
          <w:szCs w:val="24"/>
          <w:lang w:bidi="en-US"/>
        </w:rPr>
        <w:t>B</w:t>
      </w:r>
      <w:r w:rsidR="00834E78" w:rsidRPr="00641276">
        <w:rPr>
          <w:rFonts w:ascii="Times New Roman" w:eastAsia="Times New Roman" w:hAnsi="Times New Roman"/>
          <w:sz w:val="24"/>
          <w:szCs w:val="24"/>
          <w:lang w:bidi="en-US"/>
        </w:rPr>
        <w:t>udowlanych,</w:t>
      </w:r>
    </w:p>
    <w:p w:rsidR="00666888" w:rsidRPr="00641276" w:rsidRDefault="005B359C" w:rsidP="006B0577">
      <w:pPr>
        <w:numPr>
          <w:ilvl w:val="0"/>
          <w:numId w:val="34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</w:rPr>
      </w:pPr>
      <w:r w:rsidRPr="00641276">
        <w:rPr>
          <w:rFonts w:ascii="Times New Roman" w:eastAsia="Times New Roman" w:hAnsi="Times New Roman"/>
          <w:sz w:val="24"/>
          <w:szCs w:val="24"/>
          <w:lang w:bidi="en-US"/>
        </w:rPr>
        <w:t xml:space="preserve">Specyfikacja Warunków Zamówienia, </w:t>
      </w:r>
    </w:p>
    <w:p w:rsidR="00B95668" w:rsidRPr="00B95668" w:rsidRDefault="00666888" w:rsidP="00B95668">
      <w:pPr>
        <w:numPr>
          <w:ilvl w:val="0"/>
          <w:numId w:val="34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</w:rPr>
      </w:pPr>
      <w:r w:rsidRPr="00641276">
        <w:rPr>
          <w:rFonts w:ascii="Times New Roman" w:eastAsia="Times New Roman" w:hAnsi="Times New Roman"/>
          <w:sz w:val="24"/>
          <w:szCs w:val="24"/>
          <w:lang w:bidi="en-US"/>
        </w:rPr>
        <w:lastRenderedPageBreak/>
        <w:t xml:space="preserve">zmiany opisu przedmiotu zamówienia dokonane w trakcie procedury przetargowej </w:t>
      </w:r>
      <w:r w:rsidR="005C00DD" w:rsidRPr="00641276">
        <w:rPr>
          <w:rFonts w:ascii="Times New Roman" w:eastAsia="Times New Roman" w:hAnsi="Times New Roman"/>
          <w:sz w:val="24"/>
          <w:szCs w:val="24"/>
          <w:lang w:bidi="en-US"/>
        </w:rPr>
        <w:t xml:space="preserve">- w wersji elektronicznej </w:t>
      </w:r>
      <w:r w:rsidR="00934FE7" w:rsidRPr="00641276">
        <w:rPr>
          <w:rFonts w:ascii="Times New Roman" w:eastAsia="Times New Roman" w:hAnsi="Times New Roman"/>
          <w:sz w:val="24"/>
          <w:szCs w:val="24"/>
          <w:lang w:bidi="en-US"/>
        </w:rPr>
        <w:t xml:space="preserve">- </w:t>
      </w:r>
      <w:r w:rsidR="005B359C" w:rsidRPr="00641276">
        <w:rPr>
          <w:rFonts w:ascii="Times New Roman" w:eastAsia="Times New Roman" w:hAnsi="Times New Roman"/>
          <w:sz w:val="24"/>
          <w:szCs w:val="24"/>
          <w:lang w:bidi="en-US"/>
        </w:rPr>
        <w:t>stanowiące integralną część umowy.</w:t>
      </w:r>
    </w:p>
    <w:p w:rsidR="008B3E94" w:rsidRPr="00641276" w:rsidRDefault="008B3E94" w:rsidP="002A67C7">
      <w:pPr>
        <w:shd w:val="clear" w:color="auto" w:fill="FFFFFF"/>
        <w:spacing w:after="0" w:line="360" w:lineRule="auto"/>
        <w:contextualSpacing/>
        <w:mirrorIndents/>
        <w:jc w:val="center"/>
        <w:rPr>
          <w:rFonts w:ascii="Times New Roman" w:eastAsia="SimSun" w:hAnsi="Times New Roman"/>
          <w:b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b/>
          <w:kern w:val="3"/>
          <w:sz w:val="24"/>
          <w:szCs w:val="24"/>
          <w:lang w:bidi="en-US"/>
        </w:rPr>
        <w:t>§ 2</w:t>
      </w:r>
    </w:p>
    <w:p w:rsidR="008B3E94" w:rsidRPr="00641276" w:rsidRDefault="008B3E94" w:rsidP="002A67C7">
      <w:pPr>
        <w:suppressAutoHyphens/>
        <w:autoSpaceDN w:val="0"/>
        <w:spacing w:after="0" w:line="360" w:lineRule="auto"/>
        <w:contextualSpacing/>
        <w:mirrorIndents/>
        <w:jc w:val="center"/>
        <w:rPr>
          <w:rFonts w:ascii="Times New Roman" w:eastAsia="SimSun" w:hAnsi="Times New Roman"/>
          <w:b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b/>
          <w:kern w:val="3"/>
          <w:sz w:val="24"/>
          <w:szCs w:val="24"/>
          <w:lang w:bidi="en-US"/>
        </w:rPr>
        <w:t>TERMIN WYKONANIA UMOWY</w:t>
      </w:r>
    </w:p>
    <w:p w:rsidR="005B359C" w:rsidRPr="00641276" w:rsidRDefault="008B3E94" w:rsidP="006B0577">
      <w:pPr>
        <w:numPr>
          <w:ilvl w:val="0"/>
          <w:numId w:val="3"/>
        </w:numPr>
        <w:suppressAutoHyphens/>
        <w:autoSpaceDN w:val="0"/>
        <w:spacing w:after="0" w:line="360" w:lineRule="auto"/>
        <w:ind w:left="426" w:hanging="426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Strony ustalają następujące terminy:</w:t>
      </w:r>
    </w:p>
    <w:p w:rsidR="006D4AA8" w:rsidRDefault="002F061D" w:rsidP="006B0577">
      <w:pPr>
        <w:numPr>
          <w:ilvl w:val="0"/>
          <w:numId w:val="28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r</w:t>
      </w:r>
      <w:r w:rsidR="008B3E9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ozpoczęcia robót: </w:t>
      </w:r>
      <w:r w:rsidR="001C4732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dzień przekazania </w:t>
      </w:r>
      <w:r w:rsidR="007C3682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terenu</w:t>
      </w:r>
      <w:r w:rsidR="0071790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3D2FFA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robót.</w:t>
      </w:r>
      <w:r w:rsidR="0035532D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</w:p>
    <w:p w:rsidR="001C7D53" w:rsidRPr="006D4AA8" w:rsidRDefault="002F061D" w:rsidP="006B0577">
      <w:pPr>
        <w:numPr>
          <w:ilvl w:val="0"/>
          <w:numId w:val="28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b/>
          <w:kern w:val="3"/>
          <w:sz w:val="24"/>
          <w:szCs w:val="24"/>
          <w:lang w:bidi="en-US"/>
        </w:rPr>
      </w:pPr>
      <w:r w:rsidRPr="006D4AA8">
        <w:rPr>
          <w:rFonts w:ascii="Times New Roman" w:eastAsia="SimSun" w:hAnsi="Times New Roman"/>
          <w:kern w:val="3"/>
          <w:sz w:val="24"/>
          <w:szCs w:val="24"/>
          <w:lang w:bidi="en-US"/>
        </w:rPr>
        <w:t>w</w:t>
      </w:r>
      <w:r w:rsidR="00703974" w:rsidRPr="006D4AA8">
        <w:rPr>
          <w:rFonts w:ascii="Times New Roman" w:eastAsia="SimSun" w:hAnsi="Times New Roman"/>
          <w:kern w:val="3"/>
          <w:sz w:val="24"/>
          <w:szCs w:val="24"/>
          <w:lang w:bidi="en-US"/>
        </w:rPr>
        <w:t>ykonania przedmiotu</w:t>
      </w:r>
      <w:r w:rsidR="00717904" w:rsidRPr="006D4AA8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3F3760" w:rsidRPr="006D4AA8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umowy</w:t>
      </w:r>
      <w:r w:rsidR="00B838E6">
        <w:rPr>
          <w:rFonts w:ascii="Times New Roman" w:eastAsia="SimSun" w:hAnsi="Times New Roman"/>
          <w:kern w:val="3"/>
          <w:sz w:val="24"/>
          <w:szCs w:val="24"/>
          <w:lang w:bidi="en-US"/>
        </w:rPr>
        <w:t>:</w:t>
      </w:r>
      <w:r w:rsidR="006D4AA8" w:rsidRPr="006D4AA8">
        <w:t xml:space="preserve"> </w:t>
      </w:r>
      <w:r w:rsidR="004A789D">
        <w:rPr>
          <w:rFonts w:ascii="Times New Roman" w:eastAsia="SimSun" w:hAnsi="Times New Roman"/>
          <w:b/>
          <w:kern w:val="3"/>
          <w:sz w:val="24"/>
          <w:szCs w:val="24"/>
          <w:lang w:bidi="en-US"/>
        </w:rPr>
        <w:t>do</w:t>
      </w:r>
      <w:r w:rsidR="0077154F">
        <w:rPr>
          <w:rFonts w:ascii="Times New Roman" w:eastAsia="SimSun" w:hAnsi="Times New Roman"/>
          <w:b/>
          <w:kern w:val="3"/>
          <w:sz w:val="24"/>
          <w:szCs w:val="24"/>
          <w:lang w:bidi="en-US"/>
        </w:rPr>
        <w:t xml:space="preserve"> </w:t>
      </w:r>
      <w:r w:rsidR="00F33645">
        <w:rPr>
          <w:rFonts w:ascii="Times New Roman" w:eastAsia="SimSun" w:hAnsi="Times New Roman"/>
          <w:b/>
          <w:kern w:val="3"/>
          <w:sz w:val="24"/>
          <w:szCs w:val="24"/>
          <w:lang w:bidi="en-US"/>
        </w:rPr>
        <w:t>30 czerwca 2023 r</w:t>
      </w:r>
    </w:p>
    <w:p w:rsidR="00611F66" w:rsidRPr="00641276" w:rsidRDefault="00611F66" w:rsidP="006B0577">
      <w:pPr>
        <w:numPr>
          <w:ilvl w:val="0"/>
          <w:numId w:val="3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Zamawiający przekaże Wykonawcy teren </w:t>
      </w:r>
      <w:r w:rsidR="00C71CBB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robót</w:t>
      </w:r>
      <w:r w:rsidR="005C6D7B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do </w:t>
      </w:r>
      <w:r w:rsidR="00EF7846">
        <w:rPr>
          <w:rFonts w:ascii="Times New Roman" w:eastAsia="SimSun" w:hAnsi="Times New Roman"/>
          <w:kern w:val="3"/>
          <w:sz w:val="24"/>
          <w:szCs w:val="24"/>
          <w:lang w:bidi="en-US"/>
        </w:rPr>
        <w:t>5</w:t>
      </w:r>
      <w:r w:rsidR="005C6D7B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dni od daty zawarcia umowy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. </w:t>
      </w:r>
    </w:p>
    <w:p w:rsidR="008B3E94" w:rsidRPr="00641276" w:rsidRDefault="008B3E94" w:rsidP="006B0577">
      <w:pPr>
        <w:numPr>
          <w:ilvl w:val="0"/>
          <w:numId w:val="3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Termin wykonania przedmiotu umowy, o którym mowa w ust. 1, uważa się za dotrzymany jeżeli zostanie on odebrany zgodnie z § 11, w terminie określonym w ust. 1 pkt</w:t>
      </w:r>
      <w:r w:rsidR="000B0F5E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.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2D3AFB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2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, co zostanie potwierdzone protokołem odbioru </w:t>
      </w:r>
      <w:r w:rsidR="002D3AFB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przedmiotu umowy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podpisanym przez upoważnionych przedstawicieli stron umowy.</w:t>
      </w:r>
    </w:p>
    <w:p w:rsidR="008B3E94" w:rsidRPr="00641276" w:rsidRDefault="008B3E94" w:rsidP="006B0577">
      <w:pPr>
        <w:numPr>
          <w:ilvl w:val="0"/>
          <w:numId w:val="3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Poszczególne e</w:t>
      </w:r>
      <w:r w:rsidR="000C4F21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lementy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robót</w:t>
      </w:r>
      <w:r w:rsidR="005D4D40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,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terminy ich wykonania oraz wynagrodzenie ofertowe </w:t>
      </w:r>
      <w:r w:rsidR="007D3396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br/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za wyszczególnione e</w:t>
      </w:r>
      <w:r w:rsidR="000C4F21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lementy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robót określa harmonogram </w:t>
      </w:r>
      <w:r w:rsidR="007961DC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stanowiący </w:t>
      </w:r>
      <w:r w:rsidR="00834E78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Załącznik nr 1 do umowy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, zwany dalej harmonogramem</w:t>
      </w:r>
      <w:r w:rsidR="00834E78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,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zatwierdzony przez Zamawiającego.</w:t>
      </w:r>
      <w:r w:rsidR="0074398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</w:p>
    <w:p w:rsidR="00CA0E64" w:rsidRPr="00641276" w:rsidRDefault="008B3E94" w:rsidP="006B0577">
      <w:pPr>
        <w:numPr>
          <w:ilvl w:val="0"/>
          <w:numId w:val="3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Strony dopuszczają możliwość zmiany terminów pośrednich ujętych w harmonogramie</w:t>
      </w:r>
      <w:r w:rsidR="0078368A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.</w:t>
      </w:r>
      <w:r w:rsidR="005A4C07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78368A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br/>
      </w:r>
      <w:r w:rsidR="00834E78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W takiej sytuacji Wykonawca zobowiązany jest do aktualizowania harmonogramu. </w:t>
      </w:r>
      <w:r w:rsidR="00E847C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Zmiana </w:t>
      </w:r>
      <w:r w:rsidR="007D3396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br/>
      </w:r>
      <w:r w:rsidR="00E847C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ta nie wymaga zmiany umowy. Zmiana harmonogramu j. w. wymaga formy pisemnej i powinna być dołączona do protokołu odbioru robót.</w:t>
      </w:r>
      <w:r w:rsidR="00834E78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Za terminy pośrednie uważa się terminy inne ni</w:t>
      </w:r>
      <w:r w:rsidR="005F0FDC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ż określone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w ust 1.</w:t>
      </w:r>
    </w:p>
    <w:p w:rsidR="00DE36DB" w:rsidRPr="00B95668" w:rsidRDefault="006555A6" w:rsidP="00B95668">
      <w:pPr>
        <w:numPr>
          <w:ilvl w:val="0"/>
          <w:numId w:val="3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Ilekroć w umowie jest mowa o dniach roboczych, to uważa się dzień od poniedziałk</w:t>
      </w:r>
      <w:r w:rsidR="00ED276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u </w:t>
      </w:r>
      <w:r w:rsidR="007D3396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br/>
      </w:r>
      <w:r w:rsidR="006B676E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do piątku z wyłączeniem dni ustawowo wolnych od pracy</w:t>
      </w:r>
      <w:r w:rsidR="00ED276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.</w:t>
      </w:r>
    </w:p>
    <w:p w:rsidR="0092363C" w:rsidRPr="007A1A41" w:rsidRDefault="0092363C" w:rsidP="008B3E94">
      <w:pPr>
        <w:suppressAutoHyphens/>
        <w:autoSpaceDN w:val="0"/>
        <w:spacing w:after="0" w:line="360" w:lineRule="auto"/>
        <w:contextualSpacing/>
        <w:mirrorIndents/>
        <w:jc w:val="center"/>
        <w:rPr>
          <w:rFonts w:ascii="Times New Roman" w:eastAsia="SimSun" w:hAnsi="Times New Roman"/>
          <w:b/>
          <w:kern w:val="3"/>
          <w:sz w:val="16"/>
          <w:szCs w:val="16"/>
          <w:lang w:bidi="en-US"/>
        </w:rPr>
      </w:pPr>
    </w:p>
    <w:p w:rsidR="008B3E94" w:rsidRPr="00641276" w:rsidRDefault="008B3E94" w:rsidP="008B3E94">
      <w:pPr>
        <w:suppressAutoHyphens/>
        <w:autoSpaceDN w:val="0"/>
        <w:spacing w:after="0" w:line="360" w:lineRule="auto"/>
        <w:contextualSpacing/>
        <w:mirrorIndents/>
        <w:jc w:val="center"/>
        <w:rPr>
          <w:rFonts w:ascii="Times New Roman" w:eastAsia="SimSun" w:hAnsi="Times New Roman"/>
          <w:b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b/>
          <w:kern w:val="3"/>
          <w:sz w:val="24"/>
          <w:szCs w:val="24"/>
          <w:lang w:bidi="en-US"/>
        </w:rPr>
        <w:t>§ 3</w:t>
      </w:r>
    </w:p>
    <w:p w:rsidR="00BB2FF1" w:rsidRPr="00641276" w:rsidRDefault="008B3E94" w:rsidP="00BB2FF1">
      <w:pPr>
        <w:suppressAutoHyphens/>
        <w:autoSpaceDN w:val="0"/>
        <w:spacing w:after="0" w:line="360" w:lineRule="auto"/>
        <w:contextualSpacing/>
        <w:mirrorIndents/>
        <w:jc w:val="center"/>
        <w:rPr>
          <w:rFonts w:ascii="Times New Roman" w:eastAsia="SimSun" w:hAnsi="Times New Roman"/>
          <w:b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b/>
          <w:kern w:val="3"/>
          <w:sz w:val="24"/>
          <w:szCs w:val="24"/>
          <w:lang w:bidi="en-US"/>
        </w:rPr>
        <w:t>WYNAGRODZENIE</w:t>
      </w:r>
    </w:p>
    <w:p w:rsidR="002E12E6" w:rsidRPr="00641276" w:rsidRDefault="002E12E6" w:rsidP="006B0577">
      <w:pPr>
        <w:numPr>
          <w:ilvl w:val="0"/>
          <w:numId w:val="4"/>
        </w:numPr>
        <w:tabs>
          <w:tab w:val="left" w:pos="284"/>
        </w:tabs>
        <w:suppressAutoHyphens/>
        <w:autoSpaceDN w:val="0"/>
        <w:spacing w:after="0" w:line="360" w:lineRule="auto"/>
        <w:ind w:left="0" w:right="57" w:firstLine="0"/>
        <w:contextualSpacing/>
        <w:mirrorIndents/>
        <w:jc w:val="both"/>
        <w:outlineLvl w:val="0"/>
        <w:rPr>
          <w:rFonts w:ascii="Times New Roman" w:hAnsi="Times New Roman"/>
          <w:sz w:val="24"/>
          <w:szCs w:val="24"/>
        </w:rPr>
      </w:pPr>
      <w:r w:rsidRPr="00641276">
        <w:rPr>
          <w:rFonts w:ascii="Times New Roman" w:eastAsia="SimSun" w:hAnsi="Times New Roman"/>
          <w:kern w:val="2"/>
          <w:sz w:val="24"/>
          <w:szCs w:val="24"/>
          <w:lang w:bidi="en-US"/>
        </w:rPr>
        <w:t xml:space="preserve">Wysokość wynagrodzenia wykonawcy, </w:t>
      </w:r>
      <w:r w:rsidR="00C65208" w:rsidRPr="00641276">
        <w:rPr>
          <w:rFonts w:ascii="Times New Roman" w:eastAsia="SimSun" w:hAnsi="Times New Roman"/>
          <w:kern w:val="2"/>
          <w:sz w:val="24"/>
          <w:szCs w:val="24"/>
          <w:lang w:bidi="en-US"/>
        </w:rPr>
        <w:t xml:space="preserve">za wykonanie przedmiotu umowy, </w:t>
      </w:r>
      <w:r w:rsidRPr="00641276">
        <w:rPr>
          <w:rFonts w:ascii="Times New Roman" w:eastAsia="SimSun" w:hAnsi="Times New Roman"/>
          <w:kern w:val="2"/>
          <w:sz w:val="24"/>
          <w:szCs w:val="24"/>
          <w:lang w:bidi="en-US"/>
        </w:rPr>
        <w:t>ustalona</w:t>
      </w:r>
      <w:r w:rsidRPr="00641276">
        <w:rPr>
          <w:rFonts w:ascii="Times New Roman" w:hAnsi="Times New Roman"/>
          <w:sz w:val="24"/>
          <w:szCs w:val="24"/>
        </w:rPr>
        <w:t xml:space="preserve"> w oparciu </w:t>
      </w:r>
      <w:r w:rsidR="001E47CD" w:rsidRPr="00641276">
        <w:rPr>
          <w:rFonts w:ascii="Times New Roman" w:hAnsi="Times New Roman"/>
          <w:sz w:val="24"/>
          <w:szCs w:val="24"/>
        </w:rPr>
        <w:br/>
      </w:r>
      <w:r w:rsidRPr="00641276">
        <w:rPr>
          <w:rFonts w:ascii="Times New Roman" w:hAnsi="Times New Roman"/>
          <w:sz w:val="24"/>
          <w:szCs w:val="24"/>
        </w:rPr>
        <w:t>o ofertę wykonawcy wynosi:</w:t>
      </w:r>
      <w:r w:rsidRPr="00641276">
        <w:rPr>
          <w:rFonts w:ascii="Times New Roman" w:hAnsi="Times New Roman"/>
          <w:b/>
          <w:sz w:val="24"/>
          <w:szCs w:val="24"/>
        </w:rPr>
        <w:t xml:space="preserve"> </w:t>
      </w:r>
      <w:r w:rsidRPr="006D4AA8">
        <w:rPr>
          <w:rFonts w:ascii="Times New Roman" w:hAnsi="Times New Roman"/>
          <w:b/>
          <w:sz w:val="24"/>
          <w:szCs w:val="24"/>
        </w:rPr>
        <w:t>netto:</w:t>
      </w:r>
      <w:r w:rsidRPr="00641276">
        <w:rPr>
          <w:rFonts w:ascii="Times New Roman" w:hAnsi="Times New Roman"/>
          <w:sz w:val="24"/>
          <w:szCs w:val="24"/>
        </w:rPr>
        <w:t xml:space="preserve">  ………</w:t>
      </w:r>
      <w:r w:rsidR="00D1561B" w:rsidRPr="00641276">
        <w:rPr>
          <w:rFonts w:ascii="Times New Roman" w:hAnsi="Times New Roman"/>
          <w:sz w:val="24"/>
          <w:szCs w:val="24"/>
        </w:rPr>
        <w:t>..</w:t>
      </w:r>
      <w:r w:rsidRPr="00641276">
        <w:rPr>
          <w:rFonts w:ascii="Times New Roman" w:hAnsi="Times New Roman"/>
          <w:sz w:val="24"/>
          <w:szCs w:val="24"/>
        </w:rPr>
        <w:t>……… zł,</w:t>
      </w:r>
      <w:r w:rsidRPr="00641276">
        <w:rPr>
          <w:rFonts w:ascii="Times New Roman" w:hAnsi="Times New Roman"/>
          <w:b/>
          <w:sz w:val="24"/>
          <w:szCs w:val="24"/>
        </w:rPr>
        <w:t xml:space="preserve"> brutto: ………………. zł </w:t>
      </w:r>
      <w:r w:rsidR="00C65208" w:rsidRPr="00641276">
        <w:rPr>
          <w:rFonts w:ascii="Times New Roman" w:hAnsi="Times New Roman"/>
          <w:sz w:val="24"/>
          <w:szCs w:val="24"/>
        </w:rPr>
        <w:t>(</w:t>
      </w:r>
      <w:r w:rsidR="00D1561B" w:rsidRPr="00641276">
        <w:rPr>
          <w:rFonts w:ascii="Times New Roman" w:hAnsi="Times New Roman"/>
          <w:sz w:val="24"/>
          <w:szCs w:val="24"/>
        </w:rPr>
        <w:t>słownie: …………………………..…....…..), z uwzględnieniem poniższych postanowień.</w:t>
      </w:r>
    </w:p>
    <w:p w:rsidR="00D1561B" w:rsidRPr="00641276" w:rsidRDefault="00D1561B" w:rsidP="006B0577">
      <w:pPr>
        <w:numPr>
          <w:ilvl w:val="0"/>
          <w:numId w:val="4"/>
        </w:numPr>
        <w:tabs>
          <w:tab w:val="left" w:pos="284"/>
        </w:tabs>
        <w:suppressAutoHyphens/>
        <w:autoSpaceDN w:val="0"/>
        <w:spacing w:after="0" w:line="360" w:lineRule="auto"/>
        <w:ind w:left="0" w:right="57" w:firstLine="0"/>
        <w:contextualSpacing/>
        <w:mirrorIndents/>
        <w:jc w:val="both"/>
        <w:outlineLvl w:val="0"/>
        <w:rPr>
          <w:rFonts w:ascii="Times New Roman" w:hAnsi="Times New Roman"/>
          <w:sz w:val="24"/>
          <w:szCs w:val="24"/>
        </w:rPr>
      </w:pPr>
      <w:r w:rsidRPr="00641276">
        <w:rPr>
          <w:rFonts w:ascii="Times New Roman" w:hAnsi="Times New Roman"/>
          <w:sz w:val="24"/>
          <w:szCs w:val="24"/>
        </w:rPr>
        <w:t xml:space="preserve">Wynagrodzenie za wykonanie przedmiotu umowy obejmuje wszystkie koszty niezbędne do jego wykonania. </w:t>
      </w:r>
    </w:p>
    <w:p w:rsidR="002E12E6" w:rsidRPr="00641276" w:rsidRDefault="002E12E6" w:rsidP="006B0577">
      <w:pPr>
        <w:numPr>
          <w:ilvl w:val="0"/>
          <w:numId w:val="4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2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2"/>
          <w:sz w:val="24"/>
          <w:szCs w:val="24"/>
          <w:lang w:bidi="en-US"/>
        </w:rPr>
        <w:t xml:space="preserve">Ilekroć w umowie jest mowa o wynagrodzeniu należy </w:t>
      </w:r>
      <w:r w:rsidR="00D1561B" w:rsidRPr="00641276">
        <w:rPr>
          <w:rFonts w:ascii="Times New Roman" w:eastAsia="SimSun" w:hAnsi="Times New Roman"/>
          <w:kern w:val="2"/>
          <w:sz w:val="24"/>
          <w:szCs w:val="24"/>
          <w:lang w:bidi="en-US"/>
        </w:rPr>
        <w:t xml:space="preserve">przez to rozumieć wynagrodzenie </w:t>
      </w:r>
      <w:r w:rsidRPr="00641276">
        <w:rPr>
          <w:rFonts w:ascii="Times New Roman" w:eastAsia="SimSun" w:hAnsi="Times New Roman"/>
          <w:kern w:val="2"/>
          <w:sz w:val="24"/>
          <w:szCs w:val="24"/>
          <w:lang w:bidi="en-US"/>
        </w:rPr>
        <w:t>brutto określone w ust. 1.</w:t>
      </w:r>
    </w:p>
    <w:p w:rsidR="00123BBE" w:rsidRPr="00086414" w:rsidRDefault="00123BBE" w:rsidP="006B0577">
      <w:pPr>
        <w:numPr>
          <w:ilvl w:val="0"/>
          <w:numId w:val="4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2"/>
          <w:sz w:val="24"/>
          <w:szCs w:val="24"/>
          <w:lang w:bidi="en-US"/>
        </w:rPr>
      </w:pPr>
      <w:r w:rsidRPr="00086414">
        <w:rPr>
          <w:rFonts w:ascii="Times New Roman" w:eastAsia="SimSun" w:hAnsi="Times New Roman"/>
          <w:kern w:val="2"/>
          <w:sz w:val="24"/>
          <w:szCs w:val="24"/>
          <w:lang w:bidi="en-US"/>
        </w:rPr>
        <w:lastRenderedPageBreak/>
        <w:t>W r</w:t>
      </w:r>
      <w:r w:rsidR="00ED3ABD" w:rsidRPr="00086414">
        <w:rPr>
          <w:rFonts w:ascii="Times New Roman" w:eastAsia="SimSun" w:hAnsi="Times New Roman"/>
          <w:kern w:val="2"/>
          <w:sz w:val="24"/>
          <w:szCs w:val="24"/>
          <w:lang w:bidi="en-US"/>
        </w:rPr>
        <w:t>azie gdy podczas realizacji robó</w:t>
      </w:r>
      <w:r w:rsidR="00D1561B" w:rsidRPr="00086414">
        <w:rPr>
          <w:rFonts w:ascii="Times New Roman" w:eastAsia="SimSun" w:hAnsi="Times New Roman"/>
          <w:kern w:val="2"/>
          <w:sz w:val="24"/>
          <w:szCs w:val="24"/>
          <w:lang w:bidi="en-US"/>
        </w:rPr>
        <w:t>t okaże się</w:t>
      </w:r>
      <w:r w:rsidR="00F33645">
        <w:rPr>
          <w:rFonts w:ascii="Times New Roman" w:eastAsia="SimSun" w:hAnsi="Times New Roman"/>
          <w:kern w:val="2"/>
          <w:sz w:val="24"/>
          <w:szCs w:val="24"/>
          <w:lang w:bidi="en-US"/>
        </w:rPr>
        <w:t>,</w:t>
      </w:r>
      <w:r w:rsidR="00D1561B" w:rsidRPr="00086414">
        <w:rPr>
          <w:rFonts w:ascii="Times New Roman" w:eastAsia="SimSun" w:hAnsi="Times New Roman"/>
          <w:kern w:val="2"/>
          <w:sz w:val="24"/>
          <w:szCs w:val="24"/>
          <w:lang w:bidi="en-US"/>
        </w:rPr>
        <w:t xml:space="preserve"> ż</w:t>
      </w:r>
      <w:r w:rsidRPr="00086414">
        <w:rPr>
          <w:rFonts w:ascii="Times New Roman" w:eastAsia="SimSun" w:hAnsi="Times New Roman"/>
          <w:kern w:val="2"/>
          <w:sz w:val="24"/>
          <w:szCs w:val="24"/>
          <w:lang w:bidi="en-US"/>
        </w:rPr>
        <w:t>e nie jest kon</w:t>
      </w:r>
      <w:r w:rsidR="008A1920" w:rsidRPr="00086414">
        <w:rPr>
          <w:rFonts w:ascii="Times New Roman" w:eastAsia="SimSun" w:hAnsi="Times New Roman"/>
          <w:kern w:val="2"/>
          <w:sz w:val="24"/>
          <w:szCs w:val="24"/>
          <w:lang w:bidi="en-US"/>
        </w:rPr>
        <w:t>ieczne wykonanie wszystkich robó</w:t>
      </w:r>
      <w:r w:rsidRPr="00086414">
        <w:rPr>
          <w:rFonts w:ascii="Times New Roman" w:eastAsia="SimSun" w:hAnsi="Times New Roman"/>
          <w:kern w:val="2"/>
          <w:sz w:val="24"/>
          <w:szCs w:val="24"/>
          <w:lang w:bidi="en-US"/>
        </w:rPr>
        <w:t>t określonych w dokumentacji</w:t>
      </w:r>
      <w:r w:rsidR="00D1561B" w:rsidRPr="00086414">
        <w:rPr>
          <w:rFonts w:ascii="Times New Roman" w:eastAsia="SimSun" w:hAnsi="Times New Roman"/>
          <w:kern w:val="2"/>
          <w:sz w:val="24"/>
          <w:szCs w:val="24"/>
          <w:lang w:bidi="en-US"/>
        </w:rPr>
        <w:t>,</w:t>
      </w:r>
      <w:r w:rsidRPr="00086414">
        <w:rPr>
          <w:rFonts w:ascii="Times New Roman" w:eastAsia="SimSun" w:hAnsi="Times New Roman"/>
          <w:kern w:val="2"/>
          <w:sz w:val="24"/>
          <w:szCs w:val="24"/>
          <w:lang w:bidi="en-US"/>
        </w:rPr>
        <w:t xml:space="preserve"> o której mowa w </w:t>
      </w:r>
      <w:r w:rsidR="00D1561B" w:rsidRPr="00086414">
        <w:rPr>
          <w:rFonts w:ascii="Times New Roman" w:eastAsia="SimSun" w:hAnsi="Times New Roman"/>
          <w:kern w:val="2"/>
          <w:sz w:val="24"/>
          <w:szCs w:val="24"/>
          <w:lang w:bidi="en-US"/>
        </w:rPr>
        <w:t xml:space="preserve">§ 1 </w:t>
      </w:r>
      <w:r w:rsidRPr="00086414">
        <w:rPr>
          <w:rFonts w:ascii="Times New Roman" w:eastAsia="SimSun" w:hAnsi="Times New Roman"/>
          <w:kern w:val="2"/>
          <w:sz w:val="24"/>
          <w:szCs w:val="24"/>
          <w:lang w:bidi="en-US"/>
        </w:rPr>
        <w:t>ust.</w:t>
      </w:r>
      <w:r w:rsidR="00D1561B" w:rsidRPr="00086414">
        <w:rPr>
          <w:rFonts w:ascii="Times New Roman" w:eastAsia="SimSun" w:hAnsi="Times New Roman"/>
          <w:kern w:val="2"/>
          <w:sz w:val="24"/>
          <w:szCs w:val="24"/>
          <w:lang w:bidi="en-US"/>
        </w:rPr>
        <w:t xml:space="preserve"> </w:t>
      </w:r>
      <w:r w:rsidR="00086414" w:rsidRPr="00086414">
        <w:rPr>
          <w:rFonts w:ascii="Times New Roman" w:eastAsia="SimSun" w:hAnsi="Times New Roman"/>
          <w:kern w:val="2"/>
          <w:sz w:val="24"/>
          <w:szCs w:val="24"/>
          <w:lang w:bidi="en-US"/>
        </w:rPr>
        <w:t>4</w:t>
      </w:r>
      <w:r w:rsidRPr="00086414">
        <w:rPr>
          <w:rFonts w:ascii="Times New Roman" w:eastAsia="SimSun" w:hAnsi="Times New Roman"/>
          <w:kern w:val="2"/>
          <w:sz w:val="24"/>
          <w:szCs w:val="24"/>
          <w:lang w:bidi="en-US"/>
        </w:rPr>
        <w:t xml:space="preserve"> to wykonawcy przysługuje wynagrodzenie pomnie</w:t>
      </w:r>
      <w:r w:rsidR="008A1920" w:rsidRPr="00086414">
        <w:rPr>
          <w:rFonts w:ascii="Times New Roman" w:eastAsia="SimSun" w:hAnsi="Times New Roman"/>
          <w:kern w:val="2"/>
          <w:sz w:val="24"/>
          <w:szCs w:val="24"/>
          <w:lang w:bidi="en-US"/>
        </w:rPr>
        <w:t>jszone o koszt robó</w:t>
      </w:r>
      <w:r w:rsidRPr="00086414">
        <w:rPr>
          <w:rFonts w:ascii="Times New Roman" w:eastAsia="SimSun" w:hAnsi="Times New Roman"/>
          <w:kern w:val="2"/>
          <w:sz w:val="24"/>
          <w:szCs w:val="24"/>
          <w:lang w:bidi="en-US"/>
        </w:rPr>
        <w:t>t niewykonanych.</w:t>
      </w:r>
    </w:p>
    <w:p w:rsidR="00123BBE" w:rsidRPr="00F74116" w:rsidRDefault="00123BBE" w:rsidP="006B0577">
      <w:pPr>
        <w:numPr>
          <w:ilvl w:val="0"/>
          <w:numId w:val="4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color w:val="000000" w:themeColor="text1"/>
          <w:kern w:val="2"/>
          <w:sz w:val="24"/>
          <w:szCs w:val="24"/>
          <w:lang w:bidi="en-US"/>
        </w:rPr>
      </w:pPr>
      <w:r w:rsidRPr="00F74116">
        <w:rPr>
          <w:rFonts w:ascii="Times New Roman" w:eastAsia="SimSun" w:hAnsi="Times New Roman"/>
          <w:color w:val="000000" w:themeColor="text1"/>
          <w:kern w:val="2"/>
          <w:sz w:val="24"/>
          <w:szCs w:val="24"/>
          <w:lang w:bidi="en-US"/>
        </w:rPr>
        <w:t>Koszt robót niewykonanych zostanie u</w:t>
      </w:r>
      <w:r w:rsidR="008A1920" w:rsidRPr="00F74116">
        <w:rPr>
          <w:rFonts w:ascii="Times New Roman" w:eastAsia="SimSun" w:hAnsi="Times New Roman"/>
          <w:color w:val="000000" w:themeColor="text1"/>
          <w:kern w:val="2"/>
          <w:sz w:val="24"/>
          <w:szCs w:val="24"/>
          <w:lang w:bidi="en-US"/>
        </w:rPr>
        <w:t xml:space="preserve">stalony na podstawie kosztorysu, o którym mowa </w:t>
      </w:r>
      <w:r w:rsidR="00E1159A" w:rsidRPr="00F74116">
        <w:rPr>
          <w:rFonts w:ascii="Times New Roman" w:eastAsia="SimSun" w:hAnsi="Times New Roman"/>
          <w:color w:val="000000" w:themeColor="text1"/>
          <w:kern w:val="2"/>
          <w:sz w:val="24"/>
          <w:szCs w:val="24"/>
          <w:lang w:bidi="en-US"/>
        </w:rPr>
        <w:br/>
      </w:r>
      <w:r w:rsidR="008E210B" w:rsidRPr="00F74116">
        <w:rPr>
          <w:rFonts w:ascii="Times New Roman" w:eastAsia="SimSun" w:hAnsi="Times New Roman"/>
          <w:color w:val="000000" w:themeColor="text1"/>
          <w:kern w:val="2"/>
          <w:sz w:val="24"/>
          <w:szCs w:val="24"/>
          <w:lang w:bidi="en-US"/>
        </w:rPr>
        <w:t>w § 6 ust. 2 pkt</w:t>
      </w:r>
      <w:r w:rsidR="005F082E">
        <w:rPr>
          <w:rFonts w:ascii="Times New Roman" w:eastAsia="SimSun" w:hAnsi="Times New Roman"/>
          <w:color w:val="000000" w:themeColor="text1"/>
          <w:kern w:val="2"/>
          <w:sz w:val="24"/>
          <w:szCs w:val="24"/>
          <w:lang w:bidi="en-US"/>
        </w:rPr>
        <w:t xml:space="preserve"> 9</w:t>
      </w:r>
      <w:r w:rsidRPr="00F74116">
        <w:rPr>
          <w:rFonts w:ascii="Times New Roman" w:eastAsia="SimSun" w:hAnsi="Times New Roman"/>
          <w:color w:val="000000" w:themeColor="text1"/>
          <w:kern w:val="2"/>
          <w:sz w:val="24"/>
          <w:szCs w:val="24"/>
          <w:lang w:bidi="en-US"/>
        </w:rPr>
        <w:t>.</w:t>
      </w:r>
    </w:p>
    <w:p w:rsidR="00123BBE" w:rsidRPr="00641276" w:rsidRDefault="008A1920" w:rsidP="006B0577">
      <w:pPr>
        <w:numPr>
          <w:ilvl w:val="0"/>
          <w:numId w:val="4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jc w:val="both"/>
        <w:rPr>
          <w:rFonts w:ascii="Times New Roman" w:eastAsia="SimSun" w:hAnsi="Times New Roman"/>
          <w:kern w:val="2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2"/>
          <w:sz w:val="24"/>
          <w:szCs w:val="24"/>
          <w:lang w:bidi="en-US"/>
        </w:rPr>
        <w:t>W razie zmian</w:t>
      </w:r>
      <w:r w:rsidR="00B9390F" w:rsidRPr="00641276">
        <w:rPr>
          <w:rFonts w:ascii="Times New Roman" w:eastAsia="SimSun" w:hAnsi="Times New Roman"/>
          <w:kern w:val="2"/>
          <w:sz w:val="24"/>
          <w:szCs w:val="24"/>
          <w:lang w:bidi="en-US"/>
        </w:rPr>
        <w:t>y</w:t>
      </w:r>
      <w:r w:rsidRPr="00641276">
        <w:rPr>
          <w:rFonts w:ascii="Times New Roman" w:eastAsia="SimSun" w:hAnsi="Times New Roman"/>
          <w:kern w:val="2"/>
          <w:sz w:val="24"/>
          <w:szCs w:val="24"/>
          <w:lang w:bidi="en-US"/>
        </w:rPr>
        <w:t xml:space="preserve"> umowy, z uwagi na </w:t>
      </w:r>
      <w:r w:rsidR="00B9390F" w:rsidRPr="00641276">
        <w:rPr>
          <w:rFonts w:ascii="Times New Roman" w:eastAsia="SimSun" w:hAnsi="Times New Roman"/>
          <w:kern w:val="2"/>
          <w:sz w:val="24"/>
          <w:szCs w:val="24"/>
          <w:lang w:bidi="en-US"/>
        </w:rPr>
        <w:t xml:space="preserve">konieczność </w:t>
      </w:r>
      <w:r w:rsidRPr="00641276">
        <w:rPr>
          <w:rFonts w:ascii="Times New Roman" w:eastAsia="SimSun" w:hAnsi="Times New Roman"/>
          <w:kern w:val="2"/>
          <w:sz w:val="24"/>
          <w:szCs w:val="24"/>
          <w:lang w:bidi="en-US"/>
        </w:rPr>
        <w:t>wykonan</w:t>
      </w:r>
      <w:r w:rsidR="00B9390F" w:rsidRPr="00641276">
        <w:rPr>
          <w:rFonts w:ascii="Times New Roman" w:eastAsia="SimSun" w:hAnsi="Times New Roman"/>
          <w:kern w:val="2"/>
          <w:sz w:val="24"/>
          <w:szCs w:val="24"/>
          <w:lang w:bidi="en-US"/>
        </w:rPr>
        <w:t>ia</w:t>
      </w:r>
      <w:r w:rsidR="00FE53BE" w:rsidRPr="00641276">
        <w:rPr>
          <w:rFonts w:ascii="Times New Roman" w:eastAsia="SimSun" w:hAnsi="Times New Roman"/>
          <w:kern w:val="2"/>
          <w:sz w:val="24"/>
          <w:szCs w:val="24"/>
          <w:lang w:bidi="en-US"/>
        </w:rPr>
        <w:t xml:space="preserve"> robót określonych w art. </w:t>
      </w:r>
      <w:r w:rsidR="00D10023" w:rsidRPr="00641276">
        <w:rPr>
          <w:rFonts w:ascii="Times New Roman" w:eastAsia="SimSun" w:hAnsi="Times New Roman"/>
          <w:kern w:val="2"/>
          <w:sz w:val="24"/>
          <w:szCs w:val="24"/>
          <w:lang w:bidi="en-US"/>
        </w:rPr>
        <w:t>455</w:t>
      </w:r>
      <w:r w:rsidR="00FE53BE" w:rsidRPr="00641276">
        <w:rPr>
          <w:rFonts w:ascii="Times New Roman" w:eastAsia="SimSun" w:hAnsi="Times New Roman"/>
          <w:kern w:val="2"/>
          <w:sz w:val="24"/>
          <w:szCs w:val="24"/>
          <w:lang w:bidi="en-US"/>
        </w:rPr>
        <w:t xml:space="preserve">, </w:t>
      </w:r>
      <w:r w:rsidR="00FE53BE" w:rsidRPr="00641276">
        <w:rPr>
          <w:rFonts w:ascii="Times New Roman" w:eastAsia="SimSun" w:hAnsi="Times New Roman"/>
          <w:kern w:val="2"/>
          <w:sz w:val="24"/>
          <w:szCs w:val="24"/>
          <w:lang w:bidi="en-US"/>
        </w:rPr>
        <w:br/>
        <w:t xml:space="preserve">ust. 1, </w:t>
      </w:r>
      <w:r w:rsidR="00D10023" w:rsidRPr="00641276">
        <w:rPr>
          <w:rFonts w:ascii="Times New Roman" w:eastAsia="SimSun" w:hAnsi="Times New Roman"/>
          <w:kern w:val="2"/>
          <w:sz w:val="24"/>
          <w:szCs w:val="24"/>
          <w:lang w:bidi="en-US"/>
        </w:rPr>
        <w:t>pkt. 3</w:t>
      </w:r>
      <w:r w:rsidR="001E47CD" w:rsidRPr="00641276">
        <w:rPr>
          <w:rFonts w:ascii="Times New Roman" w:eastAsia="SimSun" w:hAnsi="Times New Roman"/>
          <w:kern w:val="2"/>
          <w:sz w:val="24"/>
          <w:szCs w:val="24"/>
          <w:lang w:bidi="en-US"/>
        </w:rPr>
        <w:t xml:space="preserve"> ustawy Prawo zamówień p</w:t>
      </w:r>
      <w:r w:rsidRPr="00641276">
        <w:rPr>
          <w:rFonts w:ascii="Times New Roman" w:eastAsia="SimSun" w:hAnsi="Times New Roman"/>
          <w:kern w:val="2"/>
          <w:sz w:val="24"/>
          <w:szCs w:val="24"/>
          <w:lang w:bidi="en-US"/>
        </w:rPr>
        <w:t>ublicznych r</w:t>
      </w:r>
      <w:r w:rsidR="00123BBE" w:rsidRPr="00641276">
        <w:rPr>
          <w:rFonts w:ascii="Times New Roman" w:eastAsia="SimSun" w:hAnsi="Times New Roman"/>
          <w:kern w:val="2"/>
          <w:sz w:val="24"/>
          <w:szCs w:val="24"/>
          <w:lang w:bidi="en-US"/>
        </w:rPr>
        <w:t xml:space="preserve">ozliczenie </w:t>
      </w:r>
      <w:r w:rsidRPr="00641276">
        <w:rPr>
          <w:rFonts w:ascii="Times New Roman" w:eastAsia="SimSun" w:hAnsi="Times New Roman"/>
          <w:kern w:val="2"/>
          <w:sz w:val="24"/>
          <w:szCs w:val="24"/>
          <w:lang w:bidi="en-US"/>
        </w:rPr>
        <w:t xml:space="preserve">tych </w:t>
      </w:r>
      <w:r w:rsidR="00123BBE" w:rsidRPr="00641276">
        <w:rPr>
          <w:rFonts w:ascii="Times New Roman" w:eastAsia="SimSun" w:hAnsi="Times New Roman"/>
          <w:kern w:val="2"/>
          <w:sz w:val="24"/>
          <w:szCs w:val="24"/>
          <w:lang w:bidi="en-US"/>
        </w:rPr>
        <w:t>robót</w:t>
      </w:r>
      <w:r w:rsidR="00B9390F" w:rsidRPr="00641276">
        <w:rPr>
          <w:rFonts w:ascii="Times New Roman" w:eastAsia="SimSun" w:hAnsi="Times New Roman"/>
          <w:kern w:val="2"/>
          <w:sz w:val="24"/>
          <w:szCs w:val="24"/>
          <w:lang w:bidi="en-US"/>
        </w:rPr>
        <w:t>,</w:t>
      </w:r>
      <w:r w:rsidR="00123BBE" w:rsidRPr="00641276">
        <w:rPr>
          <w:rFonts w:ascii="Times New Roman" w:eastAsia="SimSun" w:hAnsi="Times New Roman"/>
          <w:kern w:val="2"/>
          <w:sz w:val="24"/>
          <w:szCs w:val="24"/>
          <w:lang w:bidi="en-US"/>
        </w:rPr>
        <w:t xml:space="preserve"> nastąpi w oparciu </w:t>
      </w:r>
      <w:r w:rsidR="000B0F5E" w:rsidRPr="00641276">
        <w:rPr>
          <w:rFonts w:ascii="Times New Roman" w:eastAsia="SimSun" w:hAnsi="Times New Roman"/>
          <w:kern w:val="2"/>
          <w:sz w:val="24"/>
          <w:szCs w:val="24"/>
          <w:lang w:bidi="en-US"/>
        </w:rPr>
        <w:br/>
      </w:r>
      <w:r w:rsidR="00123BBE" w:rsidRPr="00641276">
        <w:rPr>
          <w:rFonts w:ascii="Times New Roman" w:eastAsia="SimSun" w:hAnsi="Times New Roman"/>
          <w:kern w:val="2"/>
          <w:sz w:val="24"/>
          <w:szCs w:val="24"/>
          <w:lang w:bidi="en-US"/>
        </w:rPr>
        <w:t xml:space="preserve">o ceny jednostkowe robót zawarte w kosztorysie </w:t>
      </w:r>
      <w:r w:rsidR="008E210B">
        <w:rPr>
          <w:rFonts w:ascii="Times New Roman" w:eastAsia="SimSun" w:hAnsi="Times New Roman"/>
          <w:kern w:val="2"/>
          <w:sz w:val="24"/>
          <w:szCs w:val="24"/>
          <w:lang w:bidi="en-US"/>
        </w:rPr>
        <w:t>o którym mowa w § 6 ust.</w:t>
      </w:r>
      <w:r w:rsidR="006D1520">
        <w:rPr>
          <w:rFonts w:ascii="Times New Roman" w:eastAsia="SimSun" w:hAnsi="Times New Roman"/>
          <w:kern w:val="2"/>
          <w:sz w:val="24"/>
          <w:szCs w:val="24"/>
          <w:lang w:bidi="en-US"/>
        </w:rPr>
        <w:t xml:space="preserve"> </w:t>
      </w:r>
      <w:r w:rsidR="008E210B">
        <w:rPr>
          <w:rFonts w:ascii="Times New Roman" w:eastAsia="SimSun" w:hAnsi="Times New Roman"/>
          <w:kern w:val="2"/>
          <w:sz w:val="24"/>
          <w:szCs w:val="24"/>
          <w:lang w:bidi="en-US"/>
        </w:rPr>
        <w:t>2 pkt. 9</w:t>
      </w:r>
      <w:r w:rsidR="00B9390F" w:rsidRPr="00641276">
        <w:rPr>
          <w:rFonts w:ascii="Times New Roman" w:eastAsia="SimSun" w:hAnsi="Times New Roman"/>
          <w:kern w:val="2"/>
          <w:sz w:val="24"/>
          <w:szCs w:val="24"/>
          <w:lang w:bidi="en-US"/>
        </w:rPr>
        <w:t xml:space="preserve"> </w:t>
      </w:r>
      <w:r w:rsidR="00123BBE" w:rsidRPr="00641276">
        <w:rPr>
          <w:rFonts w:ascii="Times New Roman" w:eastAsia="SimSun" w:hAnsi="Times New Roman"/>
          <w:kern w:val="2"/>
          <w:sz w:val="24"/>
          <w:szCs w:val="24"/>
          <w:lang w:bidi="en-US"/>
        </w:rPr>
        <w:t xml:space="preserve">lub </w:t>
      </w:r>
      <w:r w:rsidR="000B0F5E" w:rsidRPr="00641276">
        <w:rPr>
          <w:rFonts w:ascii="Times New Roman" w:eastAsia="SimSun" w:hAnsi="Times New Roman"/>
          <w:kern w:val="2"/>
          <w:sz w:val="24"/>
          <w:szCs w:val="24"/>
          <w:lang w:bidi="en-US"/>
        </w:rPr>
        <w:br/>
      </w:r>
      <w:r w:rsidR="00123BBE" w:rsidRPr="00641276">
        <w:rPr>
          <w:rFonts w:ascii="Times New Roman" w:eastAsia="SimSun" w:hAnsi="Times New Roman"/>
          <w:kern w:val="2"/>
          <w:sz w:val="24"/>
          <w:szCs w:val="24"/>
          <w:lang w:bidi="en-US"/>
        </w:rPr>
        <w:t xml:space="preserve">w przypadku braku takiej ceny na podstawie kosztorysu opracowanego na bazie nośników cen, </w:t>
      </w:r>
      <w:r w:rsidR="00123BBE" w:rsidRPr="00641276">
        <w:rPr>
          <w:rFonts w:ascii="Times New Roman" w:hAnsi="Times New Roman"/>
          <w:sz w:val="24"/>
          <w:szCs w:val="24"/>
        </w:rPr>
        <w:t xml:space="preserve">na podstawie których sporządzono kosztorys:  </w:t>
      </w:r>
    </w:p>
    <w:p w:rsidR="00123BBE" w:rsidRPr="00641276" w:rsidRDefault="00123BBE" w:rsidP="006B0577">
      <w:pPr>
        <w:numPr>
          <w:ilvl w:val="0"/>
          <w:numId w:val="24"/>
        </w:numPr>
        <w:suppressAutoHyphens/>
        <w:autoSpaceDN w:val="0"/>
        <w:spacing w:after="0" w:line="360" w:lineRule="auto"/>
        <w:ind w:left="284" w:firstLine="0"/>
        <w:contextualSpacing/>
        <w:jc w:val="both"/>
        <w:rPr>
          <w:rFonts w:ascii="Times New Roman" w:eastAsia="SimSun" w:hAnsi="Times New Roman"/>
          <w:kern w:val="2"/>
          <w:sz w:val="24"/>
          <w:szCs w:val="24"/>
          <w:lang w:bidi="en-US"/>
        </w:rPr>
      </w:pPr>
      <w:r w:rsidRPr="00641276">
        <w:rPr>
          <w:rFonts w:ascii="Times New Roman" w:hAnsi="Times New Roman"/>
          <w:sz w:val="24"/>
          <w:szCs w:val="24"/>
        </w:rPr>
        <w:t>stawka roboczogodziny: ….…..zł/r-g,</w:t>
      </w:r>
    </w:p>
    <w:p w:rsidR="00123BBE" w:rsidRPr="00641276" w:rsidRDefault="00123BBE" w:rsidP="006B0577">
      <w:pPr>
        <w:numPr>
          <w:ilvl w:val="0"/>
          <w:numId w:val="24"/>
        </w:numPr>
        <w:suppressAutoHyphens/>
        <w:autoSpaceDN w:val="0"/>
        <w:spacing w:after="0" w:line="360" w:lineRule="auto"/>
        <w:ind w:left="284" w:firstLine="0"/>
        <w:contextualSpacing/>
        <w:jc w:val="both"/>
        <w:rPr>
          <w:rFonts w:ascii="Times New Roman" w:eastAsia="SimSun" w:hAnsi="Times New Roman"/>
          <w:kern w:val="2"/>
          <w:sz w:val="24"/>
          <w:szCs w:val="24"/>
          <w:lang w:bidi="en-US"/>
        </w:rPr>
      </w:pPr>
      <w:r w:rsidRPr="00641276">
        <w:rPr>
          <w:rFonts w:ascii="Times New Roman" w:hAnsi="Times New Roman"/>
          <w:sz w:val="24"/>
          <w:szCs w:val="24"/>
        </w:rPr>
        <w:t>koszty ogólne: ….…..% (od  R+S),</w:t>
      </w:r>
    </w:p>
    <w:p w:rsidR="00123BBE" w:rsidRPr="00641276" w:rsidRDefault="00123BBE" w:rsidP="006B0577">
      <w:pPr>
        <w:numPr>
          <w:ilvl w:val="0"/>
          <w:numId w:val="24"/>
        </w:numPr>
        <w:suppressAutoHyphens/>
        <w:autoSpaceDN w:val="0"/>
        <w:spacing w:after="0" w:line="360" w:lineRule="auto"/>
        <w:ind w:left="284" w:firstLine="0"/>
        <w:contextualSpacing/>
        <w:jc w:val="both"/>
        <w:rPr>
          <w:rFonts w:ascii="Times New Roman" w:eastAsia="SimSun" w:hAnsi="Times New Roman"/>
          <w:kern w:val="2"/>
          <w:sz w:val="24"/>
          <w:szCs w:val="24"/>
          <w:lang w:bidi="en-US"/>
        </w:rPr>
      </w:pPr>
      <w:r w:rsidRPr="00641276">
        <w:rPr>
          <w:rFonts w:ascii="Times New Roman" w:hAnsi="Times New Roman"/>
          <w:sz w:val="24"/>
          <w:szCs w:val="24"/>
        </w:rPr>
        <w:t>koszty zakupu materiałów: ………… % (do M),</w:t>
      </w:r>
    </w:p>
    <w:p w:rsidR="00123BBE" w:rsidRPr="00641276" w:rsidRDefault="00123BBE" w:rsidP="006B0577">
      <w:pPr>
        <w:numPr>
          <w:ilvl w:val="0"/>
          <w:numId w:val="24"/>
        </w:numPr>
        <w:suppressAutoHyphens/>
        <w:autoSpaceDN w:val="0"/>
        <w:spacing w:after="0" w:line="360" w:lineRule="auto"/>
        <w:ind w:left="284" w:firstLine="0"/>
        <w:contextualSpacing/>
        <w:jc w:val="both"/>
        <w:rPr>
          <w:rFonts w:ascii="Times New Roman" w:eastAsia="SimSun" w:hAnsi="Times New Roman"/>
          <w:kern w:val="2"/>
          <w:sz w:val="24"/>
          <w:szCs w:val="24"/>
          <w:lang w:bidi="en-US"/>
        </w:rPr>
      </w:pPr>
      <w:r w:rsidRPr="00641276">
        <w:rPr>
          <w:rFonts w:ascii="Times New Roman" w:hAnsi="Times New Roman"/>
          <w:sz w:val="24"/>
          <w:szCs w:val="24"/>
        </w:rPr>
        <w:t>zysk …..…. % (do R+S+KO</w:t>
      </w:r>
      <w:r w:rsidRPr="00641276">
        <w:rPr>
          <w:rFonts w:ascii="Times New Roman" w:hAnsi="Times New Roman"/>
          <w:sz w:val="24"/>
          <w:szCs w:val="24"/>
          <w:vertAlign w:val="subscript"/>
        </w:rPr>
        <w:t>R</w:t>
      </w:r>
      <w:r w:rsidRPr="00641276">
        <w:rPr>
          <w:rFonts w:ascii="Times New Roman" w:hAnsi="Times New Roman"/>
          <w:sz w:val="24"/>
          <w:szCs w:val="24"/>
        </w:rPr>
        <w:t>+KO</w:t>
      </w:r>
      <w:r w:rsidRPr="00641276">
        <w:rPr>
          <w:rFonts w:ascii="Times New Roman" w:hAnsi="Times New Roman"/>
          <w:sz w:val="24"/>
          <w:szCs w:val="24"/>
          <w:vertAlign w:val="subscript"/>
        </w:rPr>
        <w:t>S</w:t>
      </w:r>
      <w:r w:rsidRPr="00641276">
        <w:rPr>
          <w:rFonts w:ascii="Times New Roman" w:hAnsi="Times New Roman"/>
          <w:sz w:val="24"/>
          <w:szCs w:val="24"/>
        </w:rPr>
        <w:t>),</w:t>
      </w:r>
    </w:p>
    <w:p w:rsidR="00123BBE" w:rsidRPr="00641276" w:rsidRDefault="00123BBE" w:rsidP="006B0577">
      <w:pPr>
        <w:numPr>
          <w:ilvl w:val="0"/>
          <w:numId w:val="24"/>
        </w:numPr>
        <w:suppressAutoHyphens/>
        <w:autoSpaceDN w:val="0"/>
        <w:spacing w:after="0" w:line="360" w:lineRule="auto"/>
        <w:ind w:left="284" w:firstLine="0"/>
        <w:contextualSpacing/>
        <w:jc w:val="both"/>
        <w:rPr>
          <w:rFonts w:ascii="Times New Roman" w:eastAsia="SimSun" w:hAnsi="Times New Roman"/>
          <w:kern w:val="2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2"/>
          <w:sz w:val="24"/>
          <w:szCs w:val="24"/>
          <w:lang w:bidi="en-US"/>
        </w:rPr>
        <w:t>p</w:t>
      </w:r>
      <w:r w:rsidRPr="00641276">
        <w:rPr>
          <w:rFonts w:ascii="Times New Roman" w:hAnsi="Times New Roman"/>
          <w:sz w:val="24"/>
          <w:szCs w:val="24"/>
        </w:rPr>
        <w:t>odatek VAT: ……… %.</w:t>
      </w:r>
    </w:p>
    <w:p w:rsidR="00123BBE" w:rsidRPr="00641276" w:rsidRDefault="00123BBE" w:rsidP="00123BBE">
      <w:pPr>
        <w:tabs>
          <w:tab w:val="left" w:pos="284"/>
        </w:tabs>
        <w:suppressAutoHyphens/>
        <w:autoSpaceDN w:val="0"/>
        <w:spacing w:after="0" w:line="360" w:lineRule="auto"/>
        <w:contextualSpacing/>
        <w:mirrorIndents/>
        <w:jc w:val="both"/>
        <w:rPr>
          <w:rFonts w:ascii="Times New Roman" w:hAnsi="Times New Roman"/>
          <w:sz w:val="24"/>
          <w:szCs w:val="24"/>
        </w:rPr>
      </w:pPr>
      <w:r w:rsidRPr="00641276">
        <w:rPr>
          <w:rFonts w:ascii="Times New Roman" w:hAnsi="Times New Roman"/>
          <w:sz w:val="24"/>
          <w:szCs w:val="24"/>
        </w:rPr>
        <w:t>oraz udokumentowanych cen materiałów nie wyższych niż średnie ceny materiałów</w:t>
      </w:r>
      <w:r w:rsidR="00D10023" w:rsidRPr="00641276">
        <w:rPr>
          <w:rFonts w:ascii="Times New Roman" w:hAnsi="Times New Roman"/>
          <w:sz w:val="24"/>
          <w:szCs w:val="24"/>
        </w:rPr>
        <w:t xml:space="preserve">, sprzętu </w:t>
      </w:r>
      <w:r w:rsidR="00641276" w:rsidRPr="00641276">
        <w:rPr>
          <w:rFonts w:ascii="Times New Roman" w:hAnsi="Times New Roman"/>
          <w:sz w:val="24"/>
          <w:szCs w:val="24"/>
        </w:rPr>
        <w:br/>
      </w:r>
      <w:r w:rsidR="00D10023" w:rsidRPr="00641276">
        <w:rPr>
          <w:rFonts w:ascii="Times New Roman" w:hAnsi="Times New Roman"/>
          <w:sz w:val="24"/>
          <w:szCs w:val="24"/>
        </w:rPr>
        <w:t xml:space="preserve">i transportu </w:t>
      </w:r>
      <w:r w:rsidRPr="00641276">
        <w:rPr>
          <w:rFonts w:ascii="Times New Roman" w:hAnsi="Times New Roman"/>
          <w:sz w:val="24"/>
          <w:szCs w:val="24"/>
        </w:rPr>
        <w:t xml:space="preserve">dla województwa podkarpackiego opublikowane w </w:t>
      </w:r>
      <w:r w:rsidR="00D10023" w:rsidRPr="00641276">
        <w:rPr>
          <w:rFonts w:ascii="Times New Roman" w:hAnsi="Times New Roman"/>
          <w:sz w:val="24"/>
          <w:szCs w:val="24"/>
        </w:rPr>
        <w:t xml:space="preserve">ostatnim obowiązującym </w:t>
      </w:r>
      <w:r w:rsidRPr="00641276">
        <w:rPr>
          <w:rFonts w:ascii="Times New Roman" w:hAnsi="Times New Roman"/>
          <w:sz w:val="24"/>
          <w:szCs w:val="24"/>
        </w:rPr>
        <w:t xml:space="preserve">Wydawnictwie </w:t>
      </w:r>
      <w:proofErr w:type="spellStart"/>
      <w:r w:rsidRPr="00641276">
        <w:rPr>
          <w:rFonts w:ascii="Times New Roman" w:hAnsi="Times New Roman"/>
          <w:sz w:val="24"/>
          <w:szCs w:val="24"/>
        </w:rPr>
        <w:t>Sekocenbud</w:t>
      </w:r>
      <w:proofErr w:type="spellEnd"/>
      <w:r w:rsidRPr="00641276">
        <w:rPr>
          <w:rFonts w:ascii="Times New Roman" w:hAnsi="Times New Roman"/>
          <w:sz w:val="24"/>
          <w:szCs w:val="24"/>
        </w:rPr>
        <w:t xml:space="preserve"> </w:t>
      </w:r>
      <w:r w:rsidR="00D10023" w:rsidRPr="00641276">
        <w:rPr>
          <w:rFonts w:ascii="Times New Roman" w:hAnsi="Times New Roman"/>
          <w:sz w:val="24"/>
          <w:szCs w:val="24"/>
        </w:rPr>
        <w:t>oraz nakładów rzeczowych określonych w Katalogach Nakładów Rzeczowych (KNR).</w:t>
      </w:r>
      <w:r w:rsidRPr="00641276">
        <w:rPr>
          <w:rFonts w:ascii="Times New Roman" w:hAnsi="Times New Roman"/>
          <w:sz w:val="24"/>
          <w:szCs w:val="24"/>
        </w:rPr>
        <w:t xml:space="preserve"> W przypadku braku powyższych danych ceny uzgodnione zostaną przez strony umowy.</w:t>
      </w:r>
      <w:r w:rsidR="00D10023" w:rsidRPr="00641276">
        <w:rPr>
          <w:rFonts w:ascii="Times New Roman" w:hAnsi="Times New Roman"/>
          <w:sz w:val="24"/>
          <w:szCs w:val="24"/>
        </w:rPr>
        <w:t xml:space="preserve"> Wykonanie robót będzie możliwe po wyrażeniu zgody przez Zamawiającego </w:t>
      </w:r>
      <w:r w:rsidR="00641276" w:rsidRPr="00641276">
        <w:rPr>
          <w:rFonts w:ascii="Times New Roman" w:hAnsi="Times New Roman"/>
          <w:sz w:val="24"/>
          <w:szCs w:val="24"/>
        </w:rPr>
        <w:br/>
      </w:r>
      <w:r w:rsidR="00D10023" w:rsidRPr="00641276">
        <w:rPr>
          <w:rFonts w:ascii="Times New Roman" w:hAnsi="Times New Roman"/>
          <w:sz w:val="24"/>
          <w:szCs w:val="24"/>
        </w:rPr>
        <w:t>w formie pisemnej</w:t>
      </w:r>
      <w:r w:rsidR="00641276" w:rsidRPr="00641276">
        <w:rPr>
          <w:rFonts w:ascii="Times New Roman" w:hAnsi="Times New Roman"/>
          <w:sz w:val="24"/>
          <w:szCs w:val="24"/>
        </w:rPr>
        <w:t xml:space="preserve">. </w:t>
      </w:r>
    </w:p>
    <w:p w:rsidR="00123BBE" w:rsidRPr="00641276" w:rsidRDefault="00123BBE" w:rsidP="006B0577">
      <w:pPr>
        <w:numPr>
          <w:ilvl w:val="0"/>
          <w:numId w:val="4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hAnsi="Times New Roman"/>
          <w:sz w:val="24"/>
          <w:szCs w:val="24"/>
        </w:rPr>
      </w:pPr>
      <w:r w:rsidRPr="00641276">
        <w:rPr>
          <w:rFonts w:ascii="Times New Roman" w:hAnsi="Times New Roman"/>
          <w:sz w:val="24"/>
          <w:szCs w:val="24"/>
        </w:rPr>
        <w:t>Przyjęta stawka VAT do ustalenia wynagrodzenia ustalona została w oparciu o przepisy ustawy o podatku VAT od towarów i usług obowiązujące w dniu złożenia oferty.</w:t>
      </w:r>
    </w:p>
    <w:p w:rsidR="00123BBE" w:rsidRPr="00641276" w:rsidRDefault="00123BBE" w:rsidP="006B0577">
      <w:pPr>
        <w:numPr>
          <w:ilvl w:val="0"/>
          <w:numId w:val="4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hAnsi="Times New Roman"/>
          <w:sz w:val="24"/>
          <w:szCs w:val="24"/>
        </w:rPr>
      </w:pPr>
      <w:r w:rsidRPr="00641276">
        <w:rPr>
          <w:rFonts w:ascii="Times New Roman" w:hAnsi="Times New Roman"/>
          <w:kern w:val="2"/>
          <w:sz w:val="24"/>
          <w:szCs w:val="24"/>
        </w:rPr>
        <w:t>Przy wystawianiu faktur, zostanie zastosowana stawka podatku od towarów i usług obowiązująca w dniu jej wystawienia (w dniu powstania obowiązku podatkowego).</w:t>
      </w:r>
    </w:p>
    <w:p w:rsidR="00F84BCD" w:rsidRPr="00641276" w:rsidRDefault="008B3E94" w:rsidP="006B0577">
      <w:pPr>
        <w:pStyle w:val="Tekstpodstawowy31"/>
        <w:numPr>
          <w:ilvl w:val="0"/>
          <w:numId w:val="4"/>
        </w:numPr>
        <w:tabs>
          <w:tab w:val="left" w:pos="284"/>
          <w:tab w:val="left" w:pos="426"/>
        </w:tabs>
        <w:spacing w:before="0" w:beforeAutospacing="0" w:after="0" w:afterAutospacing="0"/>
        <w:ind w:left="0" w:right="57" w:firstLine="0"/>
        <w:outlineLvl w:val="0"/>
        <w:rPr>
          <w:rFonts w:ascii="Times New Roman" w:hAnsi="Times New Roman" w:cs="Times New Roman"/>
          <w:sz w:val="24"/>
          <w:szCs w:val="24"/>
          <w:lang w:val="pl-PL"/>
        </w:rPr>
      </w:pPr>
      <w:r w:rsidRPr="00641276">
        <w:rPr>
          <w:rFonts w:ascii="Times New Roman" w:hAnsi="Times New Roman" w:cs="Times New Roman"/>
          <w:kern w:val="2"/>
          <w:sz w:val="24"/>
          <w:szCs w:val="24"/>
          <w:lang w:val="pl-PL"/>
        </w:rPr>
        <w:t xml:space="preserve">Wykonawca nie może dokonać przelewu </w:t>
      </w:r>
      <w:r w:rsidR="00F84BCD" w:rsidRPr="00641276">
        <w:rPr>
          <w:rFonts w:ascii="Times New Roman" w:hAnsi="Times New Roman" w:cs="Times New Roman"/>
          <w:kern w:val="2"/>
          <w:sz w:val="24"/>
          <w:szCs w:val="24"/>
          <w:lang w:val="pl-PL"/>
        </w:rPr>
        <w:t xml:space="preserve">przysługującej mu </w:t>
      </w:r>
      <w:r w:rsidR="00735E1F" w:rsidRPr="00641276">
        <w:rPr>
          <w:rFonts w:ascii="Times New Roman" w:hAnsi="Times New Roman" w:cs="Times New Roman"/>
          <w:kern w:val="2"/>
          <w:sz w:val="24"/>
          <w:szCs w:val="24"/>
          <w:lang w:val="pl-PL"/>
        </w:rPr>
        <w:t xml:space="preserve">wierzytelności </w:t>
      </w:r>
      <w:r w:rsidR="006D1520">
        <w:rPr>
          <w:rFonts w:ascii="Times New Roman" w:hAnsi="Times New Roman" w:cs="Times New Roman"/>
          <w:kern w:val="2"/>
          <w:sz w:val="24"/>
          <w:szCs w:val="24"/>
          <w:lang w:val="pl-PL"/>
        </w:rPr>
        <w:br/>
      </w:r>
      <w:r w:rsidRPr="00641276">
        <w:rPr>
          <w:rFonts w:ascii="Times New Roman" w:hAnsi="Times New Roman" w:cs="Times New Roman"/>
          <w:kern w:val="2"/>
          <w:sz w:val="24"/>
          <w:szCs w:val="24"/>
          <w:lang w:val="pl-PL"/>
        </w:rPr>
        <w:t>od Zamawiającego</w:t>
      </w:r>
      <w:r w:rsidR="00735E1F" w:rsidRPr="00641276">
        <w:rPr>
          <w:rFonts w:ascii="Times New Roman" w:hAnsi="Times New Roman" w:cs="Times New Roman"/>
          <w:kern w:val="2"/>
          <w:sz w:val="24"/>
          <w:szCs w:val="24"/>
          <w:lang w:val="pl-PL"/>
        </w:rPr>
        <w:t>.</w:t>
      </w:r>
    </w:p>
    <w:p w:rsidR="006C7593" w:rsidRPr="00641276" w:rsidRDefault="008B3E94" w:rsidP="006B0577">
      <w:pPr>
        <w:pStyle w:val="Tekstpodstawowy31"/>
        <w:numPr>
          <w:ilvl w:val="0"/>
          <w:numId w:val="4"/>
        </w:numPr>
        <w:tabs>
          <w:tab w:val="left" w:pos="284"/>
          <w:tab w:val="left" w:pos="426"/>
        </w:tabs>
        <w:spacing w:before="0" w:beforeAutospacing="0" w:after="0" w:afterAutospacing="0"/>
        <w:ind w:left="0" w:right="57" w:firstLine="0"/>
        <w:outlineLvl w:val="0"/>
        <w:rPr>
          <w:rFonts w:ascii="Times New Roman" w:hAnsi="Times New Roman" w:cs="Times New Roman"/>
          <w:sz w:val="24"/>
          <w:szCs w:val="24"/>
          <w:lang w:val="pl-PL"/>
        </w:rPr>
      </w:pPr>
      <w:r w:rsidRPr="00641276">
        <w:rPr>
          <w:rFonts w:ascii="Times New Roman" w:hAnsi="Times New Roman" w:cs="Times New Roman"/>
          <w:kern w:val="2"/>
          <w:sz w:val="24"/>
          <w:szCs w:val="24"/>
          <w:lang w:val="pl-PL"/>
        </w:rPr>
        <w:t>Rozliczenie Wykonawcy za roboty będzie się odbywało na podstawie</w:t>
      </w:r>
      <w:r w:rsidR="00484C02" w:rsidRPr="00641276">
        <w:rPr>
          <w:rFonts w:ascii="Times New Roman" w:hAnsi="Times New Roman" w:cs="Times New Roman"/>
          <w:kern w:val="2"/>
          <w:sz w:val="24"/>
          <w:szCs w:val="24"/>
          <w:lang w:val="pl-PL"/>
        </w:rPr>
        <w:t xml:space="preserve"> </w:t>
      </w:r>
      <w:r w:rsidR="00031985">
        <w:rPr>
          <w:rFonts w:ascii="Times New Roman" w:hAnsi="Times New Roman" w:cs="Times New Roman"/>
          <w:kern w:val="2"/>
          <w:sz w:val="24"/>
          <w:szCs w:val="24"/>
          <w:lang w:val="pl-PL"/>
        </w:rPr>
        <w:t>jednej faktury częściowej</w:t>
      </w:r>
      <w:r w:rsidRPr="00641276">
        <w:rPr>
          <w:rFonts w:ascii="Times New Roman" w:hAnsi="Times New Roman" w:cs="Times New Roman"/>
          <w:kern w:val="2"/>
          <w:sz w:val="24"/>
          <w:szCs w:val="24"/>
          <w:lang w:val="pl-PL"/>
        </w:rPr>
        <w:t xml:space="preserve"> </w:t>
      </w:r>
      <w:r w:rsidR="004A0D50">
        <w:rPr>
          <w:rFonts w:ascii="Times New Roman" w:hAnsi="Times New Roman" w:cs="Times New Roman"/>
          <w:kern w:val="2"/>
          <w:sz w:val="24"/>
          <w:szCs w:val="24"/>
          <w:lang w:val="pl-PL"/>
        </w:rPr>
        <w:t>oraz</w:t>
      </w:r>
      <w:r w:rsidRPr="00641276">
        <w:rPr>
          <w:rFonts w:ascii="Times New Roman" w:hAnsi="Times New Roman" w:cs="Times New Roman"/>
          <w:kern w:val="2"/>
          <w:sz w:val="24"/>
          <w:szCs w:val="24"/>
          <w:lang w:val="pl-PL"/>
        </w:rPr>
        <w:t xml:space="preserve"> faktury końcowej.</w:t>
      </w:r>
    </w:p>
    <w:p w:rsidR="005B359C" w:rsidRPr="00641276" w:rsidRDefault="008B3E94" w:rsidP="006B0577">
      <w:pPr>
        <w:pStyle w:val="Tekstpodstawowy31"/>
        <w:numPr>
          <w:ilvl w:val="0"/>
          <w:numId w:val="4"/>
        </w:numPr>
        <w:tabs>
          <w:tab w:val="left" w:pos="284"/>
          <w:tab w:val="left" w:pos="426"/>
        </w:tabs>
        <w:spacing w:before="0" w:beforeAutospacing="0" w:after="0" w:afterAutospacing="0"/>
        <w:ind w:left="0" w:right="57" w:firstLine="0"/>
        <w:outlineLvl w:val="0"/>
        <w:rPr>
          <w:rFonts w:ascii="Times New Roman" w:hAnsi="Times New Roman" w:cs="Times New Roman"/>
          <w:sz w:val="24"/>
          <w:szCs w:val="24"/>
          <w:lang w:val="pl-PL"/>
        </w:rPr>
      </w:pPr>
      <w:r w:rsidRPr="00641276">
        <w:rPr>
          <w:rFonts w:ascii="Times New Roman" w:hAnsi="Times New Roman" w:cs="Times New Roman"/>
          <w:kern w:val="2"/>
          <w:sz w:val="24"/>
          <w:szCs w:val="24"/>
          <w:lang w:val="pl-PL"/>
        </w:rPr>
        <w:t>Faktur</w:t>
      </w:r>
      <w:r w:rsidR="004A0D50">
        <w:rPr>
          <w:rFonts w:ascii="Times New Roman" w:hAnsi="Times New Roman" w:cs="Times New Roman"/>
          <w:kern w:val="2"/>
          <w:sz w:val="24"/>
          <w:szCs w:val="24"/>
          <w:lang w:val="pl-PL"/>
        </w:rPr>
        <w:t>a</w:t>
      </w:r>
      <w:r w:rsidRPr="00641276">
        <w:rPr>
          <w:rFonts w:ascii="Times New Roman" w:hAnsi="Times New Roman" w:cs="Times New Roman"/>
          <w:kern w:val="2"/>
          <w:sz w:val="24"/>
          <w:szCs w:val="24"/>
          <w:lang w:val="pl-PL"/>
        </w:rPr>
        <w:t xml:space="preserve"> przejściow</w:t>
      </w:r>
      <w:r w:rsidR="004A0D50">
        <w:rPr>
          <w:rFonts w:ascii="Times New Roman" w:hAnsi="Times New Roman" w:cs="Times New Roman"/>
          <w:kern w:val="2"/>
          <w:sz w:val="24"/>
          <w:szCs w:val="24"/>
          <w:lang w:val="pl-PL"/>
        </w:rPr>
        <w:t>a</w:t>
      </w:r>
      <w:r w:rsidRPr="00641276">
        <w:rPr>
          <w:rFonts w:ascii="Times New Roman" w:hAnsi="Times New Roman" w:cs="Times New Roman"/>
          <w:kern w:val="2"/>
          <w:sz w:val="24"/>
          <w:szCs w:val="24"/>
          <w:lang w:val="pl-PL"/>
        </w:rPr>
        <w:t xml:space="preserve"> </w:t>
      </w:r>
      <w:r w:rsidR="004A0D50">
        <w:rPr>
          <w:rFonts w:ascii="Times New Roman" w:hAnsi="Times New Roman" w:cs="Times New Roman"/>
          <w:kern w:val="2"/>
          <w:sz w:val="24"/>
          <w:szCs w:val="24"/>
          <w:lang w:val="pl-PL"/>
        </w:rPr>
        <w:t>będzie mogła być</w:t>
      </w:r>
      <w:r w:rsidRPr="00641276">
        <w:rPr>
          <w:rFonts w:ascii="Times New Roman" w:hAnsi="Times New Roman" w:cs="Times New Roman"/>
          <w:kern w:val="2"/>
          <w:sz w:val="24"/>
          <w:szCs w:val="24"/>
          <w:lang w:val="pl-PL"/>
        </w:rPr>
        <w:t xml:space="preserve"> wystawian</w:t>
      </w:r>
      <w:r w:rsidR="004A0D50">
        <w:rPr>
          <w:rFonts w:ascii="Times New Roman" w:hAnsi="Times New Roman" w:cs="Times New Roman"/>
          <w:kern w:val="2"/>
          <w:sz w:val="24"/>
          <w:szCs w:val="24"/>
          <w:lang w:val="pl-PL"/>
        </w:rPr>
        <w:t>a</w:t>
      </w:r>
      <w:r w:rsidRPr="00641276">
        <w:rPr>
          <w:rFonts w:ascii="Times New Roman" w:hAnsi="Times New Roman" w:cs="Times New Roman"/>
          <w:kern w:val="2"/>
          <w:sz w:val="24"/>
          <w:szCs w:val="24"/>
          <w:lang w:val="pl-PL"/>
        </w:rPr>
        <w:t xml:space="preserve"> n</w:t>
      </w:r>
      <w:r w:rsidR="004A0D50">
        <w:rPr>
          <w:rFonts w:ascii="Times New Roman" w:hAnsi="Times New Roman" w:cs="Times New Roman"/>
          <w:kern w:val="2"/>
          <w:sz w:val="24"/>
          <w:szCs w:val="24"/>
          <w:lang w:val="pl-PL"/>
        </w:rPr>
        <w:t>a</w:t>
      </w:r>
      <w:r w:rsidRPr="00641276">
        <w:rPr>
          <w:rFonts w:ascii="Times New Roman" w:hAnsi="Times New Roman" w:cs="Times New Roman"/>
          <w:kern w:val="2"/>
          <w:sz w:val="24"/>
          <w:szCs w:val="24"/>
          <w:lang w:val="pl-PL"/>
        </w:rPr>
        <w:t xml:space="preserve"> </w:t>
      </w:r>
      <w:r w:rsidR="004A0D50">
        <w:rPr>
          <w:rFonts w:ascii="Times New Roman" w:hAnsi="Times New Roman" w:cs="Times New Roman"/>
          <w:kern w:val="2"/>
          <w:sz w:val="24"/>
          <w:szCs w:val="24"/>
          <w:lang w:val="pl-PL"/>
        </w:rPr>
        <w:t>koniec pierwszego kwartału 2023 r</w:t>
      </w:r>
      <w:r w:rsidRPr="00641276">
        <w:rPr>
          <w:rFonts w:ascii="Times New Roman" w:hAnsi="Times New Roman" w:cs="Times New Roman"/>
          <w:kern w:val="2"/>
          <w:sz w:val="24"/>
          <w:szCs w:val="24"/>
          <w:lang w:val="pl-PL"/>
        </w:rPr>
        <w:t>.</w:t>
      </w:r>
      <w:r w:rsidR="00C75092" w:rsidRPr="00641276">
        <w:rPr>
          <w:rFonts w:ascii="Times New Roman" w:hAnsi="Times New Roman" w:cs="Times New Roman"/>
          <w:kern w:val="2"/>
          <w:sz w:val="24"/>
          <w:szCs w:val="24"/>
          <w:lang w:val="pl-PL"/>
        </w:rPr>
        <w:t xml:space="preserve"> </w:t>
      </w:r>
    </w:p>
    <w:p w:rsidR="005B359C" w:rsidRPr="00641276" w:rsidRDefault="005B359C" w:rsidP="006B0577">
      <w:pPr>
        <w:pStyle w:val="Tekstpodstawowy31"/>
        <w:numPr>
          <w:ilvl w:val="0"/>
          <w:numId w:val="4"/>
        </w:numPr>
        <w:tabs>
          <w:tab w:val="left" w:pos="284"/>
          <w:tab w:val="left" w:pos="426"/>
        </w:tabs>
        <w:spacing w:before="0" w:beforeAutospacing="0" w:after="0" w:afterAutospacing="0"/>
        <w:ind w:left="0" w:right="57" w:firstLine="0"/>
        <w:outlineLvl w:val="0"/>
        <w:rPr>
          <w:rFonts w:ascii="Times New Roman" w:hAnsi="Times New Roman" w:cs="Times New Roman"/>
          <w:sz w:val="24"/>
          <w:szCs w:val="24"/>
          <w:lang w:val="pl-PL"/>
        </w:rPr>
      </w:pPr>
      <w:r w:rsidRPr="00641276">
        <w:rPr>
          <w:rFonts w:ascii="Times New Roman" w:hAnsi="Times New Roman" w:cs="Times New Roman"/>
          <w:sz w:val="24"/>
          <w:szCs w:val="24"/>
          <w:lang w:val="pl-PL"/>
        </w:rPr>
        <w:t>P</w:t>
      </w:r>
      <w:r w:rsidR="00B57AAD" w:rsidRPr="00641276">
        <w:rPr>
          <w:rFonts w:ascii="Times New Roman" w:hAnsi="Times New Roman" w:cs="Times New Roman"/>
          <w:sz w:val="24"/>
          <w:szCs w:val="24"/>
          <w:lang w:val="pl-PL"/>
        </w:rPr>
        <w:t>odstawą wystawienia faktur</w:t>
      </w:r>
      <w:r w:rsidR="004A0D50">
        <w:rPr>
          <w:rFonts w:ascii="Times New Roman" w:hAnsi="Times New Roman" w:cs="Times New Roman"/>
          <w:sz w:val="24"/>
          <w:szCs w:val="24"/>
          <w:lang w:val="pl-PL"/>
        </w:rPr>
        <w:t>y</w:t>
      </w:r>
      <w:r w:rsidR="00B57AAD" w:rsidRPr="00641276">
        <w:rPr>
          <w:rFonts w:ascii="Times New Roman" w:hAnsi="Times New Roman" w:cs="Times New Roman"/>
          <w:sz w:val="24"/>
          <w:szCs w:val="24"/>
          <w:lang w:val="pl-PL"/>
        </w:rPr>
        <w:t xml:space="preserve"> przejściow</w:t>
      </w:r>
      <w:r w:rsidR="004A0D50">
        <w:rPr>
          <w:rFonts w:ascii="Times New Roman" w:hAnsi="Times New Roman" w:cs="Times New Roman"/>
          <w:sz w:val="24"/>
          <w:szCs w:val="24"/>
          <w:lang w:val="pl-PL"/>
        </w:rPr>
        <w:t>ej</w:t>
      </w:r>
      <w:r w:rsidR="00B57AAD" w:rsidRPr="00641276">
        <w:rPr>
          <w:rFonts w:ascii="Times New Roman" w:hAnsi="Times New Roman" w:cs="Times New Roman"/>
          <w:sz w:val="24"/>
          <w:szCs w:val="24"/>
          <w:lang w:val="pl-PL"/>
        </w:rPr>
        <w:t xml:space="preserve"> będzie pro</w:t>
      </w:r>
      <w:r w:rsidR="00D31DE9" w:rsidRPr="00641276">
        <w:rPr>
          <w:rFonts w:ascii="Times New Roman" w:hAnsi="Times New Roman" w:cs="Times New Roman"/>
          <w:sz w:val="24"/>
          <w:szCs w:val="24"/>
          <w:lang w:val="pl-PL"/>
        </w:rPr>
        <w:t xml:space="preserve">tokół odbioru częściowego robót, </w:t>
      </w:r>
      <w:r w:rsidR="007D3396" w:rsidRPr="00641276">
        <w:rPr>
          <w:rFonts w:ascii="Times New Roman" w:hAnsi="Times New Roman" w:cs="Times New Roman"/>
          <w:sz w:val="24"/>
          <w:szCs w:val="24"/>
          <w:lang w:val="pl-PL"/>
        </w:rPr>
        <w:br/>
      </w:r>
      <w:r w:rsidR="00D31DE9" w:rsidRPr="00641276">
        <w:rPr>
          <w:rFonts w:ascii="Times New Roman" w:hAnsi="Times New Roman" w:cs="Times New Roman"/>
          <w:sz w:val="24"/>
          <w:szCs w:val="24"/>
          <w:lang w:val="pl-PL"/>
        </w:rPr>
        <w:t xml:space="preserve">w którym </w:t>
      </w:r>
      <w:r w:rsidR="00762BA2" w:rsidRPr="00641276">
        <w:rPr>
          <w:rFonts w:ascii="Times New Roman" w:hAnsi="Times New Roman" w:cs="Times New Roman"/>
          <w:sz w:val="24"/>
          <w:szCs w:val="24"/>
          <w:lang w:val="pl-PL"/>
        </w:rPr>
        <w:t>i</w:t>
      </w:r>
      <w:r w:rsidR="009C3AFD">
        <w:rPr>
          <w:rFonts w:ascii="Times New Roman" w:hAnsi="Times New Roman" w:cs="Times New Roman"/>
          <w:sz w:val="24"/>
          <w:szCs w:val="24"/>
          <w:lang w:val="pl-PL"/>
        </w:rPr>
        <w:t>nspektor ze strony Zamawiają</w:t>
      </w:r>
      <w:r w:rsidR="00D31DE9" w:rsidRPr="00641276">
        <w:rPr>
          <w:rFonts w:ascii="Times New Roman" w:hAnsi="Times New Roman" w:cs="Times New Roman"/>
          <w:sz w:val="24"/>
          <w:szCs w:val="24"/>
          <w:lang w:val="pl-PL"/>
        </w:rPr>
        <w:t xml:space="preserve">cego i Kierownik </w:t>
      </w:r>
      <w:r w:rsidR="008F7A07">
        <w:rPr>
          <w:rFonts w:ascii="Times New Roman" w:hAnsi="Times New Roman" w:cs="Times New Roman"/>
          <w:sz w:val="24"/>
          <w:szCs w:val="24"/>
          <w:lang w:val="pl-PL"/>
        </w:rPr>
        <w:t>robót</w:t>
      </w:r>
      <w:r w:rsidR="00D31DE9" w:rsidRPr="00641276">
        <w:rPr>
          <w:rFonts w:ascii="Times New Roman" w:hAnsi="Times New Roman" w:cs="Times New Roman"/>
          <w:sz w:val="24"/>
          <w:szCs w:val="24"/>
          <w:lang w:val="pl-PL"/>
        </w:rPr>
        <w:t xml:space="preserve"> ze strony Wykonawcy określą </w:t>
      </w:r>
      <w:r w:rsidR="00CA08C8" w:rsidRPr="00641276">
        <w:rPr>
          <w:rFonts w:ascii="Times New Roman" w:hAnsi="Times New Roman" w:cs="Times New Roman"/>
          <w:sz w:val="24"/>
          <w:szCs w:val="24"/>
          <w:lang w:val="pl-PL"/>
        </w:rPr>
        <w:lastRenderedPageBreak/>
        <w:t xml:space="preserve">rzeczywiste wykonanie i </w:t>
      </w:r>
      <w:r w:rsidR="00D31DE9" w:rsidRPr="00641276">
        <w:rPr>
          <w:rFonts w:ascii="Times New Roman" w:hAnsi="Times New Roman" w:cs="Times New Roman"/>
          <w:sz w:val="24"/>
          <w:szCs w:val="24"/>
          <w:lang w:val="pl-PL"/>
        </w:rPr>
        <w:t xml:space="preserve">procentowe zaawansowanie </w:t>
      </w:r>
      <w:r w:rsidR="00CA08C8" w:rsidRPr="00641276">
        <w:rPr>
          <w:rFonts w:ascii="Times New Roman" w:hAnsi="Times New Roman" w:cs="Times New Roman"/>
          <w:sz w:val="24"/>
          <w:szCs w:val="24"/>
          <w:lang w:val="pl-PL"/>
        </w:rPr>
        <w:t xml:space="preserve">w danym okresie rozliczeniowym, </w:t>
      </w:r>
      <w:r w:rsidR="00D31DE9" w:rsidRPr="00641276">
        <w:rPr>
          <w:rFonts w:ascii="Times New Roman" w:hAnsi="Times New Roman" w:cs="Times New Roman"/>
          <w:sz w:val="24"/>
          <w:szCs w:val="24"/>
          <w:lang w:val="pl-PL"/>
        </w:rPr>
        <w:t>każdego z wykonanych elementów robót zgodnie z harmonogramem.</w:t>
      </w:r>
    </w:p>
    <w:p w:rsidR="005B359C" w:rsidRPr="00641276" w:rsidRDefault="00735E1F" w:rsidP="006B0577">
      <w:pPr>
        <w:pStyle w:val="Tekstpodstawowy31"/>
        <w:numPr>
          <w:ilvl w:val="0"/>
          <w:numId w:val="4"/>
        </w:numPr>
        <w:tabs>
          <w:tab w:val="left" w:pos="284"/>
          <w:tab w:val="left" w:pos="426"/>
        </w:tabs>
        <w:spacing w:before="0" w:beforeAutospacing="0" w:after="0" w:afterAutospacing="0"/>
        <w:ind w:left="0" w:right="57" w:firstLine="0"/>
        <w:outlineLvl w:val="0"/>
        <w:rPr>
          <w:rFonts w:ascii="Times New Roman" w:hAnsi="Times New Roman" w:cs="Times New Roman"/>
          <w:sz w:val="24"/>
          <w:szCs w:val="24"/>
          <w:lang w:val="pl-PL"/>
        </w:rPr>
      </w:pPr>
      <w:r w:rsidRPr="00641276">
        <w:rPr>
          <w:rFonts w:ascii="Times New Roman" w:hAnsi="Times New Roman" w:cs="Times New Roman"/>
          <w:kern w:val="2"/>
          <w:sz w:val="24"/>
          <w:szCs w:val="24"/>
          <w:lang w:val="pl-PL"/>
        </w:rPr>
        <w:t>Podstawą</w:t>
      </w:r>
      <w:r w:rsidR="008727F2" w:rsidRPr="00641276">
        <w:rPr>
          <w:rFonts w:ascii="Times New Roman" w:hAnsi="Times New Roman" w:cs="Times New Roman"/>
          <w:kern w:val="2"/>
          <w:sz w:val="24"/>
          <w:szCs w:val="24"/>
          <w:lang w:val="pl-PL"/>
        </w:rPr>
        <w:t xml:space="preserve"> wystawienia faktury końcowej jest protokół </w:t>
      </w:r>
      <w:r w:rsidR="00AC7B17" w:rsidRPr="00641276">
        <w:rPr>
          <w:rFonts w:ascii="Times New Roman" w:hAnsi="Times New Roman" w:cs="Times New Roman"/>
          <w:kern w:val="2"/>
          <w:sz w:val="24"/>
          <w:szCs w:val="24"/>
          <w:lang w:val="pl-PL"/>
        </w:rPr>
        <w:t>wykonanych robót</w:t>
      </w:r>
      <w:r w:rsidR="000939C2" w:rsidRPr="00641276">
        <w:rPr>
          <w:rFonts w:ascii="Times New Roman" w:hAnsi="Times New Roman" w:cs="Times New Roman"/>
          <w:kern w:val="2"/>
          <w:sz w:val="24"/>
          <w:szCs w:val="24"/>
          <w:lang w:val="pl-PL"/>
        </w:rPr>
        <w:t xml:space="preserve"> i </w:t>
      </w:r>
      <w:r w:rsidR="00AC7B17" w:rsidRPr="00641276">
        <w:rPr>
          <w:rFonts w:ascii="Times New Roman" w:hAnsi="Times New Roman" w:cs="Times New Roman"/>
          <w:kern w:val="2"/>
          <w:sz w:val="24"/>
          <w:szCs w:val="24"/>
          <w:lang w:val="pl-PL"/>
        </w:rPr>
        <w:t xml:space="preserve">protokół odbioru końcowego </w:t>
      </w:r>
      <w:r w:rsidR="00B653F5" w:rsidRPr="00641276">
        <w:rPr>
          <w:rFonts w:ascii="Times New Roman" w:hAnsi="Times New Roman" w:cs="Times New Roman"/>
          <w:kern w:val="2"/>
          <w:sz w:val="24"/>
          <w:szCs w:val="24"/>
          <w:lang w:val="pl-PL"/>
        </w:rPr>
        <w:t>przedmiotu umowy.</w:t>
      </w:r>
    </w:p>
    <w:p w:rsidR="005B359C" w:rsidRPr="00641276" w:rsidRDefault="008B3E94" w:rsidP="006B0577">
      <w:pPr>
        <w:pStyle w:val="Tekstpodstawowy31"/>
        <w:numPr>
          <w:ilvl w:val="0"/>
          <w:numId w:val="4"/>
        </w:numPr>
        <w:tabs>
          <w:tab w:val="left" w:pos="284"/>
          <w:tab w:val="left" w:pos="426"/>
        </w:tabs>
        <w:spacing w:before="0" w:beforeAutospacing="0" w:after="0" w:afterAutospacing="0"/>
        <w:ind w:left="0" w:right="57" w:firstLine="0"/>
        <w:outlineLvl w:val="0"/>
        <w:rPr>
          <w:rFonts w:ascii="Times New Roman" w:hAnsi="Times New Roman" w:cs="Times New Roman"/>
          <w:kern w:val="2"/>
          <w:sz w:val="24"/>
          <w:szCs w:val="24"/>
          <w:lang w:val="pl-PL"/>
        </w:rPr>
      </w:pPr>
      <w:r w:rsidRPr="00641276">
        <w:rPr>
          <w:rFonts w:ascii="Times New Roman" w:hAnsi="Times New Roman" w:cs="Times New Roman"/>
          <w:kern w:val="2"/>
          <w:sz w:val="24"/>
          <w:szCs w:val="24"/>
          <w:lang w:val="pl-PL"/>
        </w:rPr>
        <w:t>Termin płatności faktur wynosi do 30 dni licząc od daty otrzymania przez Zamawiającego łącznie: faktury wraz z podpisanym protokołem odbioru robót oraz dowodów na spełnienie przez Wykonaw</w:t>
      </w:r>
      <w:r w:rsidR="00D45B31" w:rsidRPr="00641276">
        <w:rPr>
          <w:rFonts w:ascii="Times New Roman" w:hAnsi="Times New Roman" w:cs="Times New Roman"/>
          <w:kern w:val="2"/>
          <w:sz w:val="24"/>
          <w:szCs w:val="24"/>
          <w:lang w:val="pl-PL"/>
        </w:rPr>
        <w:t xml:space="preserve">cę wymogów określonych w ust. </w:t>
      </w:r>
      <w:r w:rsidR="0088616A">
        <w:rPr>
          <w:rFonts w:ascii="Times New Roman" w:hAnsi="Times New Roman" w:cs="Times New Roman"/>
          <w:kern w:val="2"/>
          <w:sz w:val="24"/>
          <w:szCs w:val="24"/>
          <w:lang w:val="pl-PL"/>
        </w:rPr>
        <w:t>1</w:t>
      </w:r>
      <w:r w:rsidR="0092363C">
        <w:rPr>
          <w:rFonts w:ascii="Times New Roman" w:hAnsi="Times New Roman" w:cs="Times New Roman"/>
          <w:kern w:val="2"/>
          <w:sz w:val="24"/>
          <w:szCs w:val="24"/>
          <w:lang w:val="pl-PL"/>
        </w:rPr>
        <w:t>6</w:t>
      </w:r>
      <w:r w:rsidR="00276BBD" w:rsidRPr="00641276">
        <w:rPr>
          <w:rFonts w:ascii="Times New Roman" w:hAnsi="Times New Roman" w:cs="Times New Roman"/>
          <w:kern w:val="2"/>
          <w:sz w:val="24"/>
          <w:szCs w:val="24"/>
          <w:lang w:val="pl-PL"/>
        </w:rPr>
        <w:t>.</w:t>
      </w:r>
      <w:r w:rsidRPr="00641276">
        <w:rPr>
          <w:rFonts w:ascii="Times New Roman" w:hAnsi="Times New Roman" w:cs="Times New Roman"/>
          <w:kern w:val="2"/>
          <w:sz w:val="24"/>
          <w:szCs w:val="24"/>
          <w:lang w:val="pl-PL"/>
        </w:rPr>
        <w:t xml:space="preserve"> </w:t>
      </w:r>
    </w:p>
    <w:p w:rsidR="005B359C" w:rsidRPr="00641276" w:rsidRDefault="008B3E94" w:rsidP="006B0577">
      <w:pPr>
        <w:numPr>
          <w:ilvl w:val="0"/>
          <w:numId w:val="4"/>
        </w:numPr>
        <w:tabs>
          <w:tab w:val="left" w:pos="284"/>
          <w:tab w:val="left" w:pos="426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2"/>
          <w:sz w:val="24"/>
          <w:szCs w:val="24"/>
          <w:lang w:bidi="en-US"/>
        </w:rPr>
      </w:pPr>
      <w:r w:rsidRPr="00641276">
        <w:rPr>
          <w:rFonts w:ascii="Times New Roman" w:hAnsi="Times New Roman"/>
          <w:kern w:val="2"/>
          <w:sz w:val="24"/>
          <w:szCs w:val="24"/>
        </w:rPr>
        <w:t>Faktury będą</w:t>
      </w:r>
      <w:r w:rsidR="006B131C" w:rsidRPr="00641276">
        <w:rPr>
          <w:rFonts w:ascii="Times New Roman" w:hAnsi="Times New Roman"/>
          <w:kern w:val="2"/>
          <w:sz w:val="24"/>
          <w:szCs w:val="24"/>
        </w:rPr>
        <w:t xml:space="preserve"> </w:t>
      </w:r>
      <w:r w:rsidR="00B1175C" w:rsidRPr="00641276">
        <w:rPr>
          <w:rFonts w:ascii="Times New Roman" w:hAnsi="Times New Roman"/>
          <w:kern w:val="2"/>
          <w:sz w:val="24"/>
          <w:szCs w:val="24"/>
        </w:rPr>
        <w:t>płatne przelewem na</w:t>
      </w:r>
      <w:r w:rsidR="006B131C" w:rsidRPr="00641276">
        <w:rPr>
          <w:rFonts w:ascii="Times New Roman" w:hAnsi="Times New Roman"/>
          <w:kern w:val="2"/>
          <w:sz w:val="24"/>
          <w:szCs w:val="24"/>
        </w:rPr>
        <w:t xml:space="preserve"> </w:t>
      </w:r>
      <w:r w:rsidRPr="00641276">
        <w:rPr>
          <w:rFonts w:ascii="Times New Roman" w:hAnsi="Times New Roman"/>
          <w:kern w:val="2"/>
          <w:sz w:val="24"/>
          <w:szCs w:val="24"/>
        </w:rPr>
        <w:t>konto Wykonawcy w bank</w:t>
      </w:r>
      <w:r w:rsidR="00E02A33" w:rsidRPr="00641276">
        <w:rPr>
          <w:rFonts w:ascii="Times New Roman" w:hAnsi="Times New Roman"/>
          <w:kern w:val="2"/>
          <w:sz w:val="24"/>
          <w:szCs w:val="24"/>
        </w:rPr>
        <w:t>u …………………</w:t>
      </w:r>
      <w:r w:rsidR="00E530F9" w:rsidRPr="00641276">
        <w:rPr>
          <w:rFonts w:ascii="Times New Roman" w:hAnsi="Times New Roman"/>
          <w:kern w:val="2"/>
          <w:sz w:val="24"/>
          <w:szCs w:val="24"/>
        </w:rPr>
        <w:t>……</w:t>
      </w:r>
      <w:r w:rsidR="00735E1F" w:rsidRPr="00641276">
        <w:rPr>
          <w:rFonts w:ascii="Times New Roman" w:hAnsi="Times New Roman"/>
          <w:kern w:val="2"/>
          <w:sz w:val="24"/>
          <w:szCs w:val="24"/>
        </w:rPr>
        <w:t xml:space="preserve"> nr</w:t>
      </w:r>
      <w:r w:rsidR="00E02A33" w:rsidRPr="00641276">
        <w:rPr>
          <w:rFonts w:ascii="Times New Roman" w:hAnsi="Times New Roman"/>
          <w:kern w:val="2"/>
          <w:sz w:val="24"/>
          <w:szCs w:val="24"/>
        </w:rPr>
        <w:t xml:space="preserve"> konta …..………………</w:t>
      </w:r>
      <w:r w:rsidRPr="00641276">
        <w:rPr>
          <w:rFonts w:ascii="Times New Roman" w:hAnsi="Times New Roman"/>
          <w:kern w:val="2"/>
          <w:sz w:val="24"/>
          <w:szCs w:val="24"/>
        </w:rPr>
        <w:t>.</w:t>
      </w:r>
      <w:r w:rsidR="00DF6936" w:rsidRPr="00641276">
        <w:rPr>
          <w:rFonts w:ascii="Times New Roman" w:hAnsi="Times New Roman"/>
          <w:kern w:val="2"/>
          <w:sz w:val="24"/>
          <w:szCs w:val="24"/>
        </w:rPr>
        <w:t xml:space="preserve"> </w:t>
      </w:r>
      <w:r w:rsidR="00D13E33" w:rsidRPr="00641276">
        <w:rPr>
          <w:rFonts w:ascii="Times New Roman" w:hAnsi="Times New Roman"/>
          <w:bCs/>
          <w:sz w:val="24"/>
          <w:szCs w:val="24"/>
        </w:rPr>
        <w:t xml:space="preserve">Faktura będzie wystawiona na Zamawiającego: Nabywca – </w:t>
      </w:r>
      <w:r w:rsidR="00FF2B82" w:rsidRPr="00641276">
        <w:rPr>
          <w:rFonts w:ascii="Times New Roman" w:hAnsi="Times New Roman"/>
          <w:bCs/>
          <w:sz w:val="24"/>
          <w:szCs w:val="24"/>
        </w:rPr>
        <w:t xml:space="preserve">Gmina Miasto Rzeszów – </w:t>
      </w:r>
      <w:r w:rsidR="006D4AA8">
        <w:rPr>
          <w:rFonts w:ascii="Times New Roman" w:hAnsi="Times New Roman"/>
          <w:bCs/>
          <w:sz w:val="24"/>
          <w:szCs w:val="24"/>
        </w:rPr>
        <w:t>u</w:t>
      </w:r>
      <w:r w:rsidR="001C7D53" w:rsidRPr="00641276">
        <w:rPr>
          <w:rFonts w:ascii="Times New Roman" w:hAnsi="Times New Roman"/>
          <w:bCs/>
          <w:sz w:val="24"/>
          <w:szCs w:val="24"/>
        </w:rPr>
        <w:t>l. Rynek 1</w:t>
      </w:r>
      <w:r w:rsidR="00D13E33" w:rsidRPr="00641276">
        <w:rPr>
          <w:rFonts w:ascii="Times New Roman" w:hAnsi="Times New Roman"/>
          <w:bCs/>
          <w:sz w:val="24"/>
          <w:szCs w:val="24"/>
        </w:rPr>
        <w:t>, 35 – 064 Rzeszów, NIP: 813-00-08-613, Odbiorca faktury - płatnik – Urząd Miasta Rze</w:t>
      </w:r>
      <w:r w:rsidR="00FF2B82" w:rsidRPr="00641276">
        <w:rPr>
          <w:rFonts w:ascii="Times New Roman" w:hAnsi="Times New Roman"/>
          <w:bCs/>
          <w:sz w:val="24"/>
          <w:szCs w:val="24"/>
        </w:rPr>
        <w:t xml:space="preserve">szowa – Wydział Inwestycji, </w:t>
      </w:r>
      <w:r w:rsidR="006D4AA8">
        <w:rPr>
          <w:rFonts w:ascii="Times New Roman" w:hAnsi="Times New Roman"/>
          <w:bCs/>
          <w:sz w:val="24"/>
          <w:szCs w:val="24"/>
        </w:rPr>
        <w:t>u</w:t>
      </w:r>
      <w:r w:rsidR="001C7D53" w:rsidRPr="00641276">
        <w:rPr>
          <w:rFonts w:ascii="Times New Roman" w:hAnsi="Times New Roman"/>
          <w:bCs/>
          <w:sz w:val="24"/>
          <w:szCs w:val="24"/>
        </w:rPr>
        <w:t xml:space="preserve">l. </w:t>
      </w:r>
      <w:r w:rsidR="001B302A">
        <w:rPr>
          <w:rFonts w:ascii="Times New Roman" w:hAnsi="Times New Roman"/>
          <w:bCs/>
          <w:sz w:val="24"/>
          <w:szCs w:val="24"/>
        </w:rPr>
        <w:t xml:space="preserve"> Grunwaldzka 38</w:t>
      </w:r>
      <w:r w:rsidR="00D13E33" w:rsidRPr="00641276">
        <w:rPr>
          <w:rFonts w:ascii="Times New Roman" w:hAnsi="Times New Roman"/>
          <w:bCs/>
          <w:sz w:val="24"/>
          <w:szCs w:val="24"/>
        </w:rPr>
        <w:t>, 35 – 06</w:t>
      </w:r>
      <w:r w:rsidR="001B302A">
        <w:rPr>
          <w:rFonts w:ascii="Times New Roman" w:hAnsi="Times New Roman"/>
          <w:bCs/>
          <w:sz w:val="24"/>
          <w:szCs w:val="24"/>
        </w:rPr>
        <w:t>8</w:t>
      </w:r>
      <w:r w:rsidR="00D13E33" w:rsidRPr="00641276">
        <w:rPr>
          <w:rFonts w:ascii="Times New Roman" w:hAnsi="Times New Roman"/>
          <w:bCs/>
          <w:sz w:val="24"/>
          <w:szCs w:val="24"/>
        </w:rPr>
        <w:t xml:space="preserve"> Rzeszów. </w:t>
      </w:r>
      <w:r w:rsidR="00DF6936" w:rsidRPr="00641276">
        <w:rPr>
          <w:rFonts w:ascii="Times New Roman" w:hAnsi="Times New Roman"/>
          <w:kern w:val="2"/>
          <w:sz w:val="24"/>
          <w:szCs w:val="24"/>
        </w:rPr>
        <w:t>Zmiana numeru rachunku bankowego wymaga aneksu</w:t>
      </w:r>
      <w:r w:rsidR="00CE72D9" w:rsidRPr="00641276">
        <w:rPr>
          <w:rFonts w:ascii="Times New Roman" w:hAnsi="Times New Roman"/>
          <w:kern w:val="2"/>
          <w:sz w:val="24"/>
          <w:szCs w:val="24"/>
        </w:rPr>
        <w:t xml:space="preserve"> do umowy. </w:t>
      </w:r>
    </w:p>
    <w:p w:rsidR="005F0FDC" w:rsidRPr="00641276" w:rsidRDefault="0088616A" w:rsidP="006B0577">
      <w:pPr>
        <w:pStyle w:val="Tekstpodstawowy31"/>
        <w:numPr>
          <w:ilvl w:val="0"/>
          <w:numId w:val="4"/>
        </w:numPr>
        <w:tabs>
          <w:tab w:val="left" w:pos="284"/>
          <w:tab w:val="left" w:pos="426"/>
        </w:tabs>
        <w:spacing w:before="0" w:beforeAutospacing="0" w:after="0" w:afterAutospacing="0"/>
        <w:ind w:left="0" w:right="57" w:firstLine="0"/>
        <w:outlineLvl w:val="0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kern w:val="2"/>
          <w:sz w:val="24"/>
          <w:szCs w:val="24"/>
          <w:lang w:val="pl-PL"/>
        </w:rPr>
        <w:t>Z zastrzeżeniem ust. 20 i 2</w:t>
      </w:r>
      <w:r w:rsidR="0092363C">
        <w:rPr>
          <w:rFonts w:ascii="Times New Roman" w:hAnsi="Times New Roman" w:cs="Times New Roman"/>
          <w:kern w:val="2"/>
          <w:sz w:val="24"/>
          <w:szCs w:val="24"/>
          <w:lang w:val="pl-PL"/>
        </w:rPr>
        <w:t>4</w:t>
      </w:r>
      <w:r w:rsidR="009A578C" w:rsidRPr="00641276">
        <w:rPr>
          <w:rFonts w:ascii="Times New Roman" w:hAnsi="Times New Roman" w:cs="Times New Roman"/>
          <w:kern w:val="2"/>
          <w:sz w:val="24"/>
          <w:szCs w:val="24"/>
          <w:lang w:val="pl-PL"/>
        </w:rPr>
        <w:t xml:space="preserve"> wa</w:t>
      </w:r>
      <w:r w:rsidR="008B3E94" w:rsidRPr="00641276">
        <w:rPr>
          <w:rFonts w:ascii="Times New Roman" w:hAnsi="Times New Roman" w:cs="Times New Roman"/>
          <w:kern w:val="2"/>
          <w:sz w:val="24"/>
          <w:szCs w:val="24"/>
          <w:lang w:val="pl-PL"/>
        </w:rPr>
        <w:t>runkiem</w:t>
      </w:r>
      <w:r w:rsidR="006B676E" w:rsidRPr="00641276">
        <w:rPr>
          <w:rFonts w:ascii="Times New Roman" w:hAnsi="Times New Roman" w:cs="Times New Roman"/>
          <w:kern w:val="2"/>
          <w:sz w:val="24"/>
          <w:szCs w:val="24"/>
          <w:lang w:val="pl-PL"/>
        </w:rPr>
        <w:t>,</w:t>
      </w:r>
      <w:r w:rsidR="008B3E94" w:rsidRPr="00641276">
        <w:rPr>
          <w:rFonts w:ascii="Times New Roman" w:hAnsi="Times New Roman" w:cs="Times New Roman"/>
          <w:kern w:val="24"/>
          <w:sz w:val="24"/>
          <w:szCs w:val="24"/>
          <w:lang w:val="pl-PL"/>
        </w:rPr>
        <w:t xml:space="preserve"> zapłaty przez Zamawiającego drugiej i następnych części należnego wynagrodzenia za odebrane roboty budowlane jest przedstawienie Zamawiającemu przez Wykonawcę </w:t>
      </w:r>
      <w:r w:rsidR="001D4A98" w:rsidRPr="00641276">
        <w:rPr>
          <w:rFonts w:ascii="Times New Roman" w:hAnsi="Times New Roman" w:cs="Times New Roman"/>
          <w:kern w:val="24"/>
          <w:sz w:val="24"/>
          <w:szCs w:val="24"/>
          <w:lang w:val="pl-PL"/>
        </w:rPr>
        <w:t>następujących dowodów zapłaty</w:t>
      </w:r>
      <w:r w:rsidR="00C206BC" w:rsidRPr="00641276">
        <w:rPr>
          <w:rFonts w:ascii="Times New Roman" w:hAnsi="Times New Roman" w:cs="Times New Roman"/>
          <w:kern w:val="24"/>
          <w:sz w:val="24"/>
          <w:szCs w:val="24"/>
          <w:lang w:val="pl-PL"/>
        </w:rPr>
        <w:t xml:space="preserve"> </w:t>
      </w:r>
      <w:r w:rsidR="00484C02" w:rsidRPr="00641276">
        <w:rPr>
          <w:rFonts w:ascii="Times New Roman" w:hAnsi="Times New Roman" w:cs="Times New Roman"/>
          <w:kern w:val="24"/>
          <w:sz w:val="24"/>
          <w:szCs w:val="24"/>
          <w:lang w:val="pl-PL"/>
        </w:rPr>
        <w:t xml:space="preserve">wymagalnego </w:t>
      </w:r>
      <w:r w:rsidR="001D4A98" w:rsidRPr="00641276">
        <w:rPr>
          <w:rFonts w:ascii="Times New Roman" w:hAnsi="Times New Roman" w:cs="Times New Roman"/>
          <w:kern w:val="24"/>
          <w:sz w:val="24"/>
          <w:szCs w:val="24"/>
          <w:lang w:val="pl-PL"/>
        </w:rPr>
        <w:t>wynagrodzenia Podwykonawcom i dalszym Podwykonawcom,</w:t>
      </w:r>
      <w:r w:rsidR="00C206BC" w:rsidRPr="00641276">
        <w:rPr>
          <w:rFonts w:ascii="Times New Roman" w:hAnsi="Times New Roman" w:cs="Times New Roman"/>
          <w:kern w:val="24"/>
          <w:sz w:val="24"/>
          <w:szCs w:val="24"/>
          <w:lang w:val="pl-PL"/>
        </w:rPr>
        <w:t xml:space="preserve"> biorącym udział</w:t>
      </w:r>
      <w:r w:rsidR="001D4A98" w:rsidRPr="00641276">
        <w:rPr>
          <w:rFonts w:ascii="Times New Roman" w:hAnsi="Times New Roman" w:cs="Times New Roman"/>
          <w:kern w:val="24"/>
          <w:sz w:val="24"/>
          <w:szCs w:val="24"/>
          <w:lang w:val="pl-PL"/>
        </w:rPr>
        <w:t xml:space="preserve"> w realizacji odebranych robót budowlanych:</w:t>
      </w:r>
    </w:p>
    <w:p w:rsidR="005B359C" w:rsidRPr="00641276" w:rsidRDefault="00C206BC" w:rsidP="006B0577">
      <w:pPr>
        <w:numPr>
          <w:ilvl w:val="0"/>
          <w:numId w:val="5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2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t xml:space="preserve"> </w:t>
      </w:r>
      <w:r w:rsidR="005F0FDC"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t>o</w:t>
      </w:r>
      <w:r w:rsidR="008B3E94"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t>ryginałów oświadczeń każdego z Podwykonawców oraz dalszych Podwykonawców</w:t>
      </w:r>
      <w:r w:rsidR="00B9390F"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t xml:space="preserve"> o treści zgodnej ze wzorem stanowiącym załącznik nr 2 do umowy</w:t>
      </w:r>
      <w:r w:rsidR="001D4A98"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t>, przy czym każde z tych oświadczeń powinno być wystawione na dzień przypadający nie wcześniej aniżeli na następny dzień po podpisaniu przez Strony protokołu wykonanych robót, w związku z wykonaniem których oświadczenia te są składane,</w:t>
      </w:r>
    </w:p>
    <w:p w:rsidR="00735E1F" w:rsidRPr="00641276" w:rsidRDefault="00DF6936" w:rsidP="006B0577">
      <w:pPr>
        <w:numPr>
          <w:ilvl w:val="0"/>
          <w:numId w:val="5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2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t xml:space="preserve">potwierdzenia </w:t>
      </w:r>
      <w:r w:rsidR="001D4A98"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t>przelewu kwot zapłaconych przez Wykonawcę każdemu z Podwykonawców oraz dalszych Podwykonawców wraz z kopiami faktur na pod</w:t>
      </w:r>
      <w:r w:rsidR="00B9390F"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t>stawie których dokonano zapłaty</w:t>
      </w:r>
      <w:r w:rsidR="009A578C"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t>.</w:t>
      </w:r>
    </w:p>
    <w:p w:rsidR="004A4E33" w:rsidRPr="00641276" w:rsidRDefault="008B3E94" w:rsidP="006B0577">
      <w:pPr>
        <w:numPr>
          <w:ilvl w:val="0"/>
          <w:numId w:val="4"/>
        </w:numPr>
        <w:tabs>
          <w:tab w:val="left" w:pos="426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2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t>Doku</w:t>
      </w:r>
      <w:r w:rsidR="00D45B31"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t xml:space="preserve">menty składane zgodnie z ust. </w:t>
      </w:r>
      <w:r w:rsidR="0088616A">
        <w:rPr>
          <w:rFonts w:ascii="Times New Roman" w:eastAsia="SimSun" w:hAnsi="Times New Roman"/>
          <w:kern w:val="24"/>
          <w:sz w:val="24"/>
          <w:szCs w:val="24"/>
          <w:lang w:bidi="en-US"/>
        </w:rPr>
        <w:t>1</w:t>
      </w:r>
      <w:r w:rsidR="0092363C">
        <w:rPr>
          <w:rFonts w:ascii="Times New Roman" w:eastAsia="SimSun" w:hAnsi="Times New Roman"/>
          <w:kern w:val="24"/>
          <w:sz w:val="24"/>
          <w:szCs w:val="24"/>
          <w:lang w:bidi="en-US"/>
        </w:rPr>
        <w:t>6</w:t>
      </w:r>
      <w:r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t xml:space="preserve"> w przypadku drugiego protokołu odbioru powinny dokumentować również zakres objęty</w:t>
      </w:r>
      <w:r w:rsidR="00276BBD"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t xml:space="preserve"> pierwszym protokołem odbioru.</w:t>
      </w:r>
    </w:p>
    <w:p w:rsidR="00F12608" w:rsidRPr="00641276" w:rsidRDefault="00F12608" w:rsidP="006B0577">
      <w:pPr>
        <w:numPr>
          <w:ilvl w:val="0"/>
          <w:numId w:val="4"/>
        </w:numPr>
        <w:tabs>
          <w:tab w:val="left" w:pos="284"/>
          <w:tab w:val="left" w:pos="426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2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t xml:space="preserve">Wykonawca jest zobowiązany do zapłaty wynagrodzenia należnego Podwykonawcy, zaś Podwykonawca dalszemu Podwykonawcy w terminach płatności określonych w danej umowie </w:t>
      </w:r>
      <w:r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br/>
        <w:t xml:space="preserve">o podwykonawstwo, nie dłużej jednak niż 30 dni od dnia doręczenia Wykonawcy, </w:t>
      </w:r>
      <w:r w:rsidR="007A3493"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br/>
      </w:r>
      <w:r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t>Podwykonawcy faktury lub rachunku, potwierdzającego wykonanie zleconych Podwykonawcy l</w:t>
      </w:r>
      <w:r w:rsidR="00276BBD"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t>ub dalszemu Podwykonawcy robót.</w:t>
      </w:r>
    </w:p>
    <w:p w:rsidR="00B9390F" w:rsidRPr="00641276" w:rsidRDefault="00B9390F" w:rsidP="006B0577">
      <w:pPr>
        <w:numPr>
          <w:ilvl w:val="0"/>
          <w:numId w:val="4"/>
        </w:numPr>
        <w:tabs>
          <w:tab w:val="left" w:pos="284"/>
          <w:tab w:val="left" w:pos="426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2"/>
          <w:sz w:val="24"/>
          <w:szCs w:val="24"/>
          <w:lang w:bidi="en-US"/>
        </w:rPr>
      </w:pPr>
      <w:r w:rsidRPr="00641276">
        <w:rPr>
          <w:rFonts w:ascii="Times New Roman" w:hAnsi="Times New Roman"/>
          <w:sz w:val="24"/>
          <w:szCs w:val="24"/>
        </w:rPr>
        <w:lastRenderedPageBreak/>
        <w:t>W przypadku nieprzedstawienia przez wykonawcę wszystkich dowodów zapłaty, o których mowa w ust. 1</w:t>
      </w:r>
      <w:r w:rsidR="0092363C">
        <w:rPr>
          <w:rFonts w:ascii="Times New Roman" w:hAnsi="Times New Roman"/>
          <w:sz w:val="24"/>
          <w:szCs w:val="24"/>
        </w:rPr>
        <w:t>6</w:t>
      </w:r>
      <w:r w:rsidRPr="00641276">
        <w:rPr>
          <w:rFonts w:ascii="Times New Roman" w:hAnsi="Times New Roman"/>
          <w:sz w:val="24"/>
          <w:szCs w:val="24"/>
        </w:rPr>
        <w:t xml:space="preserve"> Zamawiający wystąpi do podwykonawców lub dalszych podwykonawców którzy zawar</w:t>
      </w:r>
      <w:r w:rsidR="006742DC">
        <w:rPr>
          <w:rFonts w:ascii="Times New Roman" w:hAnsi="Times New Roman"/>
          <w:sz w:val="24"/>
          <w:szCs w:val="24"/>
        </w:rPr>
        <w:t>li zaakceptowaną przez Zamawiają</w:t>
      </w:r>
      <w:r w:rsidRPr="00641276">
        <w:rPr>
          <w:rFonts w:ascii="Times New Roman" w:hAnsi="Times New Roman"/>
          <w:sz w:val="24"/>
          <w:szCs w:val="24"/>
        </w:rPr>
        <w:t>cego umowę o podwykonawstwo której przedmiotem są roboty budowlane, lub który zawarł przedłożoną Zamawiającemu umowę o podwykonawstwo, której przedmiotem są dostawy lub usługi o potwierdzenie czy wykonawca uiścił należne im wynagrodzenie</w:t>
      </w:r>
      <w:r w:rsidR="00FD5153" w:rsidRPr="00641276">
        <w:rPr>
          <w:rFonts w:ascii="Times New Roman" w:hAnsi="Times New Roman"/>
          <w:sz w:val="24"/>
          <w:szCs w:val="24"/>
        </w:rPr>
        <w:t xml:space="preserve"> wymagalne</w:t>
      </w:r>
      <w:r w:rsidR="00276BBD" w:rsidRPr="00641276">
        <w:rPr>
          <w:rFonts w:ascii="Times New Roman" w:hAnsi="Times New Roman"/>
          <w:sz w:val="24"/>
          <w:szCs w:val="24"/>
        </w:rPr>
        <w:t>.</w:t>
      </w:r>
    </w:p>
    <w:p w:rsidR="002053A5" w:rsidRPr="00641276" w:rsidRDefault="002053A5" w:rsidP="006B0577">
      <w:pPr>
        <w:numPr>
          <w:ilvl w:val="0"/>
          <w:numId w:val="4"/>
        </w:numPr>
        <w:tabs>
          <w:tab w:val="left" w:pos="284"/>
          <w:tab w:val="left" w:pos="426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2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t>Zamawiający dokonuje bezpośredniej za</w:t>
      </w:r>
      <w:r w:rsidR="00BF6A8C"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t xml:space="preserve">płaty wymagalnego wynagrodzenia </w:t>
      </w:r>
      <w:r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t>przysługującego Podwykonawcy lub dalszemu Podwykona</w:t>
      </w:r>
      <w:r w:rsidR="00BF6A8C"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t xml:space="preserve">wcy, który zawarł zaakceptowaną </w:t>
      </w:r>
      <w:r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t>przez Zamawiającego umowę o podwykonawstwo, której przedmiotem są roboty budowlane, lub który zawarł przedłożoną Zamawiającemu umowę o podwykonawstwo, której prz</w:t>
      </w:r>
      <w:r w:rsidR="003E0C72"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t>edmiotem są dostawy lub usługi,</w:t>
      </w:r>
      <w:r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t xml:space="preserve"> w przypadku uchylenia się od obowiązku zapłaty odpowiednio przez Wykonawcę, Podwykonawcę lub dalszego Podwykonawcę </w:t>
      </w:r>
      <w:r w:rsidR="00276BBD"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t>zamówienia na roboty budowlane.</w:t>
      </w:r>
    </w:p>
    <w:p w:rsidR="002053A5" w:rsidRPr="00641276" w:rsidRDefault="002053A5" w:rsidP="006B0577">
      <w:pPr>
        <w:numPr>
          <w:ilvl w:val="0"/>
          <w:numId w:val="31"/>
        </w:numPr>
        <w:tabs>
          <w:tab w:val="left" w:pos="284"/>
          <w:tab w:val="left" w:pos="426"/>
        </w:tabs>
        <w:suppressAutoHyphens/>
        <w:autoSpaceDN w:val="0"/>
        <w:spacing w:after="0" w:line="360" w:lineRule="auto"/>
        <w:ind w:left="0" w:firstLine="0"/>
        <w:contextualSpacing/>
        <w:jc w:val="both"/>
        <w:rPr>
          <w:rFonts w:ascii="Times New Roman" w:eastAsia="SimSun" w:hAnsi="Times New Roman"/>
          <w:kern w:val="2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t>Wynagr</w:t>
      </w:r>
      <w:r w:rsidR="0088616A">
        <w:rPr>
          <w:rFonts w:ascii="Times New Roman" w:eastAsia="SimSun" w:hAnsi="Times New Roman"/>
          <w:kern w:val="24"/>
          <w:sz w:val="24"/>
          <w:szCs w:val="24"/>
          <w:lang w:bidi="en-US"/>
        </w:rPr>
        <w:t>odzenie, o którym mowa w ust. 2</w:t>
      </w:r>
      <w:r w:rsidR="0092363C">
        <w:rPr>
          <w:rFonts w:ascii="Times New Roman" w:eastAsia="SimSun" w:hAnsi="Times New Roman"/>
          <w:kern w:val="24"/>
          <w:sz w:val="24"/>
          <w:szCs w:val="24"/>
          <w:lang w:bidi="en-US"/>
        </w:rPr>
        <w:t>0</w:t>
      </w:r>
      <w:r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t xml:space="preserve"> dotyczy wyłącznie należności powstałych po zaakceptowaniu przez Zamawiającego umowy o podwykonawstwo, której przedmiotem są roboty budowlane lub po przedłożeniu Zamawiającemu poświadczonej za zgodność </w:t>
      </w:r>
      <w:r w:rsidR="00BF6A8C"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br/>
      </w:r>
      <w:r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t>z oryginałem kopii umowy o podwykonawstwo, której prz</w:t>
      </w:r>
      <w:r w:rsidR="00276BBD"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t>edmiotem są dostawy lub usługi.</w:t>
      </w:r>
    </w:p>
    <w:p w:rsidR="002053A5" w:rsidRPr="00641276" w:rsidRDefault="002053A5" w:rsidP="006B0577">
      <w:pPr>
        <w:numPr>
          <w:ilvl w:val="0"/>
          <w:numId w:val="31"/>
        </w:numPr>
        <w:tabs>
          <w:tab w:val="left" w:pos="284"/>
          <w:tab w:val="left" w:pos="426"/>
        </w:tabs>
        <w:suppressAutoHyphens/>
        <w:autoSpaceDN w:val="0"/>
        <w:spacing w:after="0" w:line="360" w:lineRule="auto"/>
        <w:ind w:left="0" w:firstLine="0"/>
        <w:contextualSpacing/>
        <w:jc w:val="both"/>
        <w:rPr>
          <w:rFonts w:ascii="Times New Roman" w:eastAsia="SimSun" w:hAnsi="Times New Roman"/>
          <w:kern w:val="2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t xml:space="preserve">Bezpośrednia zapłata obejmuje wyłącznie należne wynagrodzenie bez odsetek należnych Podwykonawcy lub dalszemu Podwykonawcy. Przed dokonaniem tej zapłaty Zamawiający wzywa Wykonawcę do zgłoszenia pisemnych uwag dotyczących </w:t>
      </w:r>
      <w:r w:rsidRPr="00641276">
        <w:rPr>
          <w:rFonts w:ascii="Times New Roman" w:eastAsia="SimSun" w:hAnsi="Times New Roman"/>
          <w:kern w:val="2"/>
          <w:sz w:val="24"/>
          <w:szCs w:val="24"/>
          <w:lang w:bidi="en-US"/>
        </w:rPr>
        <w:t>zasadności bezpośredniej zapłaty wynagrodzenia Podwykonawcy lub dalszemu Podwykonawcy w terminie 7 d</w:t>
      </w:r>
      <w:r w:rsidR="00276BBD" w:rsidRPr="00641276">
        <w:rPr>
          <w:rFonts w:ascii="Times New Roman" w:eastAsia="SimSun" w:hAnsi="Times New Roman"/>
          <w:kern w:val="2"/>
          <w:sz w:val="24"/>
          <w:szCs w:val="24"/>
          <w:lang w:bidi="en-US"/>
        </w:rPr>
        <w:t>ni od dnia doręczenia wezwania.</w:t>
      </w:r>
    </w:p>
    <w:p w:rsidR="002053A5" w:rsidRPr="00641276" w:rsidRDefault="002053A5" w:rsidP="006B0577">
      <w:pPr>
        <w:numPr>
          <w:ilvl w:val="0"/>
          <w:numId w:val="31"/>
        </w:numPr>
        <w:tabs>
          <w:tab w:val="left" w:pos="284"/>
          <w:tab w:val="left" w:pos="426"/>
        </w:tabs>
        <w:suppressAutoHyphens/>
        <w:autoSpaceDN w:val="0"/>
        <w:spacing w:after="0" w:line="360" w:lineRule="auto"/>
        <w:ind w:left="0" w:firstLine="0"/>
        <w:contextualSpacing/>
        <w:jc w:val="both"/>
        <w:rPr>
          <w:rFonts w:ascii="Times New Roman" w:eastAsia="SimSun" w:hAnsi="Times New Roman"/>
          <w:kern w:val="2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2"/>
          <w:sz w:val="24"/>
          <w:szCs w:val="24"/>
          <w:lang w:bidi="en-US"/>
        </w:rPr>
        <w:t>W przypadku zgłoszeni</w:t>
      </w:r>
      <w:r w:rsidR="0088616A">
        <w:rPr>
          <w:rFonts w:ascii="Times New Roman" w:eastAsia="SimSun" w:hAnsi="Times New Roman"/>
          <w:kern w:val="2"/>
          <w:sz w:val="24"/>
          <w:szCs w:val="24"/>
          <w:lang w:bidi="en-US"/>
        </w:rPr>
        <w:t>a uwag, o których mowa w ust. 2</w:t>
      </w:r>
      <w:r w:rsidR="0092363C">
        <w:rPr>
          <w:rFonts w:ascii="Times New Roman" w:eastAsia="SimSun" w:hAnsi="Times New Roman"/>
          <w:kern w:val="2"/>
          <w:sz w:val="24"/>
          <w:szCs w:val="24"/>
          <w:lang w:bidi="en-US"/>
        </w:rPr>
        <w:t>2</w:t>
      </w:r>
      <w:r w:rsidRPr="00641276">
        <w:rPr>
          <w:rFonts w:ascii="Times New Roman" w:eastAsia="SimSun" w:hAnsi="Times New Roman"/>
          <w:kern w:val="2"/>
          <w:sz w:val="24"/>
          <w:szCs w:val="24"/>
          <w:lang w:bidi="en-US"/>
        </w:rPr>
        <w:t>, w te</w:t>
      </w:r>
      <w:r w:rsidR="003E0C72" w:rsidRPr="00641276">
        <w:rPr>
          <w:rFonts w:ascii="Times New Roman" w:eastAsia="SimSun" w:hAnsi="Times New Roman"/>
          <w:kern w:val="2"/>
          <w:sz w:val="24"/>
          <w:szCs w:val="24"/>
          <w:lang w:bidi="en-US"/>
        </w:rPr>
        <w:t>rminie 7 dni od dnia doręczenia</w:t>
      </w:r>
      <w:r w:rsidRPr="00641276">
        <w:rPr>
          <w:rFonts w:ascii="Times New Roman" w:eastAsia="SimSun" w:hAnsi="Times New Roman"/>
          <w:kern w:val="2"/>
          <w:sz w:val="24"/>
          <w:szCs w:val="24"/>
          <w:lang w:bidi="en-US"/>
        </w:rPr>
        <w:t xml:space="preserve"> odpowiedzi na wezwanie, Zamawiający może:</w:t>
      </w:r>
    </w:p>
    <w:p w:rsidR="002053A5" w:rsidRPr="00641276" w:rsidRDefault="002053A5" w:rsidP="006B0577">
      <w:pPr>
        <w:numPr>
          <w:ilvl w:val="0"/>
          <w:numId w:val="32"/>
        </w:numPr>
        <w:tabs>
          <w:tab w:val="left" w:pos="284"/>
          <w:tab w:val="left" w:pos="426"/>
        </w:tabs>
        <w:suppressAutoHyphens/>
        <w:autoSpaceDN w:val="0"/>
        <w:spacing w:after="0" w:line="360" w:lineRule="auto"/>
        <w:ind w:left="0" w:firstLine="0"/>
        <w:contextualSpacing/>
        <w:jc w:val="both"/>
        <w:rPr>
          <w:rFonts w:ascii="Times New Roman" w:eastAsia="SimSun" w:hAnsi="Times New Roman"/>
          <w:kern w:val="2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2"/>
          <w:sz w:val="24"/>
          <w:szCs w:val="24"/>
          <w:lang w:bidi="en-US"/>
        </w:rPr>
        <w:t>nie dokonać bezpośredniej zapłaty wynagrodzenia Podwykonawcy lub dalszemu Podwykonawcy, jeżeli Wykonawca wykaże niezasadność takiej zapłaty, albo</w:t>
      </w:r>
    </w:p>
    <w:p w:rsidR="002053A5" w:rsidRPr="00641276" w:rsidRDefault="002053A5" w:rsidP="006B0577">
      <w:pPr>
        <w:numPr>
          <w:ilvl w:val="0"/>
          <w:numId w:val="32"/>
        </w:numPr>
        <w:tabs>
          <w:tab w:val="left" w:pos="284"/>
          <w:tab w:val="left" w:pos="426"/>
        </w:tabs>
        <w:suppressAutoHyphens/>
        <w:autoSpaceDN w:val="0"/>
        <w:spacing w:after="0" w:line="360" w:lineRule="auto"/>
        <w:ind w:left="0" w:firstLine="0"/>
        <w:contextualSpacing/>
        <w:jc w:val="both"/>
        <w:rPr>
          <w:rFonts w:ascii="Times New Roman" w:eastAsia="SimSun" w:hAnsi="Times New Roman"/>
          <w:kern w:val="2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2"/>
          <w:sz w:val="24"/>
          <w:szCs w:val="24"/>
          <w:lang w:bidi="en-US"/>
        </w:rPr>
        <w:t xml:space="preserve">złożyć do depozytu sądowego kwotę potrzebną na pokrycie wynagrodzenia Podwykonawcy lub dalszemu Podwykonawcy w przypadku istnienia zasadniczej wątpliwości Zamawiającego </w:t>
      </w:r>
      <w:r w:rsidR="00D75044" w:rsidRPr="00641276">
        <w:rPr>
          <w:rFonts w:ascii="Times New Roman" w:eastAsia="SimSun" w:hAnsi="Times New Roman"/>
          <w:kern w:val="2"/>
          <w:sz w:val="24"/>
          <w:szCs w:val="24"/>
          <w:lang w:bidi="en-US"/>
        </w:rPr>
        <w:br/>
      </w:r>
      <w:r w:rsidRPr="00641276">
        <w:rPr>
          <w:rFonts w:ascii="Times New Roman" w:eastAsia="SimSun" w:hAnsi="Times New Roman"/>
          <w:kern w:val="2"/>
          <w:sz w:val="24"/>
          <w:szCs w:val="24"/>
          <w:lang w:bidi="en-US"/>
        </w:rPr>
        <w:t>co do wysokości należnej zapłaty lub podmiotu, któremu płatność się należy,</w:t>
      </w:r>
    </w:p>
    <w:p w:rsidR="002053A5" w:rsidRPr="00641276" w:rsidRDefault="002053A5" w:rsidP="006B0577">
      <w:pPr>
        <w:numPr>
          <w:ilvl w:val="0"/>
          <w:numId w:val="32"/>
        </w:numPr>
        <w:tabs>
          <w:tab w:val="left" w:pos="284"/>
          <w:tab w:val="left" w:pos="426"/>
        </w:tabs>
        <w:suppressAutoHyphens/>
        <w:autoSpaceDN w:val="0"/>
        <w:spacing w:after="0" w:line="360" w:lineRule="auto"/>
        <w:ind w:left="0" w:firstLine="0"/>
        <w:contextualSpacing/>
        <w:jc w:val="both"/>
        <w:rPr>
          <w:rFonts w:ascii="Times New Roman" w:eastAsia="SimSun" w:hAnsi="Times New Roman"/>
          <w:kern w:val="2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2"/>
          <w:sz w:val="24"/>
          <w:szCs w:val="24"/>
          <w:lang w:bidi="en-US"/>
        </w:rPr>
        <w:t xml:space="preserve">dokonać bezpośredniej zapłaty wynagrodzenia Podwykonawcy lub dalszemu Podwykonawcy, jeżeli Podwykonawca lub dalszy Podwykonawca wykaże </w:t>
      </w:r>
      <w:r w:rsidR="00276BBD"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t>zasadność takiej zapłaty.</w:t>
      </w:r>
    </w:p>
    <w:p w:rsidR="002053A5" w:rsidRPr="00641276" w:rsidRDefault="002053A5" w:rsidP="006B0577">
      <w:pPr>
        <w:numPr>
          <w:ilvl w:val="0"/>
          <w:numId w:val="31"/>
        </w:numPr>
        <w:tabs>
          <w:tab w:val="left" w:pos="284"/>
          <w:tab w:val="left" w:pos="426"/>
        </w:tabs>
        <w:suppressAutoHyphens/>
        <w:autoSpaceDN w:val="0"/>
        <w:spacing w:after="0" w:line="360" w:lineRule="auto"/>
        <w:ind w:left="0" w:firstLine="0"/>
        <w:contextualSpacing/>
        <w:jc w:val="both"/>
        <w:rPr>
          <w:rFonts w:ascii="Times New Roman" w:eastAsia="SimSun" w:hAnsi="Times New Roman"/>
          <w:kern w:val="2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t>W przypadku dokonania bezpośredniej zapłaty Podwykonawcy lub dalszemu Podwykonawcy Zamawiający potrąca kwotę wypłaconego wynagrodzenia z wyna</w:t>
      </w:r>
      <w:r w:rsidR="000B7AB7"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t>grodzenia należnego</w:t>
      </w:r>
      <w:r w:rsidR="00377EDC"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t xml:space="preserve"> Wykonawcy, zaś pozostałą część wynagrodzenia wynikającego z faktury przekazuje wykonawcy</w:t>
      </w:r>
      <w:r w:rsidR="00135E18"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t>.</w:t>
      </w:r>
    </w:p>
    <w:p w:rsidR="0092363C" w:rsidRPr="00B95668" w:rsidRDefault="002053A5" w:rsidP="0092363C">
      <w:pPr>
        <w:numPr>
          <w:ilvl w:val="0"/>
          <w:numId w:val="4"/>
        </w:numPr>
        <w:tabs>
          <w:tab w:val="left" w:pos="284"/>
          <w:tab w:val="left" w:pos="426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2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lastRenderedPageBreak/>
        <w:t>Konieczność wielokrotnego dokonywania bezpośredniej zapłaty Podwykonawcy lub dalszemu Podwyk</w:t>
      </w:r>
      <w:r w:rsidR="00803076"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t>onawcy, o których mowa w ust. 2</w:t>
      </w:r>
      <w:r w:rsidR="0092363C">
        <w:rPr>
          <w:rFonts w:ascii="Times New Roman" w:eastAsia="SimSun" w:hAnsi="Times New Roman"/>
          <w:kern w:val="24"/>
          <w:sz w:val="24"/>
          <w:szCs w:val="24"/>
          <w:lang w:bidi="en-US"/>
        </w:rPr>
        <w:t>0</w:t>
      </w:r>
      <w:r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t>, lub konieczność dokonania bezpośrednich zapłat na sumę większą niż 5% wartości umowy w sprawie  zamówienia publicznego może  stanowić  podstawę do odstąpienia od  umowy w spraw</w:t>
      </w:r>
      <w:r w:rsidR="003E0C72"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t>ie zamówienia</w:t>
      </w:r>
      <w:r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t xml:space="preserve"> p</w:t>
      </w:r>
      <w:r w:rsidR="00276BBD"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t>ublicznego przez Zamawiającego.</w:t>
      </w:r>
    </w:p>
    <w:p w:rsidR="008B3E94" w:rsidRPr="00641276" w:rsidRDefault="00CA0E64" w:rsidP="00234F69">
      <w:pPr>
        <w:suppressAutoHyphens/>
        <w:autoSpaceDN w:val="0"/>
        <w:spacing w:before="120" w:after="0" w:line="360" w:lineRule="auto"/>
        <w:contextualSpacing/>
        <w:mirrorIndents/>
        <w:jc w:val="center"/>
        <w:rPr>
          <w:rFonts w:ascii="Times New Roman" w:eastAsia="SimSun" w:hAnsi="Times New Roman"/>
          <w:b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b/>
          <w:kern w:val="3"/>
          <w:sz w:val="24"/>
          <w:szCs w:val="24"/>
        </w:rPr>
        <w:t>§</w:t>
      </w:r>
      <w:r w:rsidR="008B3E94" w:rsidRPr="00641276">
        <w:rPr>
          <w:rFonts w:ascii="Times New Roman" w:eastAsia="SimSun" w:hAnsi="Times New Roman"/>
          <w:b/>
          <w:kern w:val="3"/>
          <w:sz w:val="24"/>
          <w:szCs w:val="24"/>
        </w:rPr>
        <w:t xml:space="preserve"> 4</w:t>
      </w:r>
      <w:r w:rsidR="00277ECB" w:rsidRPr="00641276">
        <w:rPr>
          <w:rFonts w:ascii="Times New Roman" w:eastAsia="SimSun" w:hAnsi="Times New Roman"/>
          <w:b/>
          <w:kern w:val="3"/>
          <w:sz w:val="24"/>
          <w:szCs w:val="24"/>
        </w:rPr>
        <w:t xml:space="preserve"> </w:t>
      </w:r>
    </w:p>
    <w:p w:rsidR="008B3E94" w:rsidRPr="00641276" w:rsidRDefault="008B3E94" w:rsidP="000425A2">
      <w:pPr>
        <w:suppressAutoHyphens/>
        <w:autoSpaceDN w:val="0"/>
        <w:spacing w:after="0" w:line="360" w:lineRule="auto"/>
        <w:contextualSpacing/>
        <w:mirrorIndents/>
        <w:jc w:val="center"/>
        <w:rPr>
          <w:rFonts w:ascii="Times New Roman" w:eastAsia="SimSun" w:hAnsi="Times New Roman"/>
          <w:b/>
          <w:kern w:val="3"/>
          <w:position w:val="14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b/>
          <w:kern w:val="3"/>
          <w:position w:val="14"/>
          <w:sz w:val="24"/>
          <w:szCs w:val="24"/>
          <w:lang w:bidi="en-US"/>
        </w:rPr>
        <w:t>MATERIAŁY Z ROZBIÓRKI I DEMONTAŻU</w:t>
      </w:r>
    </w:p>
    <w:p w:rsidR="008B3E94" w:rsidRPr="00641276" w:rsidRDefault="008B3E94" w:rsidP="006B0577">
      <w:pPr>
        <w:numPr>
          <w:ilvl w:val="0"/>
          <w:numId w:val="6"/>
        </w:numPr>
        <w:tabs>
          <w:tab w:val="left" w:pos="284"/>
          <w:tab w:val="left" w:pos="426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 w:cs="F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>St</w:t>
      </w:r>
      <w:r w:rsidR="00EF56CE"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 xml:space="preserve">rony określą w protokole jakie </w:t>
      </w:r>
      <w:r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>materiały zosta</w:t>
      </w:r>
      <w:r w:rsidR="008818FE"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>ły zdemontowane lub odzyskane</w:t>
      </w:r>
      <w:r w:rsidR="00EF56CE"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 xml:space="preserve"> </w:t>
      </w:r>
      <w:r w:rsidR="008818FE"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 xml:space="preserve">w </w:t>
      </w:r>
      <w:r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>wyniku wykonania robó</w:t>
      </w:r>
      <w:r w:rsidR="00EF56CE"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 xml:space="preserve">t wyburzeniowych ze wskazaniem </w:t>
      </w:r>
      <w:r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>ilości i jakości tych materiałów.</w:t>
      </w:r>
    </w:p>
    <w:p w:rsidR="008B3E94" w:rsidRPr="00641276" w:rsidRDefault="008B3E94" w:rsidP="006B0577">
      <w:pPr>
        <w:numPr>
          <w:ilvl w:val="0"/>
          <w:numId w:val="6"/>
        </w:numPr>
        <w:tabs>
          <w:tab w:val="left" w:pos="284"/>
          <w:tab w:val="left" w:pos="426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 w:cs="F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>Przedstawiciel Zamawiającego zobowiązany jest do wskazania Wykonawcy dalszego przeznaczenia zdemontowanych lub wyburzonych materiałów (np. przekazanie</w:t>
      </w:r>
      <w:r w:rsidR="00626089"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 xml:space="preserve"> </w:t>
      </w:r>
      <w:r w:rsidR="00D75044"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br/>
      </w:r>
      <w:r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>ich do złomowania, utylizacji, wywiezienia na wysypisko od</w:t>
      </w:r>
      <w:r w:rsidR="001750C0"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>padów/śmieci lub przeznaczenie</w:t>
      </w:r>
      <w:r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 xml:space="preserve"> </w:t>
      </w:r>
      <w:r w:rsidR="00D75044"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br/>
      </w:r>
      <w:r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>ich do ponownego wbudowania bądź zagospodarowania itp.).</w:t>
      </w:r>
    </w:p>
    <w:p w:rsidR="008B3E94" w:rsidRPr="00641276" w:rsidRDefault="008B3E94" w:rsidP="006B0577">
      <w:pPr>
        <w:numPr>
          <w:ilvl w:val="0"/>
          <w:numId w:val="6"/>
        </w:numPr>
        <w:tabs>
          <w:tab w:val="left" w:pos="284"/>
          <w:tab w:val="left" w:pos="426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 w:cs="F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>Wykonawca zobowiązany jest na własny koszt do:</w:t>
      </w:r>
    </w:p>
    <w:p w:rsidR="008B3E94" w:rsidRPr="00641276" w:rsidRDefault="008B3E94" w:rsidP="00587635">
      <w:pPr>
        <w:suppressAutoHyphens/>
        <w:autoSpaceDN w:val="0"/>
        <w:spacing w:after="0" w:line="360" w:lineRule="auto"/>
        <w:contextualSpacing/>
        <w:mirrorIndents/>
        <w:jc w:val="both"/>
        <w:rPr>
          <w:rFonts w:ascii="Times New Roman" w:eastAsia="SimSun" w:hAnsi="Times New Roman" w:cs="F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>1)</w:t>
      </w:r>
      <w:r w:rsidR="000425A2"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 xml:space="preserve">usunięcia poza </w:t>
      </w:r>
      <w:r w:rsidR="00D07BA0"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>teren</w:t>
      </w:r>
      <w:r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 xml:space="preserve"> </w:t>
      </w:r>
      <w:r w:rsidR="00C71CBB"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>robót</w:t>
      </w:r>
      <w:r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 xml:space="preserve"> materiałów z rozbiórki i demontażu, które nie nadają się</w:t>
      </w:r>
      <w:r w:rsidR="00626089"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 xml:space="preserve"> </w:t>
      </w:r>
      <w:r w:rsidR="00D75044"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br/>
      </w:r>
      <w:r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>do ponownego wbudowania z poszanowaniem przepisów ustawy z dnia 14 gru</w:t>
      </w:r>
      <w:r w:rsidR="001750C0"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>dnia 2012</w:t>
      </w:r>
      <w:r w:rsidR="000425A2"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 xml:space="preserve"> </w:t>
      </w:r>
      <w:r w:rsidR="00587635"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>r.</w:t>
      </w:r>
      <w:r w:rsidR="00EF56CE"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 xml:space="preserve"> </w:t>
      </w:r>
      <w:r w:rsidR="00D75044"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br/>
      </w:r>
      <w:r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>o odpadach oraz ponosi odpowi</w:t>
      </w:r>
      <w:r w:rsidR="00372195"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>edzialność</w:t>
      </w:r>
      <w:r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 xml:space="preserve"> za powyższe działania,</w:t>
      </w:r>
    </w:p>
    <w:p w:rsidR="008B3E94" w:rsidRPr="00641276" w:rsidRDefault="001750C0" w:rsidP="00587635">
      <w:pPr>
        <w:suppressAutoHyphens/>
        <w:autoSpaceDN w:val="0"/>
        <w:spacing w:after="0" w:line="360" w:lineRule="auto"/>
        <w:contextualSpacing/>
        <w:mirrorIndents/>
        <w:jc w:val="both"/>
        <w:rPr>
          <w:rFonts w:ascii="Times New Roman" w:eastAsia="SimSun" w:hAnsi="Times New Roman" w:cs="F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 xml:space="preserve">2) </w:t>
      </w:r>
      <w:r w:rsidR="008B3E94"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 xml:space="preserve">segregacji materiałów zakwalifikowanych przez Przedstawiciela Zamawiającego </w:t>
      </w:r>
      <w:r w:rsidR="00626089"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>j</w:t>
      </w:r>
      <w:r w:rsidR="008B3E94"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>ako surowiec wtórny,</w:t>
      </w:r>
      <w:r w:rsidR="00641276"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 xml:space="preserve"> </w:t>
      </w:r>
    </w:p>
    <w:p w:rsidR="008B3E94" w:rsidRPr="00641276" w:rsidRDefault="001750C0" w:rsidP="00D10023">
      <w:pPr>
        <w:suppressAutoHyphens/>
        <w:autoSpaceDN w:val="0"/>
        <w:spacing w:after="0" w:line="360" w:lineRule="auto"/>
        <w:contextualSpacing/>
        <w:mirrorIndents/>
        <w:jc w:val="both"/>
        <w:rPr>
          <w:rFonts w:ascii="Times New Roman" w:eastAsia="SimSun" w:hAnsi="Times New Roman" w:cs="F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 xml:space="preserve">3) </w:t>
      </w:r>
      <w:r w:rsidR="008B3E94"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>przetransportowania materiałów zakwalifikowanych jako surowiec wtórny do punktu surowców wtórnych,</w:t>
      </w:r>
    </w:p>
    <w:p w:rsidR="00AC7B17" w:rsidRPr="00641276" w:rsidRDefault="008B3E94" w:rsidP="00D10023">
      <w:pPr>
        <w:suppressAutoHyphens/>
        <w:autoSpaceDN w:val="0"/>
        <w:spacing w:after="0" w:line="360" w:lineRule="auto"/>
        <w:contextualSpacing/>
        <w:mirrorIndents/>
        <w:jc w:val="both"/>
        <w:rPr>
          <w:rFonts w:ascii="Times New Roman" w:eastAsia="SimSun" w:hAnsi="Times New Roman" w:cs="F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>4) strzeżenia mienia z</w:t>
      </w:r>
      <w:r w:rsidR="00EF56CE"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 xml:space="preserve"> odzysku, o którym mowa w ust. </w:t>
      </w:r>
      <w:r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 xml:space="preserve">2 do czasu zadysponowania tego mienia przez </w:t>
      </w:r>
      <w:r w:rsidR="008818FE"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 xml:space="preserve"> </w:t>
      </w:r>
      <w:r w:rsidR="00E65292"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>Przedstawiciela</w:t>
      </w:r>
      <w:r w:rsidR="008818FE"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>Zamawiającego.</w:t>
      </w:r>
    </w:p>
    <w:p w:rsidR="0092363C" w:rsidRPr="00B95668" w:rsidRDefault="00943FB9" w:rsidP="00B95668">
      <w:pPr>
        <w:numPr>
          <w:ilvl w:val="0"/>
          <w:numId w:val="6"/>
        </w:numPr>
        <w:tabs>
          <w:tab w:val="left" w:pos="284"/>
          <w:tab w:val="left" w:pos="426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 w:cs="F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>Na Wykonawcy ciąży obowiązek poinformowania przedstawicieli Zamawiającego wskazanych w §</w:t>
      </w:r>
      <w:r w:rsidR="00E65292"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 xml:space="preserve">5 o terminie i miejscu dostarczenia materiałów zakwalifikowanych jako surowiec wtórny do punktu surowców wtórnych </w:t>
      </w:r>
      <w:r w:rsidR="006731ED"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>co najmniej 2</w:t>
      </w:r>
      <w:r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 xml:space="preserve"> dni robocze przed terminem planowanej dostawy.</w:t>
      </w:r>
    </w:p>
    <w:p w:rsidR="008B3E94" w:rsidRPr="00641276" w:rsidRDefault="008B3E94" w:rsidP="005F2E0B">
      <w:pPr>
        <w:suppressAutoHyphens/>
        <w:autoSpaceDN w:val="0"/>
        <w:spacing w:after="0" w:line="360" w:lineRule="auto"/>
        <w:contextualSpacing/>
        <w:mirrorIndents/>
        <w:jc w:val="center"/>
        <w:rPr>
          <w:rFonts w:ascii="Times New Roman" w:eastAsia="SimSun" w:hAnsi="Times New Roman"/>
          <w:b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b/>
          <w:kern w:val="3"/>
          <w:sz w:val="24"/>
          <w:szCs w:val="24"/>
        </w:rPr>
        <w:t>§ 5</w:t>
      </w:r>
    </w:p>
    <w:p w:rsidR="008B3E94" w:rsidRPr="00641276" w:rsidRDefault="008B3E94" w:rsidP="005A2274">
      <w:pPr>
        <w:suppressAutoHyphens/>
        <w:autoSpaceDN w:val="0"/>
        <w:spacing w:after="0" w:line="360" w:lineRule="auto"/>
        <w:contextualSpacing/>
        <w:mirrorIndents/>
        <w:jc w:val="center"/>
        <w:rPr>
          <w:rFonts w:ascii="Times New Roman" w:eastAsia="SimSun" w:hAnsi="Times New Roman"/>
          <w:b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b/>
          <w:kern w:val="3"/>
          <w:sz w:val="24"/>
          <w:szCs w:val="24"/>
          <w:lang w:bidi="en-US"/>
        </w:rPr>
        <w:t>PRZEDSTAWICIELE ZAMAWIAJĄCEGO I WYKONAWCY</w:t>
      </w:r>
    </w:p>
    <w:p w:rsidR="002C3125" w:rsidRPr="006D1520" w:rsidRDefault="008B3E94" w:rsidP="006B0577">
      <w:pPr>
        <w:numPr>
          <w:ilvl w:val="3"/>
          <w:numId w:val="32"/>
        </w:numPr>
        <w:tabs>
          <w:tab w:val="left" w:pos="284"/>
        </w:tabs>
        <w:suppressAutoHyphens/>
        <w:autoSpaceDN w:val="0"/>
        <w:spacing w:after="0" w:line="360" w:lineRule="auto"/>
        <w:ind w:left="142" w:hanging="142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D1520">
        <w:rPr>
          <w:rFonts w:ascii="Times New Roman" w:eastAsia="SimSun" w:hAnsi="Times New Roman"/>
          <w:kern w:val="3"/>
          <w:sz w:val="24"/>
          <w:szCs w:val="24"/>
          <w:lang w:bidi="en-US"/>
        </w:rPr>
        <w:t>Z ramienia Wykonawcy obowiązki</w:t>
      </w:r>
      <w:r w:rsidR="00484C02" w:rsidRPr="006D1520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786A68" w:rsidRPr="006D1520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kierownika </w:t>
      </w:r>
      <w:r w:rsidR="00B26E8C">
        <w:rPr>
          <w:rFonts w:ascii="Times New Roman" w:eastAsia="SimSun" w:hAnsi="Times New Roman"/>
          <w:kern w:val="3"/>
          <w:sz w:val="24"/>
          <w:szCs w:val="24"/>
          <w:lang w:bidi="en-US"/>
        </w:rPr>
        <w:t>robót</w:t>
      </w:r>
      <w:r w:rsidR="00786A68" w:rsidRPr="006D1520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484C02" w:rsidRPr="006D1520">
        <w:rPr>
          <w:rFonts w:ascii="Times New Roman" w:eastAsia="SimSun" w:hAnsi="Times New Roman"/>
          <w:kern w:val="3"/>
          <w:sz w:val="24"/>
          <w:szCs w:val="24"/>
          <w:lang w:bidi="en-US"/>
        </w:rPr>
        <w:t>p</w:t>
      </w:r>
      <w:r w:rsidR="00ED2764" w:rsidRPr="006D1520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ełnić </w:t>
      </w:r>
      <w:r w:rsidR="002C3125" w:rsidRPr="006D1520">
        <w:rPr>
          <w:rFonts w:ascii="Times New Roman" w:eastAsia="SimSun" w:hAnsi="Times New Roman"/>
          <w:kern w:val="3"/>
          <w:sz w:val="24"/>
          <w:szCs w:val="24"/>
          <w:lang w:bidi="en-US"/>
        </w:rPr>
        <w:t>bę</w:t>
      </w:r>
      <w:r w:rsidR="00ED2764" w:rsidRPr="006D1520">
        <w:rPr>
          <w:rFonts w:ascii="Times New Roman" w:eastAsia="SimSun" w:hAnsi="Times New Roman"/>
          <w:kern w:val="3"/>
          <w:sz w:val="24"/>
          <w:szCs w:val="24"/>
          <w:lang w:bidi="en-US"/>
        </w:rPr>
        <w:t>dzie</w:t>
      </w:r>
      <w:r w:rsidR="006D1520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2C3125" w:rsidRPr="006D1520">
        <w:rPr>
          <w:rFonts w:ascii="Times New Roman" w:eastAsia="SimSun" w:hAnsi="Times New Roman"/>
          <w:kern w:val="3"/>
          <w:sz w:val="24"/>
          <w:szCs w:val="24"/>
          <w:lang w:bidi="en-US"/>
        </w:rPr>
        <w:t>………………………</w:t>
      </w:r>
      <w:r w:rsidR="00751BA5" w:rsidRPr="006D1520">
        <w:rPr>
          <w:rFonts w:ascii="Times New Roman" w:eastAsia="SimSun" w:hAnsi="Times New Roman"/>
          <w:kern w:val="3"/>
          <w:sz w:val="24"/>
          <w:szCs w:val="24"/>
          <w:lang w:bidi="en-US"/>
        </w:rPr>
        <w:t>.</w:t>
      </w:r>
      <w:r w:rsidR="002C3125" w:rsidRPr="006D1520">
        <w:rPr>
          <w:rFonts w:ascii="Times New Roman" w:eastAsia="SimSun" w:hAnsi="Times New Roman"/>
          <w:kern w:val="3"/>
          <w:sz w:val="24"/>
          <w:szCs w:val="24"/>
          <w:lang w:bidi="en-US"/>
        </w:rPr>
        <w:t>…</w:t>
      </w:r>
      <w:r w:rsidR="006D1520">
        <w:rPr>
          <w:rFonts w:ascii="Times New Roman" w:eastAsia="SimSun" w:hAnsi="Times New Roman"/>
          <w:kern w:val="3"/>
          <w:sz w:val="24"/>
          <w:szCs w:val="24"/>
          <w:lang w:bidi="en-US"/>
        </w:rPr>
        <w:t>.</w:t>
      </w:r>
    </w:p>
    <w:p w:rsidR="00CE72D9" w:rsidRPr="00641276" w:rsidRDefault="002C3125" w:rsidP="002C3125">
      <w:pPr>
        <w:suppressAutoHyphens/>
        <w:autoSpaceDN w:val="0"/>
        <w:spacing w:after="0" w:line="360" w:lineRule="auto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lastRenderedPageBreak/>
        <w:t xml:space="preserve">2. </w:t>
      </w:r>
      <w:r w:rsidR="00CE72D9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Wykonawca upoważnia osoby wymienione w ust.</w:t>
      </w:r>
      <w:r w:rsidR="00646616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CE72D9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1. do dokonania odbiorów częściowych </w:t>
      </w:r>
      <w:r w:rsidR="00D7504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br/>
      </w:r>
      <w:r w:rsidR="00CE72D9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i końcowego robót wraz z rozliczeniem robót,</w:t>
      </w:r>
      <w:r w:rsidR="0000658F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do</w:t>
      </w:r>
      <w:r w:rsidR="00CE72D9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odbior</w:t>
      </w:r>
      <w:r w:rsidR="00277ECB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u</w:t>
      </w:r>
      <w:r w:rsidR="00CE72D9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przedmiotu umowy, oraz czynności wynikających </w:t>
      </w:r>
      <w:r w:rsidR="00C60FD6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z § 4.</w:t>
      </w:r>
    </w:p>
    <w:p w:rsidR="00B776E0" w:rsidRPr="00641276" w:rsidRDefault="006D1520" w:rsidP="006D1520">
      <w:pPr>
        <w:suppressAutoHyphens/>
        <w:autoSpaceDN w:val="0"/>
        <w:spacing w:after="0" w:line="360" w:lineRule="auto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>
        <w:rPr>
          <w:rFonts w:ascii="Times New Roman" w:eastAsia="Times New Roman" w:hAnsi="Times New Roman"/>
          <w:sz w:val="24"/>
          <w:szCs w:val="24"/>
          <w:lang w:bidi="en-US"/>
        </w:rPr>
        <w:t xml:space="preserve">3. </w:t>
      </w:r>
      <w:r w:rsidR="00751BA5" w:rsidRPr="00641276">
        <w:rPr>
          <w:rFonts w:ascii="Times New Roman" w:eastAsia="Times New Roman" w:hAnsi="Times New Roman"/>
          <w:sz w:val="24"/>
          <w:szCs w:val="24"/>
          <w:lang w:bidi="en-US"/>
        </w:rPr>
        <w:t>O</w:t>
      </w:r>
      <w:r w:rsidR="000E1424" w:rsidRPr="00641276">
        <w:rPr>
          <w:rFonts w:ascii="Times New Roman" w:eastAsia="Times New Roman" w:hAnsi="Times New Roman"/>
          <w:sz w:val="24"/>
          <w:szCs w:val="24"/>
          <w:lang w:bidi="en-US"/>
        </w:rPr>
        <w:t>bowiązki inspektora nadzoru</w:t>
      </w:r>
      <w:r w:rsidR="00AD570E" w:rsidRPr="00641276">
        <w:rPr>
          <w:rFonts w:ascii="Times New Roman" w:eastAsia="Times New Roman" w:hAnsi="Times New Roman"/>
          <w:sz w:val="24"/>
          <w:szCs w:val="24"/>
          <w:lang w:bidi="en-US"/>
        </w:rPr>
        <w:t xml:space="preserve"> inwestorskiego zwanego dalej „inspektorem”</w:t>
      </w:r>
      <w:r w:rsidR="00AC7EAC" w:rsidRPr="00641276">
        <w:rPr>
          <w:rFonts w:ascii="Times New Roman" w:eastAsia="Times New Roman" w:hAnsi="Times New Roman"/>
          <w:sz w:val="24"/>
          <w:szCs w:val="24"/>
          <w:lang w:bidi="en-US"/>
        </w:rPr>
        <w:t xml:space="preserve"> </w:t>
      </w:r>
      <w:r w:rsidR="00AD570E" w:rsidRPr="00641276">
        <w:rPr>
          <w:rFonts w:ascii="Times New Roman" w:eastAsia="Times New Roman" w:hAnsi="Times New Roman"/>
          <w:sz w:val="24"/>
          <w:szCs w:val="24"/>
          <w:lang w:bidi="en-US"/>
        </w:rPr>
        <w:t>pełnić będ</w:t>
      </w:r>
      <w:r>
        <w:rPr>
          <w:rFonts w:ascii="Times New Roman" w:eastAsia="Times New Roman" w:hAnsi="Times New Roman"/>
          <w:sz w:val="24"/>
          <w:szCs w:val="24"/>
          <w:lang w:bidi="en-US"/>
        </w:rPr>
        <w:t>zie ………………………………..</w:t>
      </w:r>
    </w:p>
    <w:p w:rsidR="00AD570E" w:rsidRPr="00641276" w:rsidRDefault="006D1520" w:rsidP="006D1520">
      <w:pPr>
        <w:tabs>
          <w:tab w:val="left" w:pos="284"/>
        </w:tabs>
        <w:suppressAutoHyphens/>
        <w:autoSpaceDN w:val="0"/>
        <w:spacing w:after="0" w:line="360" w:lineRule="auto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4. </w:t>
      </w:r>
      <w:r w:rsidR="00AD570E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Osoby, o których mowa w ust. 1 i 3 działają w granicach umocowania określ</w:t>
      </w:r>
      <w:r w:rsidR="00135E18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onego w ustawie Prawo b</w:t>
      </w:r>
      <w:r w:rsidR="00587635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udowlane</w:t>
      </w:r>
      <w:r w:rsidR="00AD570E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.</w:t>
      </w:r>
    </w:p>
    <w:p w:rsidR="000E1424" w:rsidRPr="00641276" w:rsidRDefault="006D1520" w:rsidP="006D1520">
      <w:pPr>
        <w:tabs>
          <w:tab w:val="left" w:pos="284"/>
        </w:tabs>
        <w:suppressAutoHyphens/>
        <w:autoSpaceDN w:val="0"/>
        <w:spacing w:after="0" w:line="360" w:lineRule="auto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5. </w:t>
      </w:r>
      <w:r w:rsidR="008B3E9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Wykonawca jest zobowiązany przedłożyć Zamawiającemu propozycję z</w:t>
      </w:r>
      <w:r w:rsidR="00197A4C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miany osoby określonej w ust. 1</w:t>
      </w:r>
      <w:r w:rsidR="008B3E9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nie później niż 7 dni przed planowanym terminem zmiany. </w:t>
      </w:r>
      <w:r w:rsidR="00277ECB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Wykonawca jest zobowiązany do </w:t>
      </w:r>
      <w:r w:rsidR="004F7929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wykazania</w:t>
      </w:r>
      <w:r w:rsidR="00277ECB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Zamawiającemu, że osoby mające pełnić</w:t>
      </w:r>
      <w:r w:rsidR="00646616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funkcję</w:t>
      </w:r>
      <w:r w:rsidR="00277ECB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Kierownika </w:t>
      </w:r>
      <w:r w:rsidR="00B26E8C">
        <w:rPr>
          <w:rFonts w:ascii="Times New Roman" w:eastAsia="SimSun" w:hAnsi="Times New Roman"/>
          <w:kern w:val="3"/>
          <w:sz w:val="24"/>
          <w:szCs w:val="24"/>
          <w:lang w:bidi="en-US"/>
        </w:rPr>
        <w:t>robót</w:t>
      </w:r>
      <w:r w:rsidR="00277ECB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spełniają wymagania określone w</w:t>
      </w:r>
      <w:r w:rsidR="00646616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276BBD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SWZ</w:t>
      </w:r>
      <w:r w:rsidR="00646616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. Zmiana </w:t>
      </w:r>
      <w:r w:rsidR="00D7504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K</w:t>
      </w:r>
      <w:r w:rsidR="00646616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ierownika </w:t>
      </w:r>
      <w:r w:rsidR="00B26E8C">
        <w:rPr>
          <w:rFonts w:ascii="Times New Roman" w:eastAsia="SimSun" w:hAnsi="Times New Roman"/>
          <w:kern w:val="3"/>
          <w:sz w:val="24"/>
          <w:szCs w:val="24"/>
          <w:lang w:bidi="en-US"/>
        </w:rPr>
        <w:t>r</w:t>
      </w:r>
      <w:r w:rsidR="005F082E">
        <w:rPr>
          <w:rFonts w:ascii="Times New Roman" w:eastAsia="SimSun" w:hAnsi="Times New Roman"/>
          <w:kern w:val="3"/>
          <w:sz w:val="24"/>
          <w:szCs w:val="24"/>
          <w:lang w:bidi="en-US"/>
        </w:rPr>
        <w:t>o</w:t>
      </w:r>
      <w:r w:rsidR="00B26E8C">
        <w:rPr>
          <w:rFonts w:ascii="Times New Roman" w:eastAsia="SimSun" w:hAnsi="Times New Roman"/>
          <w:kern w:val="3"/>
          <w:sz w:val="24"/>
          <w:szCs w:val="24"/>
          <w:lang w:bidi="en-US"/>
        </w:rPr>
        <w:t>bót</w:t>
      </w:r>
      <w:r w:rsidR="00277ECB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musi być z</w:t>
      </w:r>
      <w:r w:rsidR="008B3E9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aakceptowana </w:t>
      </w:r>
      <w:r w:rsidR="00277ECB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przez Zamawiającego. Dopiero po akceptacji </w:t>
      </w:r>
      <w:r w:rsidR="008B3E9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zmiana </w:t>
      </w:r>
      <w:r w:rsidR="00277ECB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może</w:t>
      </w:r>
      <w:r w:rsidR="008B3E9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być dokonana wpisem do dziennika </w:t>
      </w:r>
      <w:r w:rsidR="00B26E8C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robót </w:t>
      </w:r>
      <w:r w:rsidR="008B3E9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i nie wymaga </w:t>
      </w:r>
      <w:r w:rsidR="00646616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to </w:t>
      </w:r>
      <w:r w:rsidR="008B3E9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zmiany umowy.</w:t>
      </w:r>
    </w:p>
    <w:p w:rsidR="0053570F" w:rsidRPr="00641276" w:rsidRDefault="006D1520" w:rsidP="006D1520">
      <w:pPr>
        <w:tabs>
          <w:tab w:val="left" w:pos="284"/>
        </w:tabs>
        <w:suppressAutoHyphens/>
        <w:autoSpaceDN w:val="0"/>
        <w:spacing w:after="0" w:line="360" w:lineRule="auto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6. </w:t>
      </w:r>
      <w:r w:rsidR="0053570F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Zamawiający u</w:t>
      </w:r>
      <w:r w:rsidR="00E255AF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poważnia </w:t>
      </w:r>
      <w:r w:rsidR="006077F1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osoby wymienione w ust. </w:t>
      </w:r>
      <w:r w:rsidR="0053570F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3 do</w:t>
      </w:r>
      <w:r w:rsidR="004E23E9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dokonania odbiorów częściowych </w:t>
      </w:r>
      <w:r w:rsidR="0053570F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robót wraz z rozliczeniem robót, oraz czynności wynikających </w:t>
      </w:r>
      <w:r w:rsidR="00C60FD6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z § 4 </w:t>
      </w:r>
      <w:r w:rsidR="00277A70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oraz § 6 ust. 1 pkt 1-3, 5.</w:t>
      </w:r>
    </w:p>
    <w:p w:rsidR="00277ECB" w:rsidRPr="00DE36DB" w:rsidRDefault="006D1520" w:rsidP="006D1520">
      <w:pPr>
        <w:tabs>
          <w:tab w:val="left" w:pos="284"/>
        </w:tabs>
        <w:suppressAutoHyphens/>
        <w:autoSpaceDN w:val="0"/>
        <w:spacing w:after="0" w:line="360" w:lineRule="auto"/>
        <w:contextualSpacing/>
        <w:mirrorIndents/>
        <w:jc w:val="both"/>
        <w:rPr>
          <w:rFonts w:ascii="Times New Roman" w:eastAsia="SimSun" w:hAnsi="Times New Roman"/>
          <w:strike/>
          <w:kern w:val="3"/>
          <w:sz w:val="24"/>
          <w:szCs w:val="24"/>
          <w:lang w:bidi="en-US"/>
        </w:rPr>
      </w:pPr>
      <w:r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7. </w:t>
      </w:r>
      <w:r w:rsidR="008B3E9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Zamawiający zastrzega sobie prawo</w:t>
      </w:r>
      <w:r w:rsidR="00F56058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zmiany osób wskazanych</w:t>
      </w:r>
      <w:r w:rsidR="001A3CB7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w ust. </w:t>
      </w:r>
      <w:r w:rsidR="0053570F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3</w:t>
      </w:r>
      <w:r w:rsidR="003933EB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. O </w:t>
      </w:r>
      <w:r w:rsidR="00933097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dokonaniu</w:t>
      </w:r>
      <w:r w:rsidR="003933EB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8B3E9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zmiany, Zamawiający powiadomi na piśmie Wykonawcę. Zmiana ta nie</w:t>
      </w:r>
      <w:r w:rsidR="00933097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wymaga zmiany</w:t>
      </w:r>
      <w:r w:rsidR="008B3E9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umowy.</w:t>
      </w:r>
    </w:p>
    <w:p w:rsidR="0092363C" w:rsidRDefault="0092363C" w:rsidP="00B95668">
      <w:pPr>
        <w:suppressAutoHyphens/>
        <w:autoSpaceDN w:val="0"/>
        <w:spacing w:after="0" w:line="360" w:lineRule="auto"/>
        <w:contextualSpacing/>
        <w:mirrorIndents/>
        <w:rPr>
          <w:rFonts w:ascii="Times New Roman" w:eastAsia="SimSun" w:hAnsi="Times New Roman"/>
          <w:b/>
          <w:kern w:val="3"/>
          <w:sz w:val="16"/>
          <w:szCs w:val="16"/>
        </w:rPr>
      </w:pPr>
    </w:p>
    <w:p w:rsidR="008B3E94" w:rsidRPr="00641276" w:rsidRDefault="008B3E94" w:rsidP="00180462">
      <w:pPr>
        <w:suppressAutoHyphens/>
        <w:autoSpaceDN w:val="0"/>
        <w:spacing w:after="0" w:line="360" w:lineRule="auto"/>
        <w:contextualSpacing/>
        <w:mirrorIndents/>
        <w:jc w:val="center"/>
        <w:rPr>
          <w:rFonts w:ascii="Times New Roman" w:eastAsia="SimSun" w:hAnsi="Times New Roman"/>
          <w:b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b/>
          <w:kern w:val="3"/>
          <w:sz w:val="24"/>
          <w:szCs w:val="24"/>
        </w:rPr>
        <w:t>§ 6</w:t>
      </w:r>
    </w:p>
    <w:p w:rsidR="005A0A06" w:rsidRPr="00641276" w:rsidRDefault="008B3E94" w:rsidP="00AE6DA6">
      <w:pPr>
        <w:suppressAutoHyphens/>
        <w:autoSpaceDN w:val="0"/>
        <w:spacing w:after="0" w:line="360" w:lineRule="auto"/>
        <w:contextualSpacing/>
        <w:mirrorIndents/>
        <w:jc w:val="center"/>
        <w:rPr>
          <w:rFonts w:ascii="Times New Roman" w:eastAsia="SimSun" w:hAnsi="Times New Roman"/>
          <w:b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b/>
          <w:kern w:val="3"/>
          <w:sz w:val="24"/>
          <w:szCs w:val="24"/>
          <w:lang w:bidi="en-US"/>
        </w:rPr>
        <w:t>OBOW</w:t>
      </w:r>
      <w:r w:rsidR="005A0A06" w:rsidRPr="00641276">
        <w:rPr>
          <w:rFonts w:ascii="Times New Roman" w:eastAsia="SimSun" w:hAnsi="Times New Roman"/>
          <w:b/>
          <w:kern w:val="3"/>
          <w:sz w:val="24"/>
          <w:szCs w:val="24"/>
          <w:lang w:bidi="en-US"/>
        </w:rPr>
        <w:t>IĄZKI WYKONAWCY I ZAMAWIAJĄCEGO</w:t>
      </w:r>
    </w:p>
    <w:p w:rsidR="003933EB" w:rsidRPr="00641276" w:rsidRDefault="008B3E94" w:rsidP="006B0577">
      <w:pPr>
        <w:numPr>
          <w:ilvl w:val="0"/>
          <w:numId w:val="7"/>
        </w:numPr>
        <w:suppressAutoHyphens/>
        <w:autoSpaceDN w:val="0"/>
        <w:spacing w:after="0" w:line="360" w:lineRule="auto"/>
        <w:ind w:left="426" w:hanging="425"/>
        <w:contextualSpacing/>
        <w:mirrorIndents/>
        <w:jc w:val="both"/>
        <w:rPr>
          <w:rFonts w:ascii="Times New Roman" w:eastAsia="SimSun" w:hAnsi="Times New Roman"/>
          <w:b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Do obowiązków Zamawiającego należy:</w:t>
      </w:r>
    </w:p>
    <w:p w:rsidR="0017142B" w:rsidRPr="00641276" w:rsidRDefault="008B3E94" w:rsidP="006B0577">
      <w:pPr>
        <w:numPr>
          <w:ilvl w:val="0"/>
          <w:numId w:val="25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b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przekazanie Wykonawcy terenu </w:t>
      </w:r>
      <w:r w:rsidR="003D2FFA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robót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, dokumentacji projektowej i dziennika </w:t>
      </w:r>
      <w:r w:rsidR="00B26E8C">
        <w:rPr>
          <w:rFonts w:ascii="Times New Roman" w:eastAsia="SimSun" w:hAnsi="Times New Roman"/>
          <w:kern w:val="3"/>
          <w:sz w:val="24"/>
          <w:szCs w:val="24"/>
          <w:lang w:bidi="en-US"/>
        </w:rPr>
        <w:t>robót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,</w:t>
      </w:r>
    </w:p>
    <w:p w:rsidR="0017142B" w:rsidRPr="00641276" w:rsidRDefault="008B3E94" w:rsidP="006B0577">
      <w:pPr>
        <w:numPr>
          <w:ilvl w:val="0"/>
          <w:numId w:val="25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b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organizowanie narad roboczych na budowie,</w:t>
      </w:r>
    </w:p>
    <w:p w:rsidR="0017142B" w:rsidRPr="00641276" w:rsidRDefault="003933EB" w:rsidP="006B0577">
      <w:pPr>
        <w:numPr>
          <w:ilvl w:val="0"/>
          <w:numId w:val="25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b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>wskazanie Wykonawcy dalszego przeznaczenia zdemontowanych lub wyburzonych materiałów,</w:t>
      </w:r>
    </w:p>
    <w:p w:rsidR="001E34D7" w:rsidRPr="00740B90" w:rsidRDefault="008B3E94" w:rsidP="006B0577">
      <w:pPr>
        <w:numPr>
          <w:ilvl w:val="0"/>
          <w:numId w:val="25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b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dokonanie czynności</w:t>
      </w:r>
      <w:r w:rsidR="003933EB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odbioru przedmiotu umowy,</w:t>
      </w:r>
    </w:p>
    <w:p w:rsidR="001E34D7" w:rsidRPr="00641276" w:rsidRDefault="001E34D7" w:rsidP="006B0577">
      <w:pPr>
        <w:numPr>
          <w:ilvl w:val="0"/>
          <w:numId w:val="25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b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stawianie się w terminie i miejscu uzgodnionym z Wykonawcą celem nadzoru nad dokonywanymi czynnościami dostawy materiałów zakwalifikowanych jako surowiec wtórny oraz odbioru stosownych dokumentów z tytułu dokonanej sprzedaży.</w:t>
      </w:r>
    </w:p>
    <w:p w:rsidR="00812497" w:rsidRPr="00210153" w:rsidRDefault="003933EB" w:rsidP="006B0577">
      <w:pPr>
        <w:numPr>
          <w:ilvl w:val="0"/>
          <w:numId w:val="7"/>
        </w:numPr>
        <w:tabs>
          <w:tab w:val="left" w:pos="284"/>
        </w:tabs>
        <w:suppressAutoHyphens/>
        <w:spacing w:after="0" w:line="360" w:lineRule="auto"/>
        <w:ind w:left="0" w:firstLine="0"/>
        <w:jc w:val="both"/>
        <w:rPr>
          <w:rFonts w:ascii="Times New Roman" w:eastAsia="SimSun" w:hAnsi="Times New Roman"/>
          <w:kern w:val="24"/>
          <w:sz w:val="24"/>
          <w:szCs w:val="24"/>
          <w:u w:color="FFFFFF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D</w:t>
      </w:r>
      <w:r w:rsidR="008B3E9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o obowiązków Wykonawcy należy:</w:t>
      </w:r>
    </w:p>
    <w:p w:rsidR="0017142B" w:rsidRPr="00641276" w:rsidRDefault="008B3E94" w:rsidP="006B0577">
      <w:pPr>
        <w:numPr>
          <w:ilvl w:val="0"/>
          <w:numId w:val="33"/>
        </w:numPr>
        <w:tabs>
          <w:tab w:val="left" w:pos="284"/>
        </w:tabs>
        <w:suppressAutoHyphens/>
        <w:spacing w:after="0" w:line="360" w:lineRule="auto"/>
        <w:ind w:left="0" w:firstLine="0"/>
        <w:jc w:val="both"/>
        <w:rPr>
          <w:rFonts w:ascii="Times New Roman" w:eastAsia="SimSun" w:hAnsi="Times New Roman"/>
          <w:kern w:val="24"/>
          <w:sz w:val="24"/>
          <w:szCs w:val="24"/>
          <w:u w:color="FFFFFF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opracowani</w:t>
      </w:r>
      <w:r w:rsidR="001879F3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e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planu BIOZ</w:t>
      </w:r>
      <w:r w:rsidR="000A1945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,</w:t>
      </w:r>
    </w:p>
    <w:p w:rsidR="0017142B" w:rsidRPr="00641276" w:rsidRDefault="008B3E94" w:rsidP="006B0577">
      <w:pPr>
        <w:numPr>
          <w:ilvl w:val="0"/>
          <w:numId w:val="33"/>
        </w:numPr>
        <w:tabs>
          <w:tab w:val="left" w:pos="284"/>
        </w:tabs>
        <w:suppressAutoHyphens/>
        <w:spacing w:after="0" w:line="360" w:lineRule="auto"/>
        <w:ind w:left="0" w:firstLine="0"/>
        <w:jc w:val="both"/>
        <w:rPr>
          <w:rFonts w:ascii="Times New Roman" w:eastAsia="SimSun" w:hAnsi="Times New Roman"/>
          <w:kern w:val="24"/>
          <w:sz w:val="24"/>
          <w:szCs w:val="24"/>
          <w:u w:color="FFFFFF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prowadzeni</w:t>
      </w:r>
      <w:r w:rsidR="00A60969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e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dokumentacji budowy w tym dziennika</w:t>
      </w:r>
      <w:r w:rsidR="008C127D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B26E8C">
        <w:rPr>
          <w:rFonts w:ascii="Times New Roman" w:eastAsia="SimSun" w:hAnsi="Times New Roman"/>
          <w:kern w:val="3"/>
          <w:sz w:val="24"/>
          <w:szCs w:val="24"/>
          <w:lang w:bidi="en-US"/>
        </w:rPr>
        <w:t>robót</w:t>
      </w:r>
      <w:r w:rsidR="00536E51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,</w:t>
      </w:r>
    </w:p>
    <w:p w:rsidR="0017142B" w:rsidRPr="00641276" w:rsidRDefault="008B3E94" w:rsidP="006B0577">
      <w:pPr>
        <w:numPr>
          <w:ilvl w:val="0"/>
          <w:numId w:val="33"/>
        </w:numPr>
        <w:tabs>
          <w:tab w:val="left" w:pos="284"/>
        </w:tabs>
        <w:suppressAutoHyphens/>
        <w:spacing w:after="0" w:line="360" w:lineRule="auto"/>
        <w:ind w:left="0" w:firstLine="0"/>
        <w:jc w:val="both"/>
        <w:rPr>
          <w:rFonts w:ascii="Times New Roman" w:eastAsia="SimSun" w:hAnsi="Times New Roman"/>
          <w:kern w:val="24"/>
          <w:sz w:val="24"/>
          <w:szCs w:val="24"/>
          <w:u w:color="FFFFFF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lastRenderedPageBreak/>
        <w:t>urządzeni</w:t>
      </w:r>
      <w:r w:rsidR="00A60969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e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, zagospodarowani</w:t>
      </w:r>
      <w:r w:rsidR="00A60969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e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i zabezpieczeni</w:t>
      </w:r>
      <w:r w:rsidR="00A60969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e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terenu </w:t>
      </w:r>
      <w:r w:rsidR="003D2FFA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robót</w:t>
      </w:r>
      <w:r w:rsidR="00F56058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oraz </w:t>
      </w:r>
      <w:r w:rsidR="005960FB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utrzymanie w/w składników</w:t>
      </w:r>
      <w:r w:rsidR="000D0FD5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w 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należytym stanie,</w:t>
      </w:r>
      <w:r w:rsidR="00F56058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w tym zabezpieczenie terenu </w:t>
      </w:r>
      <w:r w:rsidR="003D2FFA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robót</w:t>
      </w:r>
      <w:r w:rsidR="00F56058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przed dostępem osób postronnych, wykonanie i utrzymanie ogrodzenia terenu </w:t>
      </w:r>
      <w:r w:rsidR="003D2FFA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robót</w:t>
      </w:r>
      <w:r w:rsidR="00F56058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, dróg tymczasowych, dojazdów oraz zapewnienie dozoru budowy,</w:t>
      </w:r>
    </w:p>
    <w:p w:rsidR="0017142B" w:rsidRPr="00641276" w:rsidRDefault="008B3E94" w:rsidP="006B0577">
      <w:pPr>
        <w:numPr>
          <w:ilvl w:val="0"/>
          <w:numId w:val="33"/>
        </w:numPr>
        <w:tabs>
          <w:tab w:val="left" w:pos="284"/>
        </w:tabs>
        <w:suppressAutoHyphens/>
        <w:spacing w:after="0" w:line="360" w:lineRule="auto"/>
        <w:ind w:left="0" w:firstLine="0"/>
        <w:jc w:val="both"/>
        <w:rPr>
          <w:rFonts w:ascii="Times New Roman" w:eastAsia="SimSun" w:hAnsi="Times New Roman"/>
          <w:kern w:val="24"/>
          <w:sz w:val="24"/>
          <w:szCs w:val="24"/>
          <w:u w:color="FFFFFF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wykonanie przedmiotu umowy zgodnie z </w:t>
      </w:r>
      <w:r w:rsidR="00D65026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umową,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dokumentacją projektową, Specyfikacjami Technicznymi Wykonania </w:t>
      </w:r>
      <w:r w:rsidR="00840B0B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i Odbioru Robót, </w:t>
      </w:r>
      <w:r w:rsidR="0023686D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sztuką budowlaną, </w:t>
      </w:r>
    </w:p>
    <w:p w:rsidR="0017142B" w:rsidRPr="00641276" w:rsidRDefault="008B3E94" w:rsidP="006B0577">
      <w:pPr>
        <w:numPr>
          <w:ilvl w:val="0"/>
          <w:numId w:val="33"/>
        </w:numPr>
        <w:tabs>
          <w:tab w:val="left" w:pos="284"/>
        </w:tabs>
        <w:suppressAutoHyphens/>
        <w:spacing w:after="0" w:line="360" w:lineRule="auto"/>
        <w:ind w:left="0" w:firstLine="0"/>
        <w:jc w:val="both"/>
        <w:rPr>
          <w:rFonts w:ascii="Times New Roman" w:eastAsia="SimSun" w:hAnsi="Times New Roman"/>
          <w:kern w:val="24"/>
          <w:sz w:val="24"/>
          <w:szCs w:val="24"/>
          <w:u w:color="FFFFFF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organizowania pracy zgodnie z warunkami bhp i socjalnymi określonymi w przepisach szczegółowych,</w:t>
      </w:r>
    </w:p>
    <w:p w:rsidR="0017142B" w:rsidRPr="00641276" w:rsidRDefault="008B3E94" w:rsidP="006B0577">
      <w:pPr>
        <w:numPr>
          <w:ilvl w:val="0"/>
          <w:numId w:val="33"/>
        </w:numPr>
        <w:tabs>
          <w:tab w:val="left" w:pos="284"/>
        </w:tabs>
        <w:suppressAutoHyphens/>
        <w:spacing w:after="0" w:line="360" w:lineRule="auto"/>
        <w:ind w:left="0" w:firstLine="0"/>
        <w:jc w:val="both"/>
        <w:rPr>
          <w:rFonts w:ascii="Times New Roman" w:eastAsia="SimSun" w:hAnsi="Times New Roman"/>
          <w:kern w:val="24"/>
          <w:sz w:val="24"/>
          <w:szCs w:val="24"/>
          <w:u w:color="FFFFFF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przeprowadzenie prób, sprawdzeń i badań, uzyskiwanie warunków, zgód i opinii niezbędnych do wykonywania</w:t>
      </w:r>
      <w:r w:rsidR="00985218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robót,</w:t>
      </w:r>
    </w:p>
    <w:p w:rsidR="0017142B" w:rsidRPr="00641276" w:rsidRDefault="008B3E94" w:rsidP="006B0577">
      <w:pPr>
        <w:numPr>
          <w:ilvl w:val="0"/>
          <w:numId w:val="33"/>
        </w:numPr>
        <w:tabs>
          <w:tab w:val="left" w:pos="284"/>
          <w:tab w:val="left" w:pos="426"/>
        </w:tabs>
        <w:suppressAutoHyphens/>
        <w:spacing w:after="0" w:line="360" w:lineRule="auto"/>
        <w:ind w:left="0" w:firstLine="0"/>
        <w:jc w:val="both"/>
        <w:rPr>
          <w:rFonts w:ascii="Times New Roman" w:eastAsia="SimSun" w:hAnsi="Times New Roman"/>
          <w:kern w:val="24"/>
          <w:sz w:val="24"/>
          <w:szCs w:val="24"/>
          <w:u w:color="FFFFFF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doprowadzenia do należytego stanu i porządku terenu </w:t>
      </w:r>
      <w:r w:rsidR="003D2FFA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robót</w:t>
      </w:r>
      <w:r w:rsidR="00F56058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po wykonanych robotach,</w:t>
      </w:r>
    </w:p>
    <w:p w:rsidR="00F74116" w:rsidRDefault="008B3E94" w:rsidP="00F74116">
      <w:pPr>
        <w:numPr>
          <w:ilvl w:val="0"/>
          <w:numId w:val="33"/>
        </w:numPr>
        <w:tabs>
          <w:tab w:val="left" w:pos="284"/>
          <w:tab w:val="left" w:pos="426"/>
        </w:tabs>
        <w:suppressAutoHyphens/>
        <w:spacing w:after="0" w:line="360" w:lineRule="auto"/>
        <w:ind w:left="0" w:firstLine="0"/>
        <w:jc w:val="both"/>
        <w:rPr>
          <w:rFonts w:ascii="Times New Roman" w:eastAsia="SimSun" w:hAnsi="Times New Roman"/>
          <w:kern w:val="24"/>
          <w:sz w:val="24"/>
          <w:szCs w:val="24"/>
          <w:u w:color="FFFFFF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uporządkowania terenu sąsiednich nieruchomości, jeżeli w związku z wykonywaną umową Wykonawca z nich korzystał, po wcześniejszym uzyskaniu zgody na wejście w teren</w:t>
      </w:r>
      <w:r w:rsidR="005A0A06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,</w:t>
      </w:r>
    </w:p>
    <w:p w:rsidR="00120334" w:rsidRPr="00F74116" w:rsidRDefault="00F74116" w:rsidP="00F74116">
      <w:pPr>
        <w:numPr>
          <w:ilvl w:val="0"/>
          <w:numId w:val="33"/>
        </w:numPr>
        <w:tabs>
          <w:tab w:val="left" w:pos="284"/>
          <w:tab w:val="left" w:pos="426"/>
        </w:tabs>
        <w:suppressAutoHyphens/>
        <w:spacing w:after="0" w:line="360" w:lineRule="auto"/>
        <w:ind w:left="0" w:firstLine="0"/>
        <w:jc w:val="both"/>
        <w:rPr>
          <w:rFonts w:ascii="Times New Roman" w:eastAsia="SimSun" w:hAnsi="Times New Roman"/>
          <w:kern w:val="24"/>
          <w:sz w:val="24"/>
          <w:szCs w:val="24"/>
          <w:u w:color="FFFFFF"/>
        </w:rPr>
      </w:pPr>
      <w:r>
        <w:rPr>
          <w:rFonts w:ascii="Times New Roman" w:hAnsi="Times New Roman"/>
          <w:color w:val="000000"/>
          <w:kern w:val="24"/>
          <w:sz w:val="24"/>
          <w:szCs w:val="24"/>
          <w:u w:color="FFFFFF"/>
        </w:rPr>
        <w:t>dostarczenie</w:t>
      </w:r>
      <w:r w:rsidR="00120334" w:rsidRPr="00F74116">
        <w:rPr>
          <w:rFonts w:ascii="Times New Roman" w:hAnsi="Times New Roman"/>
          <w:kern w:val="24"/>
          <w:sz w:val="24"/>
          <w:szCs w:val="24"/>
          <w:u w:color="FFFFFF"/>
        </w:rPr>
        <w:t xml:space="preserve"> kosztorysu obejmującego wszelkie roboty konieczne do wykonania przedmiotu umowy zgodnie z projektem budowlanym, projektem wykonawczym i STWIORB najpóźniej do dnia zgłoszenia gotowości do pierwszego odbioru częściowego robót lub przed przedstawieniem projektu pierwszej umowy zawartej z podwykonawcą,</w:t>
      </w:r>
    </w:p>
    <w:p w:rsidR="00A87323" w:rsidRPr="00641276" w:rsidRDefault="00A87323" w:rsidP="006B0577">
      <w:pPr>
        <w:numPr>
          <w:ilvl w:val="0"/>
          <w:numId w:val="33"/>
        </w:numPr>
        <w:tabs>
          <w:tab w:val="left" w:pos="284"/>
          <w:tab w:val="left" w:pos="426"/>
        </w:tabs>
        <w:suppressAutoHyphens/>
        <w:spacing w:after="0" w:line="360" w:lineRule="auto"/>
        <w:ind w:left="0" w:firstLine="0"/>
        <w:jc w:val="both"/>
        <w:rPr>
          <w:rFonts w:ascii="Times New Roman" w:eastAsia="SimSun" w:hAnsi="Times New Roman"/>
          <w:kern w:val="24"/>
          <w:sz w:val="24"/>
          <w:szCs w:val="24"/>
          <w:u w:color="FFFFFF"/>
        </w:rPr>
      </w:pPr>
      <w:r w:rsidRPr="00641276">
        <w:rPr>
          <w:rFonts w:ascii="Times New Roman" w:eastAsia="Times New Roman" w:hAnsi="Times New Roman"/>
          <w:kern w:val="24"/>
          <w:sz w:val="24"/>
          <w:szCs w:val="24"/>
          <w:u w:color="FFFFFF"/>
          <w:lang w:eastAsia="ar-SA"/>
        </w:rPr>
        <w:t xml:space="preserve">dostarczenie Zamawiającemu kompletu dokumentów odbiorowych określonych w §11 </w:t>
      </w:r>
      <w:r w:rsidRPr="00641276">
        <w:rPr>
          <w:rFonts w:ascii="Times New Roman" w:eastAsia="Times New Roman" w:hAnsi="Times New Roman"/>
          <w:kern w:val="24"/>
          <w:sz w:val="24"/>
          <w:szCs w:val="24"/>
          <w:u w:color="FFFFFF"/>
          <w:lang w:eastAsia="ar-SA"/>
        </w:rPr>
        <w:br/>
      </w:r>
      <w:r w:rsidR="00E07632" w:rsidRPr="00641276">
        <w:rPr>
          <w:rFonts w:ascii="Times New Roman" w:eastAsia="Times New Roman" w:hAnsi="Times New Roman"/>
          <w:kern w:val="24"/>
          <w:sz w:val="24"/>
          <w:szCs w:val="24"/>
          <w:u w:color="FFFFFF"/>
          <w:lang w:eastAsia="ar-SA"/>
        </w:rPr>
        <w:t>ust. 7</w:t>
      </w:r>
      <w:r w:rsidRPr="00641276">
        <w:rPr>
          <w:rFonts w:ascii="Times New Roman" w:eastAsia="Times New Roman" w:hAnsi="Times New Roman"/>
          <w:kern w:val="24"/>
          <w:sz w:val="24"/>
          <w:szCs w:val="24"/>
          <w:u w:color="FFFFFF"/>
          <w:lang w:eastAsia="ar-SA"/>
        </w:rPr>
        <w:t>.</w:t>
      </w:r>
      <w:r w:rsidR="004409B8">
        <w:rPr>
          <w:rFonts w:ascii="Times New Roman" w:eastAsia="Times New Roman" w:hAnsi="Times New Roman"/>
          <w:kern w:val="24"/>
          <w:sz w:val="24"/>
          <w:szCs w:val="24"/>
          <w:u w:color="FFFFFF"/>
          <w:lang w:eastAsia="ar-SA"/>
        </w:rPr>
        <w:t>,</w:t>
      </w:r>
    </w:p>
    <w:p w:rsidR="005D13B3" w:rsidRPr="00641276" w:rsidRDefault="005D13B3" w:rsidP="006B0577">
      <w:pPr>
        <w:numPr>
          <w:ilvl w:val="0"/>
          <w:numId w:val="33"/>
        </w:numPr>
        <w:tabs>
          <w:tab w:val="left" w:pos="284"/>
          <w:tab w:val="left" w:pos="426"/>
        </w:tabs>
        <w:suppressAutoHyphens/>
        <w:spacing w:after="0" w:line="360" w:lineRule="auto"/>
        <w:ind w:left="0" w:firstLine="0"/>
        <w:jc w:val="both"/>
        <w:rPr>
          <w:rFonts w:ascii="Times New Roman" w:eastAsia="SimSun" w:hAnsi="Times New Roman"/>
          <w:kern w:val="24"/>
          <w:sz w:val="24"/>
          <w:szCs w:val="24"/>
          <w:u w:color="FFFFFF"/>
        </w:rPr>
      </w:pPr>
      <w:r w:rsidRPr="00641276">
        <w:rPr>
          <w:rFonts w:ascii="Times New Roman" w:eastAsia="Times New Roman" w:hAnsi="Times New Roman"/>
          <w:kern w:val="24"/>
          <w:sz w:val="24"/>
          <w:szCs w:val="24"/>
          <w:u w:color="FFFFFF"/>
          <w:lang w:eastAsia="ar-SA"/>
        </w:rPr>
        <w:t>przedkładanie bieżących aktualizacji harmonogramu wg Załącznika nr 1 do umowy</w:t>
      </w:r>
      <w:r w:rsidR="006845E0" w:rsidRPr="00641276">
        <w:rPr>
          <w:rFonts w:ascii="Times New Roman" w:eastAsia="Times New Roman" w:hAnsi="Times New Roman"/>
          <w:kern w:val="24"/>
          <w:sz w:val="24"/>
          <w:szCs w:val="24"/>
          <w:u w:color="FFFFFF"/>
          <w:lang w:eastAsia="ar-SA"/>
        </w:rPr>
        <w:t>,</w:t>
      </w:r>
    </w:p>
    <w:p w:rsidR="00EC19EB" w:rsidRDefault="00A60969" w:rsidP="00EC19EB">
      <w:pPr>
        <w:numPr>
          <w:ilvl w:val="0"/>
          <w:numId w:val="33"/>
        </w:numPr>
        <w:tabs>
          <w:tab w:val="left" w:pos="284"/>
          <w:tab w:val="left" w:pos="426"/>
        </w:tabs>
        <w:suppressAutoHyphens/>
        <w:spacing w:after="0" w:line="360" w:lineRule="auto"/>
        <w:ind w:left="0" w:firstLine="0"/>
        <w:jc w:val="both"/>
        <w:rPr>
          <w:rFonts w:ascii="Times New Roman" w:eastAsia="SimSun" w:hAnsi="Times New Roman"/>
          <w:kern w:val="24"/>
          <w:sz w:val="24"/>
          <w:szCs w:val="24"/>
          <w:u w:color="FFFFFF"/>
        </w:rPr>
      </w:pPr>
      <w:r w:rsidRPr="00641276">
        <w:rPr>
          <w:rFonts w:ascii="Times New Roman" w:eastAsia="Times New Roman" w:hAnsi="Times New Roman"/>
          <w:kern w:val="24"/>
          <w:sz w:val="24"/>
          <w:szCs w:val="24"/>
          <w:u w:color="FFFFFF"/>
          <w:lang w:eastAsia="ar-SA"/>
        </w:rPr>
        <w:t>podpisania stosownych umów z dostawcami mediów na potrzeby budowy i ponoszenia kosztów mediów aż do daty odbioru przedmiotu umowy w tym kosztów rozruchu i uruchomienia serwisowego urządzeń,</w:t>
      </w:r>
    </w:p>
    <w:p w:rsidR="003D7334" w:rsidRPr="003D7334" w:rsidRDefault="00AC7EAC" w:rsidP="006B0577">
      <w:pPr>
        <w:numPr>
          <w:ilvl w:val="0"/>
          <w:numId w:val="33"/>
        </w:numPr>
        <w:tabs>
          <w:tab w:val="left" w:pos="284"/>
          <w:tab w:val="left" w:pos="426"/>
        </w:tabs>
        <w:suppressAutoHyphens/>
        <w:spacing w:after="0" w:line="360" w:lineRule="auto"/>
        <w:ind w:left="0" w:firstLine="0"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Times New Roman" w:hAnsi="Times New Roman"/>
          <w:kern w:val="24"/>
          <w:sz w:val="24"/>
          <w:szCs w:val="24"/>
          <w:u w:color="FFFFFF"/>
          <w:lang w:eastAsia="ar-SA"/>
        </w:rPr>
        <w:t xml:space="preserve">udostepnienia placu budowy innym Wykonawcom działającym na zlecenie Zamawiającego </w:t>
      </w:r>
      <w:r w:rsidR="000B0F5E" w:rsidRPr="00641276">
        <w:rPr>
          <w:rFonts w:ascii="Times New Roman" w:eastAsia="Times New Roman" w:hAnsi="Times New Roman"/>
          <w:kern w:val="24"/>
          <w:sz w:val="24"/>
          <w:szCs w:val="24"/>
          <w:u w:color="FFFFFF"/>
          <w:lang w:eastAsia="ar-SA"/>
        </w:rPr>
        <w:br/>
      </w:r>
      <w:r w:rsidRPr="00641276">
        <w:rPr>
          <w:rFonts w:ascii="Times New Roman" w:eastAsia="Times New Roman" w:hAnsi="Times New Roman"/>
          <w:kern w:val="24"/>
          <w:sz w:val="24"/>
          <w:szCs w:val="24"/>
          <w:u w:color="FFFFFF"/>
          <w:lang w:eastAsia="ar-SA"/>
        </w:rPr>
        <w:t>i realizując</w:t>
      </w:r>
      <w:r w:rsidR="003D2FFA" w:rsidRPr="00641276">
        <w:rPr>
          <w:rFonts w:ascii="Times New Roman" w:eastAsia="Times New Roman" w:hAnsi="Times New Roman"/>
          <w:kern w:val="24"/>
          <w:sz w:val="24"/>
          <w:szCs w:val="24"/>
          <w:u w:color="FFFFFF"/>
          <w:lang w:eastAsia="ar-SA"/>
        </w:rPr>
        <w:t>ych zamówienie na terenie robót</w:t>
      </w:r>
      <w:r w:rsidR="003D7334">
        <w:rPr>
          <w:rFonts w:ascii="Times New Roman" w:eastAsia="Times New Roman" w:hAnsi="Times New Roman"/>
          <w:kern w:val="24"/>
          <w:sz w:val="24"/>
          <w:szCs w:val="24"/>
          <w:u w:color="FFFFFF"/>
          <w:lang w:eastAsia="ar-SA"/>
        </w:rPr>
        <w:t>,</w:t>
      </w:r>
    </w:p>
    <w:p w:rsidR="00AC7EAC" w:rsidRDefault="003D7334" w:rsidP="006B0577">
      <w:pPr>
        <w:numPr>
          <w:ilvl w:val="0"/>
          <w:numId w:val="33"/>
        </w:numPr>
        <w:tabs>
          <w:tab w:val="left" w:pos="284"/>
          <w:tab w:val="left" w:pos="426"/>
        </w:tabs>
        <w:suppressAutoHyphens/>
        <w:spacing w:after="0" w:line="360" w:lineRule="auto"/>
        <w:ind w:left="0" w:firstLine="0"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3D7334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zapewnienie niezbędnej obsługi geodezyjnej, wytyczenie obiektów oraz wykonanie </w:t>
      </w:r>
      <w:r w:rsidRPr="003D7334">
        <w:rPr>
          <w:rFonts w:ascii="Times New Roman" w:eastAsia="SimSun" w:hAnsi="Times New Roman"/>
          <w:kern w:val="3"/>
          <w:sz w:val="24"/>
          <w:szCs w:val="24"/>
          <w:lang w:bidi="en-US"/>
        </w:rPr>
        <w:br/>
        <w:t>i uzgodnienie inwentaryzacji geodezyjnej powykonawczej przedmiotu umowy i przekazanie Zamawiającemu w 3 egz. w wersji papierowej i 1 egz. w wersji elektronicznej</w:t>
      </w:r>
      <w:r w:rsidR="0020166E">
        <w:rPr>
          <w:rFonts w:ascii="Times New Roman" w:eastAsia="SimSun" w:hAnsi="Times New Roman"/>
          <w:kern w:val="3"/>
          <w:sz w:val="24"/>
          <w:szCs w:val="24"/>
          <w:lang w:bidi="en-US"/>
        </w:rPr>
        <w:t>,</w:t>
      </w:r>
    </w:p>
    <w:p w:rsidR="0020166E" w:rsidRPr="003D7334" w:rsidRDefault="0020166E" w:rsidP="006B0577">
      <w:pPr>
        <w:numPr>
          <w:ilvl w:val="0"/>
          <w:numId w:val="33"/>
        </w:numPr>
        <w:tabs>
          <w:tab w:val="left" w:pos="284"/>
          <w:tab w:val="left" w:pos="426"/>
        </w:tabs>
        <w:suppressAutoHyphens/>
        <w:spacing w:after="0" w:line="360" w:lineRule="auto"/>
        <w:ind w:left="0" w:firstLine="0"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>
        <w:rPr>
          <w:rFonts w:ascii="Times New Roman" w:eastAsia="SimSun" w:hAnsi="Times New Roman"/>
          <w:kern w:val="3"/>
          <w:sz w:val="24"/>
          <w:szCs w:val="24"/>
          <w:lang w:bidi="en-US"/>
        </w:rPr>
        <w:t>prowadzenie robót ręcznych w rejonie korzeni drzew.</w:t>
      </w:r>
    </w:p>
    <w:p w:rsidR="008B3E94" w:rsidRPr="00641276" w:rsidRDefault="008B3E94" w:rsidP="006B0577">
      <w:pPr>
        <w:numPr>
          <w:ilvl w:val="0"/>
          <w:numId w:val="7"/>
        </w:numPr>
        <w:shd w:val="clear" w:color="auto" w:fill="FFFFFF"/>
        <w:tabs>
          <w:tab w:val="left" w:pos="284"/>
        </w:tabs>
        <w:suppressAutoHyphens/>
        <w:autoSpaceDN w:val="0"/>
        <w:spacing w:after="0" w:line="360" w:lineRule="auto"/>
        <w:ind w:left="0" w:right="57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lastRenderedPageBreak/>
        <w:t>Wykonawca zobowiązuje się do um</w:t>
      </w:r>
      <w:r w:rsidR="000D0FD5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ożliwienia wstępu na teren </w:t>
      </w:r>
      <w:r w:rsidR="00C71CBB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robót</w:t>
      </w:r>
      <w:r w:rsidR="000D0FD5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pracownikom organów państwowego nadzoru budowlanego, do których należy wykonywanie zadań określonych ustawą Prawo budowlane.</w:t>
      </w:r>
    </w:p>
    <w:p w:rsidR="00380057" w:rsidRPr="00641276" w:rsidRDefault="008B3E94" w:rsidP="006B0577">
      <w:pPr>
        <w:numPr>
          <w:ilvl w:val="0"/>
          <w:numId w:val="7"/>
        </w:numPr>
        <w:shd w:val="clear" w:color="auto" w:fill="FFFFFF"/>
        <w:tabs>
          <w:tab w:val="left" w:pos="284"/>
        </w:tabs>
        <w:suppressAutoHyphens/>
        <w:autoSpaceDN w:val="0"/>
        <w:spacing w:after="0" w:line="360" w:lineRule="auto"/>
        <w:ind w:left="0" w:right="57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Wykonawca zobowiązuje się do zabezpieczenia robót na czas ewentualnych przerw </w:t>
      </w:r>
      <w:r w:rsidR="001003F0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                        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 realizacji.</w:t>
      </w:r>
    </w:p>
    <w:p w:rsidR="008B3E94" w:rsidRPr="00641276" w:rsidRDefault="008B3E94" w:rsidP="006B0577">
      <w:pPr>
        <w:numPr>
          <w:ilvl w:val="0"/>
          <w:numId w:val="7"/>
        </w:numPr>
        <w:shd w:val="clear" w:color="auto" w:fill="FFFFFF"/>
        <w:tabs>
          <w:tab w:val="left" w:pos="284"/>
        </w:tabs>
        <w:suppressAutoHyphens/>
        <w:autoSpaceDN w:val="0"/>
        <w:spacing w:after="0" w:line="360" w:lineRule="auto"/>
        <w:ind w:left="0" w:right="57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Materiały użyte do wykonania przedmiotu umowy powinny odpowiadać, co do jakości, wymogom wyrobów dopuszczonych do obrotu i stosowania w budownic</w:t>
      </w:r>
      <w:r w:rsidR="005A0A06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twie stosownie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do art. 10 ustawy Prawo budowlane. Na każde żądanie </w:t>
      </w:r>
      <w:r w:rsidR="0010113D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przedstawiciela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Zamawiającego (</w:t>
      </w:r>
      <w:r w:rsidR="00762BA2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i</w:t>
      </w:r>
      <w:r w:rsidR="00FA52B7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nspektora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), Wykonawca zobowiązany jest okazać w stosunku do w</w:t>
      </w:r>
      <w:r w:rsidR="00A60969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skazanych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materiałów</w:t>
      </w:r>
      <w:r w:rsidR="00BB2797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deklarację wła</w:t>
      </w:r>
      <w:r w:rsidR="00840B0B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ściwości</w:t>
      </w:r>
      <w:r w:rsidR="00BB2797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użytkowych</w:t>
      </w:r>
      <w:r w:rsidR="00840B0B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lub</w:t>
      </w:r>
      <w:r w:rsidR="00BB2797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840B0B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krajową deklarację</w:t>
      </w:r>
      <w:r w:rsidR="00BB2797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zgodności</w:t>
      </w:r>
      <w:r w:rsidR="00840B0B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z Norm</w:t>
      </w:r>
      <w:r w:rsidR="00E369F3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ą</w:t>
      </w:r>
      <w:r w:rsidR="00840B0B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lub Aprobatą techniczną dla </w:t>
      </w:r>
      <w:r w:rsidR="005D2C59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wbudowanych</w:t>
      </w:r>
      <w:r w:rsidR="00827418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materiałów. </w:t>
      </w:r>
      <w:r w:rsidR="00A60200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Kom</w:t>
      </w:r>
      <w:r w:rsidR="00E64DD8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plet w/w dokumentów </w:t>
      </w:r>
      <w:r w:rsidR="00A60200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Wykonawca przekaże Zamawiającemu po zakoń</w:t>
      </w:r>
      <w:r w:rsidR="0048630B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czeniu robót, a przed odbiorem przedmiotu umowy</w:t>
      </w:r>
      <w:r w:rsidR="00A60200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.</w:t>
      </w:r>
      <w:r w:rsidR="00E64DD8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380057" w:rsidRPr="00641276">
        <w:rPr>
          <w:rFonts w:ascii="Times New Roman" w:hAnsi="Times New Roman"/>
          <w:sz w:val="24"/>
          <w:szCs w:val="24"/>
        </w:rPr>
        <w:t xml:space="preserve">W przypadku przedstawienia dokumentów w języku innym niż polski Wykonawca przedstawi również obok dokumentu oryginalnego tłumaczenie na język polski. </w:t>
      </w:r>
    </w:p>
    <w:p w:rsidR="00F865AB" w:rsidRPr="00641276" w:rsidRDefault="00F865AB" w:rsidP="006B0577">
      <w:pPr>
        <w:numPr>
          <w:ilvl w:val="0"/>
          <w:numId w:val="7"/>
        </w:numPr>
        <w:shd w:val="clear" w:color="auto" w:fill="FFFFFF"/>
        <w:tabs>
          <w:tab w:val="left" w:pos="284"/>
        </w:tabs>
        <w:suppressAutoHyphens/>
        <w:spacing w:after="0" w:line="360" w:lineRule="auto"/>
        <w:ind w:left="0" w:firstLine="0"/>
        <w:jc w:val="both"/>
        <w:rPr>
          <w:rFonts w:ascii="Times New Roman" w:eastAsia="SimSun" w:hAnsi="Times New Roman"/>
          <w:kern w:val="24"/>
          <w:sz w:val="24"/>
          <w:szCs w:val="24"/>
          <w:u w:color="FFFFFF"/>
        </w:rPr>
      </w:pPr>
      <w:r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 xml:space="preserve">Wykonawca jest obowiązany informować </w:t>
      </w:r>
      <w:r w:rsidR="00762BA2"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>i</w:t>
      </w:r>
      <w:r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 xml:space="preserve">nspektora o wszystkich problemach lub okolicznościach, które mogą mieć wpływ na jakość i termin wykonania przedmiotu umowy, </w:t>
      </w:r>
      <w:r w:rsidR="00BF6A8C"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br/>
      </w:r>
      <w:r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>w tym poinformowa</w:t>
      </w:r>
      <w:r w:rsidR="00A60969"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>ć</w:t>
      </w:r>
      <w:r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 xml:space="preserve"> </w:t>
      </w:r>
      <w:r w:rsidRPr="00641276">
        <w:rPr>
          <w:rFonts w:ascii="Times New Roman" w:eastAsia="SimSun" w:hAnsi="Times New Roman"/>
          <w:kern w:val="24"/>
          <w:sz w:val="24"/>
          <w:szCs w:val="24"/>
          <w:u w:color="FFFFFF"/>
          <w:lang w:eastAsia="ar-SA"/>
        </w:rPr>
        <w:t>Zamawiającego o niemożności wykonania przedmiotu umowy w terminie umownym.</w:t>
      </w:r>
    </w:p>
    <w:p w:rsidR="00F865AB" w:rsidRPr="00641276" w:rsidRDefault="00F865AB" w:rsidP="006B0577">
      <w:pPr>
        <w:numPr>
          <w:ilvl w:val="0"/>
          <w:numId w:val="7"/>
        </w:numPr>
        <w:shd w:val="clear" w:color="auto" w:fill="FFFFFF"/>
        <w:tabs>
          <w:tab w:val="left" w:pos="284"/>
        </w:tabs>
        <w:suppressAutoHyphens/>
        <w:spacing w:after="0" w:line="360" w:lineRule="auto"/>
        <w:ind w:left="0" w:right="57" w:firstLine="0"/>
        <w:jc w:val="both"/>
        <w:rPr>
          <w:rFonts w:ascii="Times New Roman" w:eastAsia="SimSun" w:hAnsi="Times New Roman"/>
          <w:kern w:val="24"/>
          <w:sz w:val="24"/>
          <w:szCs w:val="24"/>
          <w:u w:color="FFFFFF"/>
          <w:lang w:eastAsia="ar-SA"/>
        </w:rPr>
      </w:pPr>
      <w:r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 xml:space="preserve">Wykonawca obowiązany jest stosować się do wszystkich poleceń </w:t>
      </w:r>
      <w:r w:rsidR="00762BA2"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>i</w:t>
      </w:r>
      <w:r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 xml:space="preserve">nspektora, zgodnie ze Specyfikacją Techniczną Wykonania i Odbioru Robót oraz </w:t>
      </w:r>
      <w:r w:rsidR="00E64DD8"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 xml:space="preserve">obowiązującym </w:t>
      </w:r>
      <w:r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>prawem.</w:t>
      </w:r>
    </w:p>
    <w:p w:rsidR="00DE02BF" w:rsidRPr="00641276" w:rsidRDefault="006845E0" w:rsidP="006B0577">
      <w:pPr>
        <w:numPr>
          <w:ilvl w:val="0"/>
          <w:numId w:val="7"/>
        </w:numPr>
        <w:shd w:val="clear" w:color="auto" w:fill="FFFFFF"/>
        <w:tabs>
          <w:tab w:val="left" w:pos="284"/>
        </w:tabs>
        <w:suppressAutoHyphens/>
        <w:spacing w:after="0" w:line="360" w:lineRule="auto"/>
        <w:ind w:left="0" w:right="57" w:firstLine="0"/>
        <w:jc w:val="both"/>
        <w:rPr>
          <w:rFonts w:ascii="Times New Roman" w:eastAsia="SimSun" w:hAnsi="Times New Roman"/>
          <w:kern w:val="24"/>
          <w:sz w:val="24"/>
          <w:szCs w:val="24"/>
          <w:u w:color="FFFFFF"/>
        </w:rPr>
      </w:pPr>
      <w:r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 xml:space="preserve">Wykonawca lub podwykonawca </w:t>
      </w:r>
      <w:r w:rsidR="00455D4F"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>zobowiązany jest zatrudniać</w:t>
      </w:r>
      <w:r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 xml:space="preserve"> na podstawie umowy o pracę osoby wykonujące wskazane przez Zamawiającego w opisie przedmiotu </w:t>
      </w:r>
      <w:r w:rsidR="00180462"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>zamówienia</w:t>
      </w:r>
      <w:r w:rsidR="00375765"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 xml:space="preserve"> czynności w zakresie realizacji przedmiotu zamówienia.</w:t>
      </w:r>
      <w:r w:rsidR="007F7470"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 xml:space="preserve"> </w:t>
      </w:r>
    </w:p>
    <w:p w:rsidR="00DE02BF" w:rsidRPr="00641276" w:rsidRDefault="00DE02BF" w:rsidP="006B0577">
      <w:pPr>
        <w:numPr>
          <w:ilvl w:val="0"/>
          <w:numId w:val="7"/>
        </w:numPr>
        <w:shd w:val="clear" w:color="auto" w:fill="FFFFFF"/>
        <w:tabs>
          <w:tab w:val="left" w:pos="284"/>
        </w:tabs>
        <w:suppressAutoHyphens/>
        <w:spacing w:after="0" w:line="360" w:lineRule="auto"/>
        <w:ind w:left="0" w:right="57" w:firstLine="0"/>
        <w:jc w:val="both"/>
        <w:rPr>
          <w:rFonts w:ascii="Times New Roman" w:eastAsia="SimSun" w:hAnsi="Times New Roman"/>
          <w:kern w:val="24"/>
          <w:sz w:val="24"/>
          <w:szCs w:val="24"/>
          <w:u w:color="FFFFFF"/>
        </w:rPr>
      </w:pPr>
      <w:r w:rsidRPr="00641276">
        <w:rPr>
          <w:rFonts w:ascii="Times New Roman" w:hAnsi="Times New Roman"/>
          <w:sz w:val="24"/>
          <w:szCs w:val="24"/>
        </w:rPr>
        <w:t xml:space="preserve">W trakcie realizacji zamówienia Zamawiający uprawniony jest do wykonywania czynności kontrolnych wobec wykonawcy </w:t>
      </w:r>
      <w:r w:rsidR="00455D4F" w:rsidRPr="00641276">
        <w:rPr>
          <w:rFonts w:ascii="Times New Roman" w:hAnsi="Times New Roman"/>
          <w:sz w:val="24"/>
          <w:szCs w:val="24"/>
        </w:rPr>
        <w:t>co do</w:t>
      </w:r>
      <w:r w:rsidRPr="00641276">
        <w:rPr>
          <w:rFonts w:ascii="Times New Roman" w:hAnsi="Times New Roman"/>
          <w:sz w:val="24"/>
          <w:szCs w:val="24"/>
        </w:rPr>
        <w:t xml:space="preserve"> spełniania przez wykonawcę lub podwykonawcę wymogu określonego w ust. 8, w szczególności do: </w:t>
      </w:r>
    </w:p>
    <w:p w:rsidR="00DE02BF" w:rsidRPr="00641276" w:rsidRDefault="00DE02BF" w:rsidP="006B0577">
      <w:pPr>
        <w:numPr>
          <w:ilvl w:val="0"/>
          <w:numId w:val="36"/>
        </w:numPr>
        <w:shd w:val="clear" w:color="auto" w:fill="FFFFFF"/>
        <w:tabs>
          <w:tab w:val="left" w:pos="284"/>
        </w:tabs>
        <w:suppressAutoHyphens/>
        <w:spacing w:after="0" w:line="360" w:lineRule="auto"/>
        <w:ind w:left="284" w:right="57" w:hanging="284"/>
        <w:jc w:val="both"/>
        <w:rPr>
          <w:rFonts w:ascii="Times New Roman" w:eastAsia="SimSun" w:hAnsi="Times New Roman"/>
          <w:kern w:val="24"/>
          <w:sz w:val="24"/>
          <w:szCs w:val="24"/>
          <w:u w:color="FFFFFF"/>
        </w:rPr>
      </w:pPr>
      <w:r w:rsidRPr="00641276">
        <w:rPr>
          <w:rFonts w:ascii="Times New Roman" w:hAnsi="Times New Roman"/>
          <w:sz w:val="24"/>
          <w:szCs w:val="24"/>
        </w:rPr>
        <w:t xml:space="preserve">żądania oświadczenia w zakresie potwierdzenia spełniania </w:t>
      </w:r>
      <w:r w:rsidR="00EC02FD" w:rsidRPr="00641276">
        <w:rPr>
          <w:rFonts w:ascii="Times New Roman" w:hAnsi="Times New Roman"/>
          <w:sz w:val="24"/>
          <w:szCs w:val="24"/>
        </w:rPr>
        <w:t xml:space="preserve">tego </w:t>
      </w:r>
      <w:r w:rsidR="00695D4C" w:rsidRPr="00641276">
        <w:rPr>
          <w:rFonts w:ascii="Times New Roman" w:hAnsi="Times New Roman"/>
          <w:sz w:val="24"/>
          <w:szCs w:val="24"/>
        </w:rPr>
        <w:t>wymogu</w:t>
      </w:r>
      <w:r w:rsidR="00D214A3" w:rsidRPr="00641276">
        <w:rPr>
          <w:rFonts w:ascii="Times New Roman" w:hAnsi="Times New Roman"/>
          <w:sz w:val="24"/>
          <w:szCs w:val="24"/>
        </w:rPr>
        <w:t xml:space="preserve"> </w:t>
      </w:r>
      <w:r w:rsidRPr="00641276">
        <w:rPr>
          <w:rFonts w:ascii="Times New Roman" w:hAnsi="Times New Roman"/>
          <w:sz w:val="24"/>
          <w:szCs w:val="24"/>
        </w:rPr>
        <w:t xml:space="preserve">i dokonywania </w:t>
      </w:r>
      <w:r w:rsidR="00695D4C" w:rsidRPr="00641276">
        <w:rPr>
          <w:rFonts w:ascii="Times New Roman" w:hAnsi="Times New Roman"/>
          <w:sz w:val="24"/>
          <w:szCs w:val="24"/>
        </w:rPr>
        <w:t>jego</w:t>
      </w:r>
      <w:r w:rsidRPr="00641276">
        <w:rPr>
          <w:rFonts w:ascii="Times New Roman" w:hAnsi="Times New Roman"/>
          <w:sz w:val="24"/>
          <w:szCs w:val="24"/>
        </w:rPr>
        <w:t xml:space="preserve"> oceny,</w:t>
      </w:r>
    </w:p>
    <w:p w:rsidR="00DE02BF" w:rsidRPr="00641276" w:rsidRDefault="00DE02BF" w:rsidP="006B0577">
      <w:pPr>
        <w:numPr>
          <w:ilvl w:val="0"/>
          <w:numId w:val="36"/>
        </w:numPr>
        <w:shd w:val="clear" w:color="auto" w:fill="FFFFFF"/>
        <w:tabs>
          <w:tab w:val="left" w:pos="284"/>
        </w:tabs>
        <w:suppressAutoHyphens/>
        <w:spacing w:after="0" w:line="360" w:lineRule="auto"/>
        <w:ind w:left="284" w:right="57" w:hanging="284"/>
        <w:jc w:val="both"/>
        <w:rPr>
          <w:rFonts w:ascii="Times New Roman" w:eastAsia="SimSun" w:hAnsi="Times New Roman"/>
          <w:kern w:val="24"/>
          <w:sz w:val="24"/>
          <w:szCs w:val="24"/>
          <w:u w:color="FFFFFF"/>
        </w:rPr>
      </w:pPr>
      <w:r w:rsidRPr="00641276">
        <w:rPr>
          <w:rFonts w:ascii="Times New Roman" w:hAnsi="Times New Roman"/>
          <w:sz w:val="24"/>
          <w:szCs w:val="24"/>
        </w:rPr>
        <w:t xml:space="preserve">żądania wyjaśnień w przypadku wątpliwości w zakresie potwierdzenia spełniania </w:t>
      </w:r>
      <w:r w:rsidR="00EC02FD" w:rsidRPr="00641276">
        <w:rPr>
          <w:rFonts w:ascii="Times New Roman" w:hAnsi="Times New Roman"/>
          <w:sz w:val="24"/>
          <w:szCs w:val="24"/>
        </w:rPr>
        <w:t xml:space="preserve">tego </w:t>
      </w:r>
      <w:r w:rsidR="00695D4C" w:rsidRPr="00641276">
        <w:rPr>
          <w:rFonts w:ascii="Times New Roman" w:hAnsi="Times New Roman"/>
          <w:sz w:val="24"/>
          <w:szCs w:val="24"/>
        </w:rPr>
        <w:t>wymogu</w:t>
      </w:r>
      <w:r w:rsidRPr="00641276">
        <w:rPr>
          <w:rFonts w:ascii="Times New Roman" w:hAnsi="Times New Roman"/>
          <w:sz w:val="24"/>
          <w:szCs w:val="24"/>
        </w:rPr>
        <w:t>,</w:t>
      </w:r>
    </w:p>
    <w:p w:rsidR="00695D4C" w:rsidRPr="00641276" w:rsidRDefault="00DE02BF" w:rsidP="006B0577">
      <w:pPr>
        <w:numPr>
          <w:ilvl w:val="0"/>
          <w:numId w:val="36"/>
        </w:numPr>
        <w:shd w:val="clear" w:color="auto" w:fill="FFFFFF"/>
        <w:tabs>
          <w:tab w:val="left" w:pos="284"/>
        </w:tabs>
        <w:suppressAutoHyphens/>
        <w:spacing w:after="0" w:line="360" w:lineRule="auto"/>
        <w:ind w:left="284" w:right="57" w:hanging="284"/>
        <w:jc w:val="both"/>
        <w:rPr>
          <w:rFonts w:ascii="Times New Roman" w:eastAsia="SimSun" w:hAnsi="Times New Roman"/>
          <w:kern w:val="24"/>
          <w:sz w:val="24"/>
          <w:szCs w:val="24"/>
          <w:u w:color="FFFFFF"/>
        </w:rPr>
      </w:pPr>
      <w:r w:rsidRPr="00641276">
        <w:rPr>
          <w:rFonts w:ascii="Times New Roman" w:hAnsi="Times New Roman"/>
          <w:sz w:val="24"/>
          <w:szCs w:val="24"/>
        </w:rPr>
        <w:t>przeprowadzania kontroli na miejscu wykonywania świadczenia.</w:t>
      </w:r>
    </w:p>
    <w:p w:rsidR="00375765" w:rsidRPr="00641276" w:rsidRDefault="00762BA2" w:rsidP="006B0577">
      <w:pPr>
        <w:numPr>
          <w:ilvl w:val="0"/>
          <w:numId w:val="7"/>
        </w:numPr>
        <w:shd w:val="clear" w:color="auto" w:fill="FFFFFF"/>
        <w:tabs>
          <w:tab w:val="left" w:pos="284"/>
          <w:tab w:val="left" w:pos="426"/>
        </w:tabs>
        <w:suppressAutoHyphens/>
        <w:spacing w:after="0" w:line="360" w:lineRule="auto"/>
        <w:ind w:left="0" w:right="57" w:firstLine="0"/>
        <w:jc w:val="both"/>
        <w:rPr>
          <w:rFonts w:ascii="Times New Roman" w:eastAsia="SimSun" w:hAnsi="Times New Roman"/>
          <w:kern w:val="24"/>
          <w:sz w:val="24"/>
          <w:szCs w:val="24"/>
          <w:u w:color="FFFFFF"/>
        </w:rPr>
      </w:pPr>
      <w:r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>Każdorazowo na żądanie i</w:t>
      </w:r>
      <w:r w:rsidR="00375765"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 xml:space="preserve">nspektora, w terminie wskazanym przez niego nie krótszym niż </w:t>
      </w:r>
      <w:r w:rsidR="00180462"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br/>
      </w:r>
      <w:r w:rsidR="00375765"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>7 dni</w:t>
      </w:r>
      <w:r w:rsidR="00695D4C"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>,</w:t>
      </w:r>
      <w:r w:rsidR="00375765"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 xml:space="preserve"> Wykonawca zobowiązany jest do przedłożenia </w:t>
      </w:r>
      <w:r w:rsidR="00695D4C"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 xml:space="preserve">oświadczenia Wykonawcy lub </w:t>
      </w:r>
      <w:r w:rsidR="00695D4C"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lastRenderedPageBreak/>
        <w:t xml:space="preserve">podwykonawcy o zatrudnieniu na podstawie umowy o pracę osób wykonujących czynności, określonych w ust. 8. Oświadczenie to powinno zawierać w szczególności: dokładne określenie podmiotu składającego oświadczenie, datę złożenia oświadczenia, wskazanie, że objęte wezwaniem czynności wykonują osoby zatrudnione na podstawie umowy o pracę wraz </w:t>
      </w:r>
      <w:r w:rsidR="00D75044"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br/>
      </w:r>
      <w:r w:rsidR="00695D4C"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 xml:space="preserve">ze wskazaniem liczby tych osób, rodzaju umowy o pracę i wymiaru etatu oraz podpis osoby uprawnionej do złożenia oświadczenia w imieniu Wykonawcy lub podwykonawcy. </w:t>
      </w:r>
    </w:p>
    <w:p w:rsidR="00695D4C" w:rsidRPr="00641276" w:rsidRDefault="00375765" w:rsidP="006B0577">
      <w:pPr>
        <w:numPr>
          <w:ilvl w:val="0"/>
          <w:numId w:val="7"/>
        </w:numPr>
        <w:shd w:val="clear" w:color="auto" w:fill="FFFFFF"/>
        <w:tabs>
          <w:tab w:val="left" w:pos="284"/>
          <w:tab w:val="left" w:pos="426"/>
        </w:tabs>
        <w:suppressAutoHyphens/>
        <w:spacing w:after="0" w:line="360" w:lineRule="auto"/>
        <w:ind w:left="0" w:right="57" w:firstLine="0"/>
        <w:jc w:val="both"/>
        <w:rPr>
          <w:rFonts w:ascii="Times New Roman" w:eastAsia="SimSun" w:hAnsi="Times New Roman"/>
          <w:kern w:val="24"/>
          <w:sz w:val="24"/>
          <w:szCs w:val="24"/>
          <w:u w:color="FFFFFF"/>
        </w:rPr>
      </w:pPr>
      <w:r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>Nieprzedłożenie przez Wykonawcę dokumentów określonych w ust</w:t>
      </w:r>
      <w:r w:rsidR="008D3C95"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>.</w:t>
      </w:r>
      <w:r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 xml:space="preserve"> </w:t>
      </w:r>
      <w:r w:rsidR="00695D4C"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>10</w:t>
      </w:r>
      <w:r w:rsidR="00762BA2"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>, w terminie wskazanym przez i</w:t>
      </w:r>
      <w:r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>nspektora będzie traktowane jako niewypełnienie obowiązku zatrudnienia Pracowników świadczących czynności na podstawie umowy o pracę.</w:t>
      </w:r>
    </w:p>
    <w:p w:rsidR="0092363C" w:rsidRPr="007A1A41" w:rsidRDefault="0092363C" w:rsidP="00B95668">
      <w:pPr>
        <w:shd w:val="clear" w:color="auto" w:fill="FFFFFF"/>
        <w:tabs>
          <w:tab w:val="left" w:pos="425"/>
        </w:tabs>
        <w:suppressAutoHyphens/>
        <w:autoSpaceDN w:val="0"/>
        <w:spacing w:after="0" w:line="360" w:lineRule="auto"/>
        <w:contextualSpacing/>
        <w:mirrorIndents/>
        <w:rPr>
          <w:rFonts w:ascii="Times New Roman" w:eastAsia="SimSun" w:hAnsi="Times New Roman"/>
          <w:b/>
          <w:kern w:val="3"/>
          <w:sz w:val="16"/>
          <w:szCs w:val="16"/>
        </w:rPr>
      </w:pPr>
    </w:p>
    <w:p w:rsidR="008B3E94" w:rsidRPr="00641276" w:rsidRDefault="008B3E94" w:rsidP="008B3E94">
      <w:pPr>
        <w:shd w:val="clear" w:color="auto" w:fill="FFFFFF"/>
        <w:tabs>
          <w:tab w:val="left" w:pos="425"/>
        </w:tabs>
        <w:suppressAutoHyphens/>
        <w:autoSpaceDN w:val="0"/>
        <w:spacing w:after="0" w:line="360" w:lineRule="auto"/>
        <w:contextualSpacing/>
        <w:mirrorIndents/>
        <w:jc w:val="center"/>
        <w:rPr>
          <w:rFonts w:ascii="Times New Roman" w:eastAsia="SimSun" w:hAnsi="Times New Roman"/>
          <w:b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b/>
          <w:kern w:val="3"/>
          <w:sz w:val="24"/>
          <w:szCs w:val="24"/>
        </w:rPr>
        <w:t>§ 7*</w:t>
      </w:r>
    </w:p>
    <w:p w:rsidR="0010113D" w:rsidRPr="00641276" w:rsidRDefault="0010113D" w:rsidP="006B0577">
      <w:pPr>
        <w:numPr>
          <w:ilvl w:val="0"/>
          <w:numId w:val="27"/>
        </w:numPr>
        <w:shd w:val="clear" w:color="auto" w:fill="FFFFFF"/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Wykonawca zobowiązuje się wykonać osobiście całość robót.</w:t>
      </w:r>
    </w:p>
    <w:p w:rsidR="00E906FA" w:rsidRDefault="00ED7E95" w:rsidP="006B0577">
      <w:pPr>
        <w:numPr>
          <w:ilvl w:val="0"/>
          <w:numId w:val="27"/>
        </w:numPr>
        <w:shd w:val="clear" w:color="auto" w:fill="FFFFFF"/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Wykonawca, Podwykonawca lub dalszy Podwykonawca zobowiązany jest do przedkładania Zamawiającemu poświadczonej za zgodność z oryginałem kopii zawartych umów </w:t>
      </w:r>
      <w:r w:rsidR="00D7504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br/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o podwykonawstwo, których przedmiotem są dostawy lub usługi w terminie 7 dni od dnia </w:t>
      </w:r>
      <w:r w:rsidR="00D7504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br/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ich zawarcia, z wyłączeniem umów o podwykonawstwo dotyczących dostawy mediów, usług geodezyjnych, geologicznych, opinii, opracowań projektowych, ekspertyz, dostawy materiałów budowlanych, usług sprzętowo-transportowych o wartości mniejszej niż 0,5% wartości umowy </w:t>
      </w:r>
      <w:r w:rsidR="004156F6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br/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w sprawie zamówienia publicznego. Wyłączenie o którym mowa w zadaniu pierwszym, </w:t>
      </w:r>
      <w:r w:rsidR="00D7504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br/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nie dotyczy umów o podwykonawstwo o wartości większej niż 50 000.00 zł.</w:t>
      </w:r>
    </w:p>
    <w:p w:rsidR="0092363C" w:rsidRPr="007A1A41" w:rsidRDefault="0092363C" w:rsidP="0063074D">
      <w:pPr>
        <w:shd w:val="clear" w:color="auto" w:fill="FFFFFF"/>
        <w:tabs>
          <w:tab w:val="left" w:pos="284"/>
        </w:tabs>
        <w:suppressAutoHyphens/>
        <w:autoSpaceDN w:val="0"/>
        <w:spacing w:after="0" w:line="360" w:lineRule="auto"/>
        <w:contextualSpacing/>
        <w:mirrorIndents/>
        <w:jc w:val="both"/>
        <w:rPr>
          <w:rFonts w:ascii="Times New Roman" w:eastAsia="SimSun" w:hAnsi="Times New Roman"/>
          <w:kern w:val="3"/>
          <w:sz w:val="16"/>
          <w:szCs w:val="16"/>
          <w:lang w:bidi="en-US"/>
        </w:rPr>
      </w:pPr>
    </w:p>
    <w:p w:rsidR="008B3E94" w:rsidRPr="00641276" w:rsidRDefault="008B3E94" w:rsidP="008B3E94">
      <w:pPr>
        <w:shd w:val="clear" w:color="auto" w:fill="FFFFFF"/>
        <w:tabs>
          <w:tab w:val="left" w:pos="425"/>
        </w:tabs>
        <w:suppressAutoHyphens/>
        <w:autoSpaceDN w:val="0"/>
        <w:spacing w:after="0" w:line="360" w:lineRule="auto"/>
        <w:contextualSpacing/>
        <w:mirrorIndents/>
        <w:jc w:val="center"/>
        <w:rPr>
          <w:rFonts w:ascii="Times New Roman" w:eastAsia="SimSun" w:hAnsi="Times New Roman"/>
          <w:b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b/>
          <w:kern w:val="3"/>
          <w:sz w:val="24"/>
          <w:szCs w:val="24"/>
        </w:rPr>
        <w:t>§ 7*</w:t>
      </w:r>
    </w:p>
    <w:p w:rsidR="008B3E94" w:rsidRPr="00641276" w:rsidRDefault="008B3E94" w:rsidP="008B3E94">
      <w:pPr>
        <w:shd w:val="clear" w:color="auto" w:fill="FFFFFF"/>
        <w:suppressAutoHyphens/>
        <w:autoSpaceDN w:val="0"/>
        <w:spacing w:after="0" w:line="360" w:lineRule="auto"/>
        <w:contextualSpacing/>
        <w:mirrorIndents/>
        <w:jc w:val="center"/>
        <w:rPr>
          <w:rFonts w:ascii="Times New Roman" w:eastAsia="SimSun" w:hAnsi="Times New Roman"/>
          <w:b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b/>
          <w:kern w:val="3"/>
          <w:sz w:val="24"/>
          <w:szCs w:val="24"/>
          <w:lang w:bidi="en-US"/>
        </w:rPr>
        <w:t>PODWYKONAWCY</w:t>
      </w:r>
    </w:p>
    <w:p w:rsidR="00D47375" w:rsidRPr="00641276" w:rsidRDefault="00D47375" w:rsidP="006B0577">
      <w:pPr>
        <w:numPr>
          <w:ilvl w:val="0"/>
          <w:numId w:val="8"/>
        </w:numPr>
        <w:shd w:val="clear" w:color="auto" w:fill="FFFFFF"/>
        <w:tabs>
          <w:tab w:val="left" w:pos="284"/>
        </w:tabs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Wykonawca oświadcza, że przy pomocy podwykonawców wykona: ………………….. </w:t>
      </w:r>
      <w:r w:rsidR="00E636B8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br/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Pozostałe roboty wykona osobiście. Wykonawca nie może podzlecić podwykonawcy wykonania: ………</w:t>
      </w:r>
      <w:r w:rsidR="00E1159A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……………………………………….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…………</w:t>
      </w:r>
      <w:r w:rsidR="001F561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*</w:t>
      </w:r>
    </w:p>
    <w:p w:rsidR="00915352" w:rsidRPr="00641276" w:rsidRDefault="008B3E94" w:rsidP="006B0577">
      <w:pPr>
        <w:numPr>
          <w:ilvl w:val="0"/>
          <w:numId w:val="8"/>
        </w:numPr>
        <w:shd w:val="clear" w:color="auto" w:fill="FFFFFF"/>
        <w:tabs>
          <w:tab w:val="left" w:pos="0"/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Wykonawca, Podwykonawca lub dalszy Podwykonawca zamówienia na roboty budowlane zamierzający zawrzeć umowę o podwykonawstwo, której przedmiotem</w:t>
      </w:r>
      <w:r w:rsidR="003C608E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są roboty budowlane, </w:t>
      </w:r>
      <w:r w:rsidR="00E636B8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br/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jest zobowiązany w trakcie realizacji zamówienia publicznego na roboty bud</w:t>
      </w:r>
      <w:r w:rsidR="00E252C3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owlane, </w:t>
      </w:r>
      <w:r w:rsidR="00D7504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br/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do przedkładania Zamawiającemu projektu tej umowy, przy czym Podwykonawca lub dalszy Podwykonawca jest obowiązany dołączyć zg</w:t>
      </w:r>
      <w:r w:rsidR="000A2EEA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odę Wykonawcy na zawarcie umowy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D7504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br/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o podwykonawstwo o treści zgodnej z projektem umowy.</w:t>
      </w:r>
    </w:p>
    <w:p w:rsidR="00915352" w:rsidRPr="00641276" w:rsidRDefault="008B3E94" w:rsidP="006B0577">
      <w:pPr>
        <w:numPr>
          <w:ilvl w:val="0"/>
          <w:numId w:val="8"/>
        </w:numPr>
        <w:shd w:val="clear" w:color="auto" w:fill="FFFFFF"/>
        <w:tabs>
          <w:tab w:val="left" w:pos="284"/>
        </w:tabs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lastRenderedPageBreak/>
        <w:t>Wymagania dotyczące umowy o podwykonawstwo, której przedmiotem są roboty budowlane, których niespełnienie spowoduje zgłoszenie przez Zamawiającego odpowiednio zastrzeżeń lub sprzeciwu:</w:t>
      </w:r>
    </w:p>
    <w:p w:rsidR="00E906FA" w:rsidRPr="00641276" w:rsidRDefault="008B3E94" w:rsidP="006B0577">
      <w:pPr>
        <w:numPr>
          <w:ilvl w:val="0"/>
          <w:numId w:val="9"/>
        </w:numPr>
        <w:shd w:val="clear" w:color="auto" w:fill="FFFFFF"/>
        <w:tabs>
          <w:tab w:val="left" w:pos="0"/>
          <w:tab w:val="left" w:pos="142"/>
          <w:tab w:val="left" w:pos="284"/>
        </w:tabs>
        <w:spacing w:after="0" w:line="360" w:lineRule="auto"/>
        <w:ind w:left="0" w:right="-1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zapisy umowy nie mogą naruszać postanowień umowy zawartej między Wykonawcą </w:t>
      </w:r>
      <w:r w:rsidR="00D7504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br/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a Zamawiającym,</w:t>
      </w:r>
    </w:p>
    <w:p w:rsidR="00915352" w:rsidRPr="00641276" w:rsidRDefault="008B3E94" w:rsidP="006B0577">
      <w:pPr>
        <w:numPr>
          <w:ilvl w:val="0"/>
          <w:numId w:val="9"/>
        </w:numPr>
        <w:shd w:val="clear" w:color="auto" w:fill="FFFFFF"/>
        <w:tabs>
          <w:tab w:val="left" w:pos="0"/>
          <w:tab w:val="left" w:pos="142"/>
          <w:tab w:val="left" w:pos="284"/>
        </w:tabs>
        <w:spacing w:after="0" w:line="360" w:lineRule="auto"/>
        <w:ind w:left="0" w:right="-1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przedmiot zamówienia (zakres prac) musi być precyzyjnie określony,</w:t>
      </w:r>
    </w:p>
    <w:p w:rsidR="00915352" w:rsidRPr="00641276" w:rsidRDefault="001B5BF7" w:rsidP="006B0577">
      <w:pPr>
        <w:numPr>
          <w:ilvl w:val="0"/>
          <w:numId w:val="9"/>
        </w:numPr>
        <w:shd w:val="clear" w:color="auto" w:fill="FFFFFF"/>
        <w:tabs>
          <w:tab w:val="left" w:pos="0"/>
          <w:tab w:val="left" w:pos="142"/>
          <w:tab w:val="left" w:pos="284"/>
        </w:tabs>
        <w:spacing w:after="0" w:line="360" w:lineRule="auto"/>
        <w:ind w:left="0" w:right="-1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termin wykonania umowy przez Podwykonawcę </w:t>
      </w:r>
      <w:r w:rsidR="008B3E9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musi umożliwiać zakończenie w</w:t>
      </w:r>
      <w:r w:rsidR="00626089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ykonania robót przez Wykonawcę</w:t>
      </w:r>
      <w:r w:rsidR="003C608E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8B3E9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 terminie określonym w niniejszej umowie,</w:t>
      </w:r>
    </w:p>
    <w:p w:rsidR="00827418" w:rsidRPr="00641276" w:rsidRDefault="008B3E94" w:rsidP="006B0577">
      <w:pPr>
        <w:numPr>
          <w:ilvl w:val="0"/>
          <w:numId w:val="9"/>
        </w:numPr>
        <w:shd w:val="clear" w:color="auto" w:fill="FFFFFF"/>
        <w:tabs>
          <w:tab w:val="left" w:pos="0"/>
          <w:tab w:val="left" w:pos="142"/>
          <w:tab w:val="left" w:pos="284"/>
        </w:tabs>
        <w:spacing w:after="0" w:line="360" w:lineRule="auto"/>
        <w:ind w:left="0" w:right="-1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wynagrodzenie za roboty wykonywane przez Podwykonawcę </w:t>
      </w:r>
      <w:r w:rsidR="00375765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powinno być określone precyzyjnie i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nie może przekroczyć wysokości wynagrodzenia przewidzianego dla Wykonawcy,</w:t>
      </w:r>
      <w:r w:rsidR="00391369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E636B8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br/>
      </w:r>
      <w:r w:rsidR="00391369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za ten zakres robót,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</w:p>
    <w:p w:rsidR="00827418" w:rsidRPr="00641276" w:rsidRDefault="00A05F1B" w:rsidP="006B0577">
      <w:pPr>
        <w:numPr>
          <w:ilvl w:val="0"/>
          <w:numId w:val="9"/>
        </w:numPr>
        <w:shd w:val="clear" w:color="auto" w:fill="FFFFFF"/>
        <w:tabs>
          <w:tab w:val="left" w:pos="0"/>
          <w:tab w:val="left" w:pos="142"/>
          <w:tab w:val="left" w:pos="284"/>
        </w:tabs>
        <w:spacing w:after="0" w:line="360" w:lineRule="auto"/>
        <w:ind w:left="0" w:right="-1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umowa o podwykonawstwo nie może zawierać postanowień:</w:t>
      </w:r>
    </w:p>
    <w:p w:rsidR="009C0838" w:rsidRPr="00641276" w:rsidRDefault="00A05F1B" w:rsidP="006B0577">
      <w:pPr>
        <w:numPr>
          <w:ilvl w:val="0"/>
          <w:numId w:val="30"/>
        </w:numPr>
        <w:shd w:val="clear" w:color="auto" w:fill="FFFFFF"/>
        <w:tabs>
          <w:tab w:val="left" w:pos="0"/>
          <w:tab w:val="left" w:pos="142"/>
          <w:tab w:val="left" w:pos="284"/>
        </w:tabs>
        <w:spacing w:after="0" w:line="360" w:lineRule="auto"/>
        <w:ind w:left="0" w:right="-1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uzależniających </w:t>
      </w:r>
      <w:r w:rsidR="001B5BF7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wypłatę wynagrodzenia dla Podwykonawcy od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zapłaty przez Zamawiającego wynagrodzenia na rzecz Wykonawcy</w:t>
      </w:r>
      <w:r w:rsidR="00073007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za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zakres robót wykonanych przez </w:t>
      </w:r>
      <w:r w:rsidR="00073007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ykonawcę</w:t>
      </w:r>
      <w:r w:rsidR="00827418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,</w:t>
      </w:r>
    </w:p>
    <w:p w:rsidR="00827418" w:rsidRPr="00641276" w:rsidRDefault="00A05F1B" w:rsidP="006B0577">
      <w:pPr>
        <w:numPr>
          <w:ilvl w:val="0"/>
          <w:numId w:val="30"/>
        </w:numPr>
        <w:shd w:val="clear" w:color="auto" w:fill="FFFFFF"/>
        <w:tabs>
          <w:tab w:val="left" w:pos="0"/>
          <w:tab w:val="left" w:pos="142"/>
          <w:tab w:val="left" w:pos="284"/>
        </w:tabs>
        <w:spacing w:after="0" w:line="360" w:lineRule="auto"/>
        <w:ind w:left="0" w:right="-1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uzależniających zwrot </w:t>
      </w:r>
      <w:r w:rsidR="00073007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Podwykonawcy kwot zabezpieczeń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przez Wykonawcę, od zwrotu zabezpieczenia wykonania umowy przez Zamawiającego na rzecz Wykonawcy, </w:t>
      </w:r>
    </w:p>
    <w:p w:rsidR="00827418" w:rsidRPr="00641276" w:rsidRDefault="00A05F1B" w:rsidP="006B0577">
      <w:pPr>
        <w:numPr>
          <w:ilvl w:val="0"/>
          <w:numId w:val="30"/>
        </w:numPr>
        <w:shd w:val="clear" w:color="auto" w:fill="FFFFFF"/>
        <w:tabs>
          <w:tab w:val="left" w:pos="0"/>
          <w:tab w:val="left" w:pos="142"/>
          <w:tab w:val="left" w:pos="284"/>
        </w:tabs>
        <w:spacing w:after="0" w:line="360" w:lineRule="auto"/>
        <w:ind w:left="0" w:right="-1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dotyczących dokonywania przez Wykonawcę </w:t>
      </w:r>
      <w:r w:rsidR="00073007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zatrzymań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(</w:t>
      </w:r>
      <w:r w:rsidR="00073007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zmniejszeń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) wynagrodzenia Podwykonawcy,</w:t>
      </w:r>
    </w:p>
    <w:p w:rsidR="00A05F1B" w:rsidRPr="00641276" w:rsidRDefault="00A05F1B" w:rsidP="006B0577">
      <w:pPr>
        <w:numPr>
          <w:ilvl w:val="0"/>
          <w:numId w:val="9"/>
        </w:numPr>
        <w:shd w:val="clear" w:color="auto" w:fill="FFFFFF"/>
        <w:tabs>
          <w:tab w:val="left" w:pos="0"/>
          <w:tab w:val="left" w:pos="142"/>
          <w:tab w:val="left" w:pos="284"/>
        </w:tabs>
        <w:spacing w:after="0" w:line="360" w:lineRule="auto"/>
        <w:ind w:left="0" w:right="-1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zabezpieczenie należytego wykonania umowy przez  Podwykonawcę, powinno być wnoszone w formie zgodnej z ustawą Prawo Zamówień Publicznych,</w:t>
      </w:r>
    </w:p>
    <w:p w:rsidR="00BF34DE" w:rsidRPr="00641276" w:rsidRDefault="008B3E94" w:rsidP="006B0577">
      <w:pPr>
        <w:numPr>
          <w:ilvl w:val="0"/>
          <w:numId w:val="9"/>
        </w:numPr>
        <w:shd w:val="clear" w:color="auto" w:fill="FFFFFF"/>
        <w:tabs>
          <w:tab w:val="left" w:pos="0"/>
          <w:tab w:val="left" w:pos="142"/>
          <w:tab w:val="left" w:pos="284"/>
        </w:tabs>
        <w:spacing w:after="0" w:line="360" w:lineRule="auto"/>
        <w:ind w:left="0" w:right="-1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termin zapłaty wynagrodzenia Podwykonawcy lub dalszemu Podwykonawcy przewidziany </w:t>
      </w:r>
      <w:r w:rsidR="00D7504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br/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 umowie o podwykonawstwo nie może być dłuższy niż 30 dni od dnia doręczenia Wykonawcy, Podwykonawcy lub dalszemu Podwykonawcy faktury lub rachunku, potwierdzających wykonanie zleconej Podwykonawcy lub dalszemu Podwykonawcy dostaw</w:t>
      </w:r>
      <w:r w:rsidR="000A2EEA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y, usługi lub roboty budowlanej,</w:t>
      </w:r>
    </w:p>
    <w:p w:rsidR="008233A5" w:rsidRPr="00641276" w:rsidRDefault="00455D4F" w:rsidP="006B0577">
      <w:pPr>
        <w:numPr>
          <w:ilvl w:val="0"/>
          <w:numId w:val="9"/>
        </w:numPr>
        <w:shd w:val="clear" w:color="auto" w:fill="FFFFFF"/>
        <w:tabs>
          <w:tab w:val="left" w:pos="0"/>
          <w:tab w:val="left" w:pos="142"/>
          <w:tab w:val="left" w:pos="284"/>
        </w:tabs>
        <w:spacing w:after="0" w:line="360" w:lineRule="auto"/>
        <w:ind w:left="0" w:right="-1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umowa zawiera postanowienia dotyczące</w:t>
      </w:r>
      <w:r w:rsidR="00D47375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8233A5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obowiązku wykonania określonych czynności przez pracowników zatrudnionych na podstawie </w:t>
      </w:r>
      <w:r w:rsidR="008233A5" w:rsidRPr="00641276">
        <w:rPr>
          <w:rFonts w:ascii="Times New Roman" w:eastAsia="SimSun" w:hAnsi="Times New Roman"/>
          <w:kern w:val="3"/>
          <w:sz w:val="24"/>
          <w:szCs w:val="24"/>
        </w:rPr>
        <w:t>umowy o pracę.</w:t>
      </w:r>
    </w:p>
    <w:p w:rsidR="002B7423" w:rsidRPr="00641276" w:rsidRDefault="008B3E94" w:rsidP="006B0577">
      <w:pPr>
        <w:numPr>
          <w:ilvl w:val="0"/>
          <w:numId w:val="8"/>
        </w:numPr>
        <w:shd w:val="clear" w:color="auto" w:fill="FFFFFF"/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Zamawiający w terminie do 14 dni od momentu otrzymania</w:t>
      </w:r>
      <w:r w:rsidR="00443271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projektu umowy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zgłasza pisemne zastrzeżenia do projektu umowy o podwykonawstwo, </w:t>
      </w:r>
      <w:r w:rsidR="00870F83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niespełniającej wymagań, której przedmiotem są roboty budowlane.</w:t>
      </w:r>
    </w:p>
    <w:p w:rsidR="002B7423" w:rsidRPr="00641276" w:rsidRDefault="008B3E94" w:rsidP="006B0577">
      <w:pPr>
        <w:numPr>
          <w:ilvl w:val="0"/>
          <w:numId w:val="8"/>
        </w:numPr>
        <w:shd w:val="clear" w:color="auto" w:fill="FFFFFF"/>
        <w:tabs>
          <w:tab w:val="left" w:pos="284"/>
        </w:tabs>
        <w:spacing w:after="0" w:line="360" w:lineRule="auto"/>
        <w:ind w:left="0" w:right="-2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Niezgłoszenie</w:t>
      </w:r>
      <w:r w:rsidR="00FC71F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przez Zamawiającego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pisemnych zastrzeżeń do przedłożonego projektu umowy o podwykonawstwo, której p</w:t>
      </w:r>
      <w:r w:rsidR="00232E52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rzedmiotem są roboty budowlane,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uważa się za akceptację projektu umowy przez Zamawiającego.</w:t>
      </w:r>
    </w:p>
    <w:p w:rsidR="002B7423" w:rsidRPr="00641276" w:rsidRDefault="008B3E94" w:rsidP="006B0577">
      <w:pPr>
        <w:numPr>
          <w:ilvl w:val="0"/>
          <w:numId w:val="8"/>
        </w:numPr>
        <w:shd w:val="clear" w:color="auto" w:fill="FFFFFF"/>
        <w:tabs>
          <w:tab w:val="left" w:pos="284"/>
        </w:tabs>
        <w:spacing w:after="0" w:line="360" w:lineRule="auto"/>
        <w:ind w:left="0" w:right="-2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lastRenderedPageBreak/>
        <w:t>Wykonawca, Podwykonawca lub dalszy Podwykonawca zamówienia na roboty budowlane przedkłada Zamawiającemu poświadczoną za zgodność z oryginałem kopię zawartej umow</w:t>
      </w:r>
      <w:r w:rsidR="00E252C3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y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D7504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br/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o podwykonawstwo, której przedmiotem są roboty budowlane</w:t>
      </w:r>
      <w:r w:rsidR="00232C7B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 terminie</w:t>
      </w:r>
      <w:r w:rsidR="00B06B3F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do 7 dni od dnia </w:t>
      </w:r>
      <w:r w:rsidR="00FC71F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jej zawarcia</w:t>
      </w:r>
      <w:r w:rsidR="000F0C65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.</w:t>
      </w:r>
      <w:r w:rsidR="00FC71F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</w:p>
    <w:p w:rsidR="002B7423" w:rsidRPr="00641276" w:rsidRDefault="005129C5" w:rsidP="006B0577">
      <w:pPr>
        <w:numPr>
          <w:ilvl w:val="0"/>
          <w:numId w:val="8"/>
        </w:numPr>
        <w:shd w:val="clear" w:color="auto" w:fill="FFFFFF"/>
        <w:tabs>
          <w:tab w:val="left" w:pos="284"/>
        </w:tabs>
        <w:spacing w:after="0" w:line="360" w:lineRule="auto"/>
        <w:ind w:left="0" w:right="-2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hAnsi="Times New Roman"/>
          <w:sz w:val="24"/>
          <w:szCs w:val="24"/>
        </w:rPr>
        <w:t xml:space="preserve">Zamawiający w terminie 14 dni od momentu otrzymania, zgłasza pisemny sprzeciw </w:t>
      </w:r>
      <w:r w:rsidR="00D75044" w:rsidRPr="00641276">
        <w:rPr>
          <w:rFonts w:ascii="Times New Roman" w:hAnsi="Times New Roman"/>
          <w:sz w:val="24"/>
          <w:szCs w:val="24"/>
        </w:rPr>
        <w:br/>
      </w:r>
      <w:r w:rsidRPr="00641276">
        <w:rPr>
          <w:rFonts w:ascii="Times New Roman" w:hAnsi="Times New Roman"/>
          <w:sz w:val="24"/>
          <w:szCs w:val="24"/>
        </w:rPr>
        <w:t>do umowy o podwykonawstwo, której przedmiotem są roboty budowlane, w przy</w:t>
      </w:r>
      <w:r w:rsidR="00ED3ABD" w:rsidRPr="00641276">
        <w:rPr>
          <w:rFonts w:ascii="Times New Roman" w:hAnsi="Times New Roman"/>
          <w:sz w:val="24"/>
          <w:szCs w:val="24"/>
        </w:rPr>
        <w:t xml:space="preserve">padkach, </w:t>
      </w:r>
      <w:r w:rsidR="00D75044" w:rsidRPr="00641276">
        <w:rPr>
          <w:rFonts w:ascii="Times New Roman" w:hAnsi="Times New Roman"/>
          <w:sz w:val="24"/>
          <w:szCs w:val="24"/>
        </w:rPr>
        <w:br/>
      </w:r>
      <w:r w:rsidR="00ED3ABD" w:rsidRPr="00641276">
        <w:rPr>
          <w:rFonts w:ascii="Times New Roman" w:hAnsi="Times New Roman"/>
          <w:sz w:val="24"/>
          <w:szCs w:val="24"/>
        </w:rPr>
        <w:t>o których mowa w ust. 3</w:t>
      </w:r>
      <w:r w:rsidRPr="00641276">
        <w:rPr>
          <w:rFonts w:ascii="Times New Roman" w:hAnsi="Times New Roman"/>
          <w:sz w:val="24"/>
          <w:szCs w:val="24"/>
        </w:rPr>
        <w:t>.</w:t>
      </w:r>
    </w:p>
    <w:p w:rsidR="00B35FB3" w:rsidRPr="00641276" w:rsidRDefault="005129C5" w:rsidP="006B0577">
      <w:pPr>
        <w:numPr>
          <w:ilvl w:val="0"/>
          <w:numId w:val="8"/>
        </w:numPr>
        <w:shd w:val="clear" w:color="auto" w:fill="FFFFFF"/>
        <w:tabs>
          <w:tab w:val="left" w:pos="284"/>
        </w:tabs>
        <w:spacing w:after="0" w:line="360" w:lineRule="auto"/>
        <w:ind w:left="0" w:right="-2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hAnsi="Times New Roman"/>
          <w:sz w:val="24"/>
          <w:szCs w:val="24"/>
        </w:rPr>
        <w:t>Niezgłoszenie pisemnego sprzeciwu do przedłożonej umowy o podwykonawstwo, której przedmiotem są roboty budowlane</w:t>
      </w:r>
      <w:r w:rsidR="00AE38FC" w:rsidRPr="00641276">
        <w:rPr>
          <w:rFonts w:ascii="Times New Roman" w:hAnsi="Times New Roman"/>
          <w:sz w:val="24"/>
          <w:szCs w:val="24"/>
        </w:rPr>
        <w:t>, w terminie określonym w ust. 7</w:t>
      </w:r>
      <w:r w:rsidRPr="00641276">
        <w:rPr>
          <w:rFonts w:ascii="Times New Roman" w:hAnsi="Times New Roman"/>
          <w:sz w:val="24"/>
          <w:szCs w:val="24"/>
        </w:rPr>
        <w:t xml:space="preserve"> uważa się za akceptację umowy przez Zamawiającego.</w:t>
      </w:r>
    </w:p>
    <w:p w:rsidR="002B7423" w:rsidRPr="00641276" w:rsidRDefault="008B3E94" w:rsidP="006B0577">
      <w:pPr>
        <w:numPr>
          <w:ilvl w:val="0"/>
          <w:numId w:val="8"/>
        </w:numPr>
        <w:shd w:val="clear" w:color="auto" w:fill="FFFFFF"/>
        <w:tabs>
          <w:tab w:val="left" w:pos="284"/>
        </w:tabs>
        <w:spacing w:after="0" w:line="360" w:lineRule="auto"/>
        <w:ind w:left="0" w:right="-2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Wykonawca, Podwykonawca lub dalszy Podwykonawca zobowiązany jest do przedkładania Zamawiającemu poświadczonej za zgodność z oryginałem kopii zawartych umów </w:t>
      </w:r>
      <w:r w:rsidR="00D7504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br/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o podwykonawstwo, których przedmiotem są dostawy lub usługi w terminie 7 dni od dnia ich zawarcia, z wyłączeniem umów o podwykonawstwo</w:t>
      </w:r>
      <w:r w:rsidR="005A227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dotyczących </w:t>
      </w:r>
      <w:r w:rsidR="009A4731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dostawy mediów, </w:t>
      </w:r>
      <w:r w:rsidR="005A227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usług geodezyjnych, geologicznych, </w:t>
      </w:r>
      <w:r w:rsidR="009A4731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opinii, opracowań projektowych, ekspertyz, dostawy materiałów budowlanych, usług sprzętowo-transportowych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o wartości mniejszej niż 0,5% wartości umowy </w:t>
      </w:r>
      <w:r w:rsidR="00430683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br/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w sprawie </w:t>
      </w:r>
      <w:r w:rsidR="00E05E12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zamówienia publicznego</w:t>
      </w:r>
      <w:r w:rsidR="00063401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.</w:t>
      </w:r>
      <w:r w:rsidR="00A942F0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063401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</w:t>
      </w:r>
      <w:r w:rsidR="00A942F0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yłączenie</w:t>
      </w:r>
      <w:r w:rsidR="00E64DD8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,</w:t>
      </w:r>
      <w:r w:rsidR="00A942F0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o którym mowa w zadaniu pierwszym, nie dotyczy umów o podwykonawstwo o</w:t>
      </w:r>
      <w:r w:rsidR="00085F6F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wartości większej niż 50 000.00</w:t>
      </w:r>
      <w:r w:rsidR="00A942F0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zł.</w:t>
      </w:r>
      <w:r w:rsidR="006C034B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</w:p>
    <w:p w:rsidR="002B7423" w:rsidRPr="00641276" w:rsidRDefault="0061440F" w:rsidP="006B0577">
      <w:pPr>
        <w:numPr>
          <w:ilvl w:val="0"/>
          <w:numId w:val="8"/>
        </w:numPr>
        <w:shd w:val="clear" w:color="auto" w:fill="FFFFFF"/>
        <w:tabs>
          <w:tab w:val="left" w:pos="426"/>
        </w:tabs>
        <w:spacing w:after="0" w:line="360" w:lineRule="auto"/>
        <w:ind w:left="0" w:right="-2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 p</w:t>
      </w:r>
      <w:r w:rsidR="00E05E12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rzypadku, o którym</w:t>
      </w:r>
      <w:r w:rsidR="00611E65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E05E12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mowa w ust.</w:t>
      </w:r>
      <w:r w:rsidR="00611E65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8233A5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9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, jeżeli te</w:t>
      </w:r>
      <w:r w:rsidR="00B35FB3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rmin</w:t>
      </w:r>
      <w:r w:rsidR="00A942F0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43284A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zapłaty jest dłuższy niż 30</w:t>
      </w:r>
      <w:r w:rsidR="00443271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dni,</w:t>
      </w:r>
      <w:r w:rsidR="00611E65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5274C7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Zamawiający</w:t>
      </w:r>
      <w:r w:rsidR="00A942F0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informuje o tym Wykonawcę i wzywa go do doprowadzenia do</w:t>
      </w:r>
      <w:r w:rsidR="00A942F0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zmiany</w:t>
      </w:r>
      <w:r w:rsidR="00443271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tej </w:t>
      </w:r>
      <w:r w:rsidR="00611E65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umowy pod</w:t>
      </w:r>
      <w:r w:rsidR="00611E65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rygorem </w:t>
      </w:r>
      <w:r w:rsidR="008233A5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zapłaty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kary</w:t>
      </w:r>
      <w:r w:rsidR="00611E65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A56C0E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umownej.</w:t>
      </w:r>
    </w:p>
    <w:p w:rsidR="002B7423" w:rsidRPr="00641276" w:rsidRDefault="00232E52" w:rsidP="006B0577">
      <w:pPr>
        <w:numPr>
          <w:ilvl w:val="0"/>
          <w:numId w:val="8"/>
        </w:numPr>
        <w:shd w:val="clear" w:color="auto" w:fill="FFFFFF"/>
        <w:tabs>
          <w:tab w:val="left" w:pos="426"/>
        </w:tabs>
        <w:spacing w:after="0" w:line="360" w:lineRule="auto"/>
        <w:ind w:left="0" w:right="-2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Przepisy ust. 3</w:t>
      </w:r>
      <w:r w:rsidR="008233A5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-</w:t>
      </w:r>
      <w:r w:rsidR="008233A5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10</w:t>
      </w:r>
      <w:r w:rsidR="008B3E9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stosuje się </w:t>
      </w:r>
      <w:r w:rsidR="00A942F0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8B3E9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odpowiednio do zmian umowy o podwykonawstwo. </w:t>
      </w:r>
    </w:p>
    <w:p w:rsidR="002B7423" w:rsidRPr="00641276" w:rsidRDefault="005274C7" w:rsidP="006B0577">
      <w:pPr>
        <w:numPr>
          <w:ilvl w:val="0"/>
          <w:numId w:val="8"/>
        </w:numPr>
        <w:shd w:val="clear" w:color="auto" w:fill="FFFFFF"/>
        <w:tabs>
          <w:tab w:val="left" w:pos="426"/>
        </w:tabs>
        <w:spacing w:after="0" w:line="360" w:lineRule="auto"/>
        <w:ind w:left="0" w:right="-2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Każdorazowa</w:t>
      </w:r>
      <w:r w:rsidR="00A942F0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8B3E9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zmiana, wprowadzenie lub</w:t>
      </w:r>
      <w:r w:rsidR="00A942F0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8B3E9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rezygnacja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z</w:t>
      </w:r>
      <w:r w:rsidR="00443271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Podwykonawcy wymaga </w:t>
      </w:r>
      <w:r w:rsidR="00A942F0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pisemnej</w:t>
      </w:r>
      <w:r w:rsidR="00FC71F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z</w:t>
      </w:r>
      <w:r w:rsidR="008B3E9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gody</w:t>
      </w:r>
      <w:r w:rsidR="00611E65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8B3E9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Zamawiającego.</w:t>
      </w:r>
    </w:p>
    <w:p w:rsidR="002B7423" w:rsidRPr="00641276" w:rsidRDefault="008B3E94" w:rsidP="006B0577">
      <w:pPr>
        <w:numPr>
          <w:ilvl w:val="0"/>
          <w:numId w:val="8"/>
        </w:numPr>
        <w:shd w:val="clear" w:color="auto" w:fill="FFFFFF"/>
        <w:tabs>
          <w:tab w:val="left" w:pos="426"/>
        </w:tabs>
        <w:spacing w:after="0" w:line="360" w:lineRule="auto"/>
        <w:ind w:left="0" w:right="-2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Do zawarcia przez Podwykonawcę umowy z dal</w:t>
      </w:r>
      <w:r w:rsidR="00443271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szym Podwykonawcą wymagana jest z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goda </w:t>
      </w:r>
      <w:r w:rsidR="00E05E12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Zamawiającego i Wykonawcy. </w:t>
      </w:r>
    </w:p>
    <w:p w:rsidR="002B7423" w:rsidRPr="00641276" w:rsidRDefault="008B3E94" w:rsidP="006B0577">
      <w:pPr>
        <w:numPr>
          <w:ilvl w:val="0"/>
          <w:numId w:val="8"/>
        </w:numPr>
        <w:shd w:val="clear" w:color="auto" w:fill="FFFFFF"/>
        <w:tabs>
          <w:tab w:val="left" w:pos="0"/>
          <w:tab w:val="left" w:pos="284"/>
          <w:tab w:val="left" w:pos="426"/>
        </w:tabs>
        <w:spacing w:after="0" w:line="360" w:lineRule="auto"/>
        <w:ind w:left="0" w:right="-2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Wykonawca ponosi wobec Zamawiającego pełną odpowiedzialność za roboty, które wykonuje przy pomocy Podwykonawców.</w:t>
      </w:r>
    </w:p>
    <w:p w:rsidR="002B7423" w:rsidRPr="00641276" w:rsidRDefault="008B3E94" w:rsidP="006B0577">
      <w:pPr>
        <w:numPr>
          <w:ilvl w:val="0"/>
          <w:numId w:val="8"/>
        </w:numPr>
        <w:shd w:val="clear" w:color="auto" w:fill="FFFFFF"/>
        <w:tabs>
          <w:tab w:val="left" w:pos="0"/>
          <w:tab w:val="left" w:pos="284"/>
          <w:tab w:val="left" w:pos="426"/>
        </w:tabs>
        <w:spacing w:after="0" w:line="360" w:lineRule="auto"/>
        <w:ind w:left="0" w:right="-2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Wykonawca zobowiązany jest</w:t>
      </w:r>
      <w:r w:rsidR="005274C7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na</w:t>
      </w:r>
      <w:r w:rsidR="00AB0033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żądanie Zamawiającego udzielić</w:t>
      </w:r>
      <w:r w:rsidR="005274C7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mu</w:t>
      </w:r>
      <w:r w:rsidR="00AB0033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443271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wszelkich</w:t>
      </w:r>
      <w:r w:rsidR="00FC71F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informacji </w:t>
      </w:r>
      <w:r w:rsidR="00AB0033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dotyczących</w:t>
      </w:r>
      <w:r w:rsidR="00AB0033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Podwykonawców.</w:t>
      </w:r>
    </w:p>
    <w:p w:rsidR="001A587B" w:rsidRDefault="008B3E94" w:rsidP="006B0577">
      <w:pPr>
        <w:numPr>
          <w:ilvl w:val="0"/>
          <w:numId w:val="8"/>
        </w:numPr>
        <w:shd w:val="clear" w:color="auto" w:fill="FFFFFF"/>
        <w:tabs>
          <w:tab w:val="left" w:pos="0"/>
          <w:tab w:val="left" w:pos="284"/>
          <w:tab w:val="left" w:pos="425"/>
        </w:tabs>
        <w:spacing w:after="0" w:line="360" w:lineRule="auto"/>
        <w:ind w:left="0" w:right="-2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lastRenderedPageBreak/>
        <w:t>Bez</w:t>
      </w:r>
      <w:r w:rsidR="005274C7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zgody</w:t>
      </w:r>
      <w:r w:rsidR="00611E65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Za</w:t>
      </w:r>
      <w:r w:rsidR="00ED3ABD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mawiającego, Wykonawca nie może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umożliwić Podwykonawcy wejścia</w:t>
      </w:r>
      <w:r w:rsidR="00FC71F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D7504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br/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na</w:t>
      </w:r>
      <w:r w:rsidR="00232C7B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teren</w:t>
      </w:r>
      <w:r w:rsidR="00611E65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C71CBB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robót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i </w:t>
      </w:r>
      <w:r w:rsidR="00611E65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rozpoczęcia prac.</w:t>
      </w:r>
    </w:p>
    <w:p w:rsidR="00CF061E" w:rsidRPr="00B95668" w:rsidRDefault="001A587B" w:rsidP="00B95668">
      <w:pPr>
        <w:numPr>
          <w:ilvl w:val="0"/>
          <w:numId w:val="8"/>
        </w:numPr>
        <w:shd w:val="clear" w:color="auto" w:fill="FFFFFF"/>
        <w:tabs>
          <w:tab w:val="left" w:pos="0"/>
          <w:tab w:val="left" w:pos="284"/>
          <w:tab w:val="left" w:pos="425"/>
        </w:tabs>
        <w:spacing w:after="0" w:line="360" w:lineRule="auto"/>
        <w:ind w:left="0" w:right="-2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A317D1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Powyższe zasady stosuje się odpowiednio w przypadku zawierania umów </w:t>
      </w:r>
      <w:r w:rsidR="00693C7B">
        <w:rPr>
          <w:rFonts w:ascii="Times New Roman" w:eastAsia="SimSun" w:hAnsi="Times New Roman"/>
          <w:kern w:val="3"/>
          <w:sz w:val="24"/>
          <w:szCs w:val="24"/>
          <w:lang w:bidi="en-US"/>
        </w:rPr>
        <w:br/>
      </w:r>
      <w:r w:rsidRPr="00A317D1">
        <w:rPr>
          <w:rFonts w:ascii="Times New Roman" w:eastAsia="SimSun" w:hAnsi="Times New Roman"/>
          <w:kern w:val="3"/>
          <w:sz w:val="24"/>
          <w:szCs w:val="24"/>
          <w:lang w:bidi="en-US"/>
        </w:rPr>
        <w:t>o podwykonawstwo z dalszymi podwykonawcami.</w:t>
      </w:r>
    </w:p>
    <w:p w:rsidR="0092363C" w:rsidRPr="007A1A41" w:rsidRDefault="0092363C" w:rsidP="00453006">
      <w:pPr>
        <w:shd w:val="clear" w:color="auto" w:fill="FFFFFF"/>
        <w:tabs>
          <w:tab w:val="left" w:pos="425"/>
        </w:tabs>
        <w:suppressAutoHyphens/>
        <w:autoSpaceDN w:val="0"/>
        <w:spacing w:after="0" w:line="360" w:lineRule="auto"/>
        <w:ind w:right="-2"/>
        <w:contextualSpacing/>
        <w:mirrorIndents/>
        <w:jc w:val="center"/>
        <w:rPr>
          <w:rFonts w:ascii="Times New Roman" w:eastAsia="SimSun" w:hAnsi="Times New Roman"/>
          <w:b/>
          <w:kern w:val="3"/>
          <w:sz w:val="16"/>
          <w:szCs w:val="16"/>
        </w:rPr>
      </w:pPr>
    </w:p>
    <w:p w:rsidR="008B3E94" w:rsidRPr="00641276" w:rsidRDefault="008B3E94" w:rsidP="00453006">
      <w:pPr>
        <w:shd w:val="clear" w:color="auto" w:fill="FFFFFF"/>
        <w:tabs>
          <w:tab w:val="left" w:pos="425"/>
        </w:tabs>
        <w:suppressAutoHyphens/>
        <w:autoSpaceDN w:val="0"/>
        <w:spacing w:after="0" w:line="360" w:lineRule="auto"/>
        <w:ind w:right="-2"/>
        <w:contextualSpacing/>
        <w:mirrorIndents/>
        <w:jc w:val="center"/>
        <w:rPr>
          <w:rFonts w:ascii="Times New Roman" w:eastAsia="SimSun" w:hAnsi="Times New Roman"/>
          <w:b/>
          <w:kern w:val="3"/>
          <w:sz w:val="24"/>
          <w:szCs w:val="24"/>
        </w:rPr>
      </w:pPr>
      <w:r w:rsidRPr="00641276">
        <w:rPr>
          <w:rFonts w:ascii="Times New Roman" w:eastAsia="SimSun" w:hAnsi="Times New Roman"/>
          <w:b/>
          <w:kern w:val="3"/>
          <w:sz w:val="24"/>
          <w:szCs w:val="24"/>
        </w:rPr>
        <w:t>§ 8</w:t>
      </w:r>
    </w:p>
    <w:p w:rsidR="00CA6B46" w:rsidRPr="00641276" w:rsidRDefault="008B3E94" w:rsidP="00453006">
      <w:pPr>
        <w:suppressAutoHyphens/>
        <w:autoSpaceDN w:val="0"/>
        <w:spacing w:after="0" w:line="360" w:lineRule="auto"/>
        <w:ind w:right="-2"/>
        <w:contextualSpacing/>
        <w:mirrorIndents/>
        <w:jc w:val="center"/>
        <w:rPr>
          <w:rFonts w:ascii="Times New Roman" w:eastAsia="SimSun" w:hAnsi="Times New Roman"/>
          <w:b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b/>
          <w:kern w:val="3"/>
          <w:sz w:val="24"/>
          <w:szCs w:val="24"/>
          <w:lang w:bidi="en-US"/>
        </w:rPr>
        <w:t>ODPOWIEDZIAL</w:t>
      </w:r>
      <w:r w:rsidR="00CA6B46" w:rsidRPr="00641276">
        <w:rPr>
          <w:rFonts w:ascii="Times New Roman" w:eastAsia="SimSun" w:hAnsi="Times New Roman"/>
          <w:b/>
          <w:kern w:val="3"/>
          <w:sz w:val="24"/>
          <w:szCs w:val="24"/>
          <w:lang w:bidi="en-US"/>
        </w:rPr>
        <w:t>NOŚĆ WYKONAWCY</w:t>
      </w:r>
    </w:p>
    <w:p w:rsidR="002B7423" w:rsidRPr="00641276" w:rsidRDefault="008B3E94" w:rsidP="006B0577">
      <w:pPr>
        <w:numPr>
          <w:ilvl w:val="0"/>
          <w:numId w:val="10"/>
        </w:numPr>
        <w:tabs>
          <w:tab w:val="left" w:pos="284"/>
        </w:tabs>
        <w:suppressAutoHyphens/>
        <w:autoSpaceDN w:val="0"/>
        <w:spacing w:after="0" w:line="360" w:lineRule="auto"/>
        <w:ind w:left="0" w:right="-2" w:firstLine="0"/>
        <w:contextualSpacing/>
        <w:mirrorIndents/>
        <w:jc w:val="both"/>
        <w:rPr>
          <w:rFonts w:ascii="Times New Roman" w:eastAsia="SimSun" w:hAnsi="Times New Roman"/>
          <w:b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Wykonawca ponosi odpowiedzialność za szkody wyrządzone </w:t>
      </w:r>
      <w:r w:rsidR="00C330CD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Zamawiającemu </w:t>
      </w:r>
      <w:r w:rsidR="002B7423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br/>
      </w:r>
      <w:r w:rsidR="00C330CD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i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osobom trzecim w związku z</w:t>
      </w:r>
      <w:r w:rsidR="00611E65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prowadzonymi</w:t>
      </w:r>
      <w:r w:rsidR="00611E65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robotami</w:t>
      </w:r>
      <w:r w:rsidR="00ED3ABD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lub z powodu niewykonania</w:t>
      </w:r>
      <w:r w:rsidR="00536E51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lub niewłaściwego wykonania umowy.</w:t>
      </w:r>
    </w:p>
    <w:p w:rsidR="00133B4F" w:rsidRPr="00641276" w:rsidRDefault="008B3E94" w:rsidP="006B0577">
      <w:pPr>
        <w:numPr>
          <w:ilvl w:val="0"/>
          <w:numId w:val="10"/>
        </w:numPr>
        <w:tabs>
          <w:tab w:val="left" w:pos="284"/>
        </w:tabs>
        <w:suppressAutoHyphens/>
        <w:autoSpaceDN w:val="0"/>
        <w:spacing w:after="0" w:line="360" w:lineRule="auto"/>
        <w:ind w:left="0" w:right="-2" w:firstLine="0"/>
        <w:contextualSpacing/>
        <w:mirrorIndents/>
        <w:jc w:val="both"/>
        <w:rPr>
          <w:rFonts w:ascii="Times New Roman" w:eastAsia="SimSun" w:hAnsi="Times New Roman"/>
          <w:b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Wykonawca ponosi pełną odpowiedzialność za właściwe wykonanie robót, zapewnienie BHP i warunków bezpieczeństwa oraz metody organizacyjno – technologiczne stosowane na terenie prowadzenia robót.</w:t>
      </w:r>
      <w:r w:rsidR="00133B4F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</w:p>
    <w:p w:rsidR="004409B8" w:rsidRPr="00B95668" w:rsidRDefault="008B3E94" w:rsidP="004409B8">
      <w:pPr>
        <w:numPr>
          <w:ilvl w:val="0"/>
          <w:numId w:val="10"/>
        </w:numPr>
        <w:tabs>
          <w:tab w:val="left" w:pos="284"/>
        </w:tabs>
        <w:suppressAutoHyphens/>
        <w:autoSpaceDN w:val="0"/>
        <w:spacing w:after="0" w:line="360" w:lineRule="auto"/>
        <w:ind w:left="0" w:right="-2" w:firstLine="0"/>
        <w:contextualSpacing/>
        <w:mirrorIndents/>
        <w:jc w:val="both"/>
        <w:rPr>
          <w:rFonts w:ascii="Times New Roman" w:eastAsia="SimSun" w:hAnsi="Times New Roman"/>
          <w:b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Strony zgodnie ustalają, że nie wywiązywanie się z przyjętych zobowiązań przewidzianych </w:t>
      </w:r>
      <w:r w:rsidR="00693C7B">
        <w:rPr>
          <w:rFonts w:ascii="Times New Roman" w:eastAsia="SimSun" w:hAnsi="Times New Roman"/>
          <w:kern w:val="3"/>
          <w:sz w:val="24"/>
          <w:szCs w:val="24"/>
          <w:lang w:bidi="en-US"/>
        </w:rPr>
        <w:br/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 niniejszej umowie będzie wywoływało skutki</w:t>
      </w:r>
      <w:r w:rsidR="00626089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wynikające z niniejszej umowy </w:t>
      </w:r>
      <w:r w:rsidR="00133B4F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i </w:t>
      </w:r>
      <w:r w:rsidR="00E52A8D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o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bowiązujących</w:t>
      </w:r>
      <w:r w:rsidR="00232C7B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przepisów</w:t>
      </w:r>
      <w:r w:rsidR="00232C7B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prawnych.</w:t>
      </w:r>
    </w:p>
    <w:p w:rsidR="008B3E94" w:rsidRPr="00641276" w:rsidRDefault="008B3E94" w:rsidP="00453006">
      <w:pPr>
        <w:shd w:val="clear" w:color="auto" w:fill="FFFFFF"/>
        <w:tabs>
          <w:tab w:val="left" w:pos="425"/>
        </w:tabs>
        <w:suppressAutoHyphens/>
        <w:autoSpaceDN w:val="0"/>
        <w:spacing w:after="0" w:line="360" w:lineRule="auto"/>
        <w:ind w:right="-2"/>
        <w:contextualSpacing/>
        <w:mirrorIndents/>
        <w:jc w:val="center"/>
        <w:rPr>
          <w:rFonts w:ascii="Times New Roman" w:eastAsia="SimSun" w:hAnsi="Times New Roman"/>
          <w:b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b/>
          <w:kern w:val="3"/>
          <w:sz w:val="24"/>
          <w:szCs w:val="24"/>
        </w:rPr>
        <w:t>§ 9</w:t>
      </w:r>
    </w:p>
    <w:p w:rsidR="008B3E94" w:rsidRPr="00641276" w:rsidRDefault="008B3E94" w:rsidP="00453006">
      <w:pPr>
        <w:spacing w:after="0" w:line="360" w:lineRule="auto"/>
        <w:ind w:right="-2"/>
        <w:contextualSpacing/>
        <w:mirrorIndents/>
        <w:jc w:val="center"/>
        <w:rPr>
          <w:rFonts w:ascii="Times New Roman" w:eastAsia="SimSun" w:hAnsi="Times New Roman"/>
          <w:b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b/>
          <w:kern w:val="3"/>
          <w:sz w:val="24"/>
          <w:szCs w:val="24"/>
          <w:lang w:bidi="en-US"/>
        </w:rPr>
        <w:t>ODBIÓR ROBÓT ZANIKAJĄCYCH I ULEGAJĄCYCH ZAKRYCIU</w:t>
      </w:r>
    </w:p>
    <w:p w:rsidR="002B7423" w:rsidRPr="00641276" w:rsidRDefault="008B3E94" w:rsidP="006B0577">
      <w:pPr>
        <w:numPr>
          <w:ilvl w:val="0"/>
          <w:numId w:val="11"/>
        </w:numPr>
        <w:tabs>
          <w:tab w:val="left" w:pos="284"/>
        </w:tabs>
        <w:spacing w:after="0" w:line="360" w:lineRule="auto"/>
        <w:ind w:left="0" w:right="-2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Wykonawca jest zobowiązany zgłaszać do odbioru przez </w:t>
      </w:r>
      <w:r w:rsidR="00B776E0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inspektora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wszystkie </w:t>
      </w:r>
      <w:r w:rsidR="00AC7EAC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roboty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, zwłaszcza roboty zanikające i ulegające zakryciu.</w:t>
      </w:r>
    </w:p>
    <w:p w:rsidR="0092363C" w:rsidRPr="00B95668" w:rsidRDefault="008B3E94" w:rsidP="00B95668">
      <w:pPr>
        <w:numPr>
          <w:ilvl w:val="0"/>
          <w:numId w:val="11"/>
        </w:numPr>
        <w:tabs>
          <w:tab w:val="left" w:pos="284"/>
        </w:tabs>
        <w:spacing w:after="0" w:line="360" w:lineRule="auto"/>
        <w:ind w:left="0" w:right="-2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Warunkiem odbioru robót zanikających, ulegających zakryciu będzie zgłoszenie tych robót przez Kierownika </w:t>
      </w:r>
      <w:r w:rsidR="00B26E8C">
        <w:rPr>
          <w:rFonts w:ascii="Times New Roman" w:eastAsia="SimSun" w:hAnsi="Times New Roman"/>
          <w:kern w:val="3"/>
          <w:sz w:val="24"/>
          <w:szCs w:val="24"/>
          <w:lang w:bidi="en-US"/>
        </w:rPr>
        <w:t>robót</w:t>
      </w:r>
      <w:r w:rsidR="005274C7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wpisem do dziennika </w:t>
      </w:r>
      <w:r w:rsidR="00B26E8C">
        <w:rPr>
          <w:rFonts w:ascii="Times New Roman" w:eastAsia="SimSun" w:hAnsi="Times New Roman"/>
          <w:kern w:val="3"/>
          <w:sz w:val="24"/>
          <w:szCs w:val="24"/>
          <w:lang w:bidi="en-US"/>
        </w:rPr>
        <w:t>robót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. </w:t>
      </w:r>
      <w:r w:rsidR="00870F83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Zgłoszenie powinno być dokonane </w:t>
      </w:r>
      <w:r w:rsidR="00693C7B">
        <w:rPr>
          <w:rFonts w:ascii="Times New Roman" w:eastAsia="SimSun" w:hAnsi="Times New Roman"/>
          <w:kern w:val="3"/>
          <w:sz w:val="24"/>
          <w:szCs w:val="24"/>
          <w:lang w:bidi="en-US"/>
        </w:rPr>
        <w:br/>
      </w:r>
      <w:r w:rsidR="00870F83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z wyprzedzeniem minimum 2 dni roboczych od planowanego zakończenia robót przewidzianych do odbioru.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B776E0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Właściwy i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nspektor przystąpi do odbioru w ciągu </w:t>
      </w:r>
      <w:r w:rsidR="00E64DD8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2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dni roboczych licząc od daty zawiadomienia. Prawidłowość wykonanych robót zanikających</w:t>
      </w:r>
      <w:r w:rsidR="002B7423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i ulegających zakryciu zostanie potwierdzona wpisem do dziennika </w:t>
      </w:r>
      <w:r w:rsidR="00B26E8C">
        <w:rPr>
          <w:rFonts w:ascii="Times New Roman" w:eastAsia="SimSun" w:hAnsi="Times New Roman"/>
          <w:kern w:val="3"/>
          <w:sz w:val="24"/>
          <w:szCs w:val="24"/>
          <w:lang w:bidi="en-US"/>
        </w:rPr>
        <w:t>robót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przez </w:t>
      </w:r>
      <w:r w:rsidR="00762BA2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i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nspektor</w:t>
      </w:r>
    </w:p>
    <w:p w:rsidR="008B3E94" w:rsidRPr="00641276" w:rsidRDefault="008B3E94" w:rsidP="004409B8">
      <w:pPr>
        <w:autoSpaceDE w:val="0"/>
        <w:adjustRightInd w:val="0"/>
        <w:spacing w:after="0" w:line="360" w:lineRule="auto"/>
        <w:contextualSpacing/>
        <w:mirrorIndents/>
        <w:jc w:val="center"/>
        <w:rPr>
          <w:rFonts w:ascii="Times New Roman" w:eastAsia="SimSun" w:hAnsi="Times New Roman"/>
          <w:b/>
          <w:bCs/>
          <w:iCs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b/>
          <w:bCs/>
          <w:iCs/>
          <w:kern w:val="3"/>
          <w:sz w:val="24"/>
          <w:szCs w:val="24"/>
          <w:lang w:bidi="en-US"/>
        </w:rPr>
        <w:t>§ 10</w:t>
      </w:r>
    </w:p>
    <w:p w:rsidR="008B3E94" w:rsidRPr="00641276" w:rsidRDefault="008B3E94" w:rsidP="008B3E94">
      <w:pPr>
        <w:autoSpaceDE w:val="0"/>
        <w:adjustRightInd w:val="0"/>
        <w:spacing w:after="0" w:line="360" w:lineRule="auto"/>
        <w:contextualSpacing/>
        <w:mirrorIndents/>
        <w:jc w:val="center"/>
        <w:rPr>
          <w:rFonts w:ascii="Times New Roman" w:eastAsia="SimSun" w:hAnsi="Times New Roman"/>
          <w:b/>
          <w:bCs/>
          <w:iCs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b/>
          <w:bCs/>
          <w:iCs/>
          <w:kern w:val="3"/>
          <w:sz w:val="24"/>
          <w:szCs w:val="24"/>
          <w:lang w:bidi="en-US"/>
        </w:rPr>
        <w:t>ODBIÓR CZĘŚCIOWY</w:t>
      </w:r>
    </w:p>
    <w:p w:rsidR="002B7423" w:rsidRPr="00641276" w:rsidRDefault="008B3E94" w:rsidP="006B0577">
      <w:pPr>
        <w:numPr>
          <w:ilvl w:val="0"/>
          <w:numId w:val="12"/>
        </w:numPr>
        <w:tabs>
          <w:tab w:val="left" w:pos="284"/>
        </w:tabs>
        <w:autoSpaceDE w:val="0"/>
        <w:adjustRightInd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Wykonawca jest zobowiązany zgłaszać do odbioru roboty częściowe. </w:t>
      </w:r>
      <w:r w:rsidR="008D7EE0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I</w:t>
      </w:r>
      <w:r w:rsidR="002B7423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nspektor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przystąpi do częściowego odbioru robót niezwłocznie od otrzymania zawiadomienia nie później jednak niż </w:t>
      </w:r>
      <w:r w:rsidR="000B0F5E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br/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 terminie 3 dni</w:t>
      </w:r>
      <w:r w:rsidR="00AB0033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roboczych. </w:t>
      </w:r>
      <w:r w:rsidR="009A4731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Z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czynności tej sporządzany będzie protokół częściowego odbioru robót.</w:t>
      </w:r>
    </w:p>
    <w:p w:rsidR="002B7423" w:rsidRPr="00641276" w:rsidRDefault="00251B5C" w:rsidP="006B0577">
      <w:pPr>
        <w:numPr>
          <w:ilvl w:val="0"/>
          <w:numId w:val="12"/>
        </w:numPr>
        <w:tabs>
          <w:tab w:val="left" w:pos="284"/>
        </w:tabs>
        <w:autoSpaceDE w:val="0"/>
        <w:adjustRightInd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lastRenderedPageBreak/>
        <w:t xml:space="preserve">Inspektor </w:t>
      </w:r>
      <w:r w:rsidR="008B3E9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może odmówić podpisania protokołu </w:t>
      </w:r>
      <w:r w:rsidR="009A4731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częściowego </w:t>
      </w:r>
      <w:r w:rsidR="008B3E9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odbioru</w:t>
      </w:r>
      <w:r w:rsidR="009A4731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robót</w:t>
      </w:r>
      <w:r w:rsidR="008B3E9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, jeśli</w:t>
      </w:r>
      <w:r w:rsidR="00D03629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0B0F5E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br/>
      </w:r>
      <w:r w:rsidR="008B3E9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 zgłoszonych robotach wykryje wady lub inne niezgodności z niniejszą umową.</w:t>
      </w:r>
    </w:p>
    <w:p w:rsidR="00CF061E" w:rsidRPr="00B95668" w:rsidRDefault="008B3E94" w:rsidP="00B95668">
      <w:pPr>
        <w:numPr>
          <w:ilvl w:val="0"/>
          <w:numId w:val="12"/>
        </w:numPr>
        <w:tabs>
          <w:tab w:val="left" w:pos="284"/>
        </w:tabs>
        <w:autoSpaceDE w:val="0"/>
        <w:adjustRightInd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Podpisanie protokołu częściowego</w:t>
      </w:r>
      <w:r w:rsidR="009A4731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odbioru robót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stanowić będzie podstawę dla Wykonawcy </w:t>
      </w:r>
      <w:r w:rsidR="00626089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d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o wystawienia faktury przejściowej, o której mowa w § 3. Wystawienie faktury przejściowej przed podpisaniem protokołu częściowego</w:t>
      </w:r>
      <w:r w:rsidR="009A4731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odbioru robót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jest niedopuszczalne i nie rodzi dla Zamawiającego jakichkolwiek skutków prawnych lub finansowych.</w:t>
      </w:r>
    </w:p>
    <w:p w:rsidR="0092363C" w:rsidRPr="007A1A41" w:rsidRDefault="0092363C" w:rsidP="00310A2E">
      <w:pPr>
        <w:autoSpaceDE w:val="0"/>
        <w:adjustRightInd w:val="0"/>
        <w:spacing w:after="0" w:line="360" w:lineRule="auto"/>
        <w:contextualSpacing/>
        <w:mirrorIndents/>
        <w:jc w:val="center"/>
        <w:rPr>
          <w:rFonts w:ascii="Times New Roman" w:eastAsia="SimSun" w:hAnsi="Times New Roman"/>
          <w:b/>
          <w:bCs/>
          <w:iCs/>
          <w:kern w:val="3"/>
          <w:sz w:val="16"/>
          <w:szCs w:val="16"/>
          <w:lang w:bidi="en-US"/>
        </w:rPr>
      </w:pPr>
    </w:p>
    <w:p w:rsidR="008B3E94" w:rsidRPr="00641276" w:rsidRDefault="008B3E94" w:rsidP="00310A2E">
      <w:pPr>
        <w:autoSpaceDE w:val="0"/>
        <w:adjustRightInd w:val="0"/>
        <w:spacing w:after="0" w:line="360" w:lineRule="auto"/>
        <w:contextualSpacing/>
        <w:mirrorIndents/>
        <w:jc w:val="center"/>
        <w:rPr>
          <w:rFonts w:ascii="Times New Roman" w:eastAsia="SimSun" w:hAnsi="Times New Roman"/>
          <w:b/>
          <w:bCs/>
          <w:iCs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b/>
          <w:bCs/>
          <w:iCs/>
          <w:kern w:val="3"/>
          <w:sz w:val="24"/>
          <w:szCs w:val="24"/>
          <w:lang w:bidi="en-US"/>
        </w:rPr>
        <w:t>§ 11</w:t>
      </w:r>
    </w:p>
    <w:p w:rsidR="00CA6B46" w:rsidRPr="00641276" w:rsidRDefault="00CA6B46" w:rsidP="00CA6B46">
      <w:pPr>
        <w:spacing w:after="0" w:line="360" w:lineRule="auto"/>
        <w:contextualSpacing/>
        <w:mirrorIndents/>
        <w:jc w:val="center"/>
        <w:rPr>
          <w:rFonts w:ascii="Times New Roman" w:eastAsia="SimSun" w:hAnsi="Times New Roman"/>
          <w:b/>
          <w:bCs/>
          <w:iCs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b/>
          <w:bCs/>
          <w:iCs/>
          <w:kern w:val="3"/>
          <w:sz w:val="24"/>
          <w:szCs w:val="24"/>
          <w:lang w:bidi="en-US"/>
        </w:rPr>
        <w:t xml:space="preserve">ODBIÓR </w:t>
      </w:r>
      <w:r w:rsidR="00123A95" w:rsidRPr="00641276">
        <w:rPr>
          <w:rFonts w:ascii="Times New Roman" w:eastAsia="SimSun" w:hAnsi="Times New Roman"/>
          <w:b/>
          <w:bCs/>
          <w:iCs/>
          <w:kern w:val="3"/>
          <w:sz w:val="24"/>
          <w:szCs w:val="24"/>
          <w:lang w:bidi="en-US"/>
        </w:rPr>
        <w:t>PRZEDMIOTU UMOWY</w:t>
      </w:r>
    </w:p>
    <w:p w:rsidR="002B7423" w:rsidRPr="00641276" w:rsidRDefault="008B3E94" w:rsidP="006B0577">
      <w:pPr>
        <w:numPr>
          <w:ilvl w:val="0"/>
          <w:numId w:val="29"/>
        </w:numPr>
        <w:tabs>
          <w:tab w:val="left" w:pos="284"/>
        </w:tabs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b/>
          <w:bCs/>
          <w:iCs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Wykonawca, z uwzględnieniem </w:t>
      </w:r>
      <w:r w:rsidR="00123A95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czasu</w:t>
      </w:r>
      <w:r w:rsidR="00CB4591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na dokonanie czynności określonych</w:t>
      </w:r>
      <w:r w:rsidR="002B7423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poniżej</w:t>
      </w:r>
      <w:r w:rsidR="00CB4591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073007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zawiadomi </w:t>
      </w:r>
      <w:r w:rsidR="00762BA2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i</w:t>
      </w:r>
      <w:r w:rsidR="009A4731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nspektor</w:t>
      </w:r>
      <w:r w:rsidR="00073007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a</w:t>
      </w:r>
      <w:r w:rsidR="009A4731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073007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koordynatora o zakończeniu robót i </w:t>
      </w:r>
      <w:r w:rsidR="00CA6B46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gotowoś</w:t>
      </w:r>
      <w:r w:rsidR="00073007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ci</w:t>
      </w:r>
      <w:r w:rsidR="00CA6B46" w:rsidRPr="00641276">
        <w:rPr>
          <w:rFonts w:ascii="Times New Roman" w:eastAsia="SimSun" w:hAnsi="Times New Roman"/>
          <w:b/>
          <w:bCs/>
          <w:iCs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do odbioru </w:t>
      </w:r>
      <w:r w:rsidR="00356E12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przedmiotu umowy</w:t>
      </w:r>
      <w:r w:rsidR="002B7423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w formie pisemnej</w:t>
      </w:r>
      <w:r w:rsidR="00073007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oraz wpisem do </w:t>
      </w:r>
      <w:r w:rsidR="008F7A07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dziennika </w:t>
      </w:r>
      <w:r w:rsidR="00B26E8C">
        <w:rPr>
          <w:rFonts w:ascii="Times New Roman" w:eastAsia="SimSun" w:hAnsi="Times New Roman"/>
          <w:kern w:val="3"/>
          <w:sz w:val="24"/>
          <w:szCs w:val="24"/>
          <w:lang w:bidi="en-US"/>
        </w:rPr>
        <w:t>robót</w:t>
      </w:r>
      <w:r w:rsidR="002B7423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.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Razem z za</w:t>
      </w:r>
      <w:r w:rsidR="005C5DE2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wiadomieniem Wykonawca przekaże</w:t>
      </w:r>
      <w:r w:rsidR="00FA52B7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:</w:t>
      </w:r>
    </w:p>
    <w:p w:rsidR="002B7423" w:rsidRPr="00641276" w:rsidRDefault="008B3E94" w:rsidP="006B0577">
      <w:pPr>
        <w:numPr>
          <w:ilvl w:val="0"/>
          <w:numId w:val="13"/>
        </w:numPr>
        <w:tabs>
          <w:tab w:val="left" w:pos="284"/>
        </w:tabs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b/>
          <w:bCs/>
          <w:iCs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oświadczenie kierownika </w:t>
      </w:r>
      <w:r w:rsidR="00B26E8C">
        <w:rPr>
          <w:rFonts w:ascii="Times New Roman" w:eastAsia="SimSun" w:hAnsi="Times New Roman"/>
          <w:kern w:val="3"/>
          <w:sz w:val="24"/>
          <w:szCs w:val="24"/>
          <w:lang w:bidi="en-US"/>
        </w:rPr>
        <w:t>robót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,</w:t>
      </w:r>
    </w:p>
    <w:p w:rsidR="002B7423" w:rsidRPr="00641276" w:rsidRDefault="008B3E94" w:rsidP="006B0577">
      <w:pPr>
        <w:numPr>
          <w:ilvl w:val="0"/>
          <w:numId w:val="13"/>
        </w:numPr>
        <w:tabs>
          <w:tab w:val="left" w:pos="284"/>
        </w:tabs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b/>
          <w:bCs/>
          <w:iCs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dokumentację powykonawczą </w:t>
      </w:r>
      <w:r w:rsidR="009A4731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zgodnie z art. </w:t>
      </w:r>
      <w:r w:rsidR="00882FE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3 pkt.</w:t>
      </w:r>
      <w:r w:rsidR="00A428BD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14 ustawy Prawo b</w:t>
      </w:r>
      <w:r w:rsidR="00E1675A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udowlane,</w:t>
      </w:r>
    </w:p>
    <w:p w:rsidR="002B7423" w:rsidRPr="00641276" w:rsidRDefault="008B3E94" w:rsidP="006B0577">
      <w:pPr>
        <w:numPr>
          <w:ilvl w:val="0"/>
          <w:numId w:val="13"/>
        </w:numPr>
        <w:tabs>
          <w:tab w:val="left" w:pos="284"/>
        </w:tabs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b/>
          <w:bCs/>
          <w:iCs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oryginał dziennika </w:t>
      </w:r>
      <w:r w:rsidR="00B26E8C">
        <w:rPr>
          <w:rFonts w:ascii="Times New Roman" w:eastAsia="SimSun" w:hAnsi="Times New Roman"/>
          <w:kern w:val="3"/>
          <w:sz w:val="24"/>
          <w:szCs w:val="24"/>
          <w:lang w:bidi="en-US"/>
        </w:rPr>
        <w:t>robót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wraz z wpisem o gotowości obiektu do odbioru </w:t>
      </w:r>
      <w:r w:rsidR="0048630B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przedmiotu umowy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,</w:t>
      </w:r>
    </w:p>
    <w:p w:rsidR="002B7423" w:rsidRPr="00641276" w:rsidRDefault="008B3E94" w:rsidP="006B0577">
      <w:pPr>
        <w:numPr>
          <w:ilvl w:val="0"/>
          <w:numId w:val="13"/>
        </w:numPr>
        <w:tabs>
          <w:tab w:val="left" w:pos="284"/>
        </w:tabs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b/>
          <w:bCs/>
          <w:iCs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deklarację</w:t>
      </w:r>
      <w:r w:rsidR="007B0B00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własności użytkowych</w:t>
      </w:r>
      <w:r w:rsidR="00882FE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, </w:t>
      </w:r>
      <w:r w:rsidR="00E64DD8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krajowe </w:t>
      </w:r>
      <w:r w:rsidR="00882FE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deklaracje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zgodności</w:t>
      </w:r>
      <w:r w:rsidR="00E64DD8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z </w:t>
      </w:r>
      <w:r w:rsidR="00A428BD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n</w:t>
      </w:r>
      <w:r w:rsidR="00B776E0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ormą lub</w:t>
      </w:r>
      <w:r w:rsidR="00A428BD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a</w:t>
      </w:r>
      <w:r w:rsidR="00B776E0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probatą</w:t>
      </w:r>
      <w:r w:rsidR="00A428BD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t</w:t>
      </w:r>
      <w:r w:rsidR="00E64DD8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echniczną dla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wbudowanych </w:t>
      </w:r>
      <w:r w:rsidR="00AB0033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materiałów,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</w:p>
    <w:p w:rsidR="00637A82" w:rsidRPr="00641276" w:rsidRDefault="00A60969" w:rsidP="006B0577">
      <w:pPr>
        <w:numPr>
          <w:ilvl w:val="0"/>
          <w:numId w:val="13"/>
        </w:numPr>
        <w:tabs>
          <w:tab w:val="left" w:pos="284"/>
        </w:tabs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</w:t>
      </w:r>
      <w:r w:rsidR="00637A82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ymagane prawem protokoły prób i sprawdzeń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oraz protokoły z rozruchu urządzeń</w:t>
      </w:r>
      <w:r w:rsidR="00F47C7E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,</w:t>
      </w:r>
    </w:p>
    <w:p w:rsidR="009C0838" w:rsidRPr="00641276" w:rsidRDefault="009C0838" w:rsidP="006B0577">
      <w:pPr>
        <w:numPr>
          <w:ilvl w:val="0"/>
          <w:numId w:val="13"/>
        </w:numPr>
        <w:tabs>
          <w:tab w:val="left" w:pos="284"/>
        </w:tabs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b/>
          <w:bCs/>
          <w:iCs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</w:rPr>
        <w:t>uaktualniony harmonogram wg §</w:t>
      </w:r>
      <w:r w:rsidR="005274C7" w:rsidRPr="00641276">
        <w:rPr>
          <w:rFonts w:ascii="Times New Roman" w:eastAsia="SimSun" w:hAnsi="Times New Roman"/>
          <w:kern w:val="3"/>
          <w:sz w:val="24"/>
          <w:szCs w:val="24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</w:rPr>
        <w:t>6 ust.</w:t>
      </w:r>
      <w:r w:rsidR="005274C7" w:rsidRPr="00641276">
        <w:rPr>
          <w:rFonts w:ascii="Times New Roman" w:eastAsia="SimSun" w:hAnsi="Times New Roman"/>
          <w:kern w:val="3"/>
          <w:sz w:val="24"/>
          <w:szCs w:val="24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</w:rPr>
        <w:t>2 pkt.</w:t>
      </w:r>
      <w:r w:rsidR="005274C7" w:rsidRPr="00641276">
        <w:rPr>
          <w:rFonts w:ascii="Times New Roman" w:eastAsia="SimSun" w:hAnsi="Times New Roman"/>
          <w:kern w:val="3"/>
          <w:sz w:val="24"/>
          <w:szCs w:val="24"/>
        </w:rPr>
        <w:t xml:space="preserve"> </w:t>
      </w:r>
      <w:r w:rsidR="00243E6A" w:rsidRPr="00641276">
        <w:rPr>
          <w:rFonts w:ascii="Times New Roman" w:eastAsia="SimSun" w:hAnsi="Times New Roman"/>
          <w:kern w:val="3"/>
          <w:sz w:val="24"/>
          <w:szCs w:val="24"/>
        </w:rPr>
        <w:t>1</w:t>
      </w:r>
      <w:r w:rsidR="0085470F">
        <w:rPr>
          <w:rFonts w:ascii="Times New Roman" w:eastAsia="SimSun" w:hAnsi="Times New Roman"/>
          <w:kern w:val="3"/>
          <w:sz w:val="24"/>
          <w:szCs w:val="24"/>
        </w:rPr>
        <w:t>1</w:t>
      </w:r>
      <w:r w:rsidR="00A317D1">
        <w:rPr>
          <w:rFonts w:ascii="Times New Roman" w:eastAsia="SimSun" w:hAnsi="Times New Roman"/>
          <w:kern w:val="3"/>
          <w:sz w:val="24"/>
          <w:szCs w:val="24"/>
        </w:rPr>
        <w:t>.</w:t>
      </w:r>
    </w:p>
    <w:p w:rsidR="00D521F6" w:rsidRPr="00641276" w:rsidRDefault="002255DC" w:rsidP="006B0577">
      <w:pPr>
        <w:numPr>
          <w:ilvl w:val="0"/>
          <w:numId w:val="29"/>
        </w:numPr>
        <w:tabs>
          <w:tab w:val="left" w:pos="284"/>
        </w:tabs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b/>
          <w:bCs/>
          <w:iCs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Inspektor w ciągu 7 dni od daty z</w:t>
      </w:r>
      <w:r w:rsidR="00073007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awiadomienia</w:t>
      </w:r>
      <w:r w:rsidR="00E775F6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dokona sprawdzenia</w:t>
      </w:r>
      <w:r w:rsidR="00073007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czy roboty zostały zakończone, czy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dokumentacja określona w ust. 1 </w:t>
      </w:r>
      <w:r w:rsidR="007D0318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została przedłożona i czy jest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E1675A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kompletna</w:t>
      </w:r>
      <w:r w:rsidR="002C1B18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. Zakończenie robót budowlanych i dostarczenie wymienionych w ust.</w:t>
      </w:r>
      <w:r w:rsidR="005274C7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2C1B18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1 dokumentów jest warunkiem </w:t>
      </w:r>
      <w:r w:rsidR="00762BA2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do zawiadomienia przez i</w:t>
      </w:r>
      <w:r w:rsidR="00E1675A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nspektora Zamawiającego o możliwości odbioru przedmiotu umowy</w:t>
      </w:r>
      <w:r w:rsidR="002C1B18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.</w:t>
      </w:r>
    </w:p>
    <w:p w:rsidR="00D521F6" w:rsidRPr="00641276" w:rsidRDefault="0020319F" w:rsidP="006B0577">
      <w:pPr>
        <w:numPr>
          <w:ilvl w:val="0"/>
          <w:numId w:val="29"/>
        </w:numPr>
        <w:tabs>
          <w:tab w:val="left" w:pos="284"/>
        </w:tabs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b/>
          <w:bCs/>
          <w:iCs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Zama</w:t>
      </w:r>
      <w:r w:rsidR="007D0318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wiający powoła komisję odbioru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i wyznaczy </w:t>
      </w:r>
      <w:r w:rsidR="00AA44DF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te</w:t>
      </w:r>
      <w:r w:rsidR="00E1675A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rmin odbioru przedmiotu umowy, który odbędzie się w </w:t>
      </w:r>
      <w:r w:rsidR="00AA44DF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ciągu 7 dni, licząc</w:t>
      </w:r>
      <w:r w:rsidR="00D521F6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AA44DF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od daty </w:t>
      </w:r>
      <w:r w:rsidR="00E1675A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za</w:t>
      </w:r>
      <w:r w:rsidR="00E775F6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wiado</w:t>
      </w:r>
      <w:r w:rsidR="00D521F6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mienia przez </w:t>
      </w:r>
      <w:r w:rsidR="00762BA2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i</w:t>
      </w:r>
      <w:r w:rsidR="00401545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nspektora. </w:t>
      </w:r>
      <w:r w:rsidR="00AA44DF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Z odbioru </w:t>
      </w:r>
      <w:r w:rsidR="00D521F6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zostanie spisany protokół </w:t>
      </w:r>
      <w:r w:rsidR="009C666D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odbioru</w:t>
      </w:r>
      <w:r w:rsidR="00AA44DF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przedmiotu umowy.</w:t>
      </w:r>
    </w:p>
    <w:p w:rsidR="00D521F6" w:rsidRPr="00641276" w:rsidRDefault="008B3E94" w:rsidP="006B0577">
      <w:pPr>
        <w:numPr>
          <w:ilvl w:val="0"/>
          <w:numId w:val="29"/>
        </w:numPr>
        <w:tabs>
          <w:tab w:val="left" w:pos="284"/>
        </w:tabs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b/>
          <w:bCs/>
          <w:iCs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Jeżeli w toku czynności odbiorowych zostaną stwierdzone wady to </w:t>
      </w:r>
      <w:r w:rsidR="00E1675A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Komisja odbioru</w:t>
      </w:r>
      <w:r w:rsidR="00A11068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może odmówić odbioru </w:t>
      </w:r>
      <w:r w:rsidR="00827418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j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eżeli przedmiot umowy będzie w</w:t>
      </w:r>
      <w:r w:rsidR="00626089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ykonany niezgodnie z projektem</w:t>
      </w:r>
      <w:r w:rsidR="00D03629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EE292B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                          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i zasadami wiedzy technicznej</w:t>
      </w:r>
      <w:r w:rsidR="00882FE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, obowiązującymi przepisami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lub wady będą na tyle istotne, </w:t>
      </w:r>
      <w:r w:rsidR="00D7504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br/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że obiekt nie będzie się nadawał do użytkowania.</w:t>
      </w:r>
    </w:p>
    <w:p w:rsidR="00D521F6" w:rsidRPr="00641276" w:rsidRDefault="008B3E94" w:rsidP="006B0577">
      <w:pPr>
        <w:numPr>
          <w:ilvl w:val="0"/>
          <w:numId w:val="29"/>
        </w:numPr>
        <w:tabs>
          <w:tab w:val="left" w:pos="284"/>
        </w:tabs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b/>
          <w:bCs/>
          <w:iCs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lastRenderedPageBreak/>
        <w:t>Jeżeli w toku czynności odbi</w:t>
      </w:r>
      <w:r w:rsidR="004543A0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orowych zostaną stwierdzone </w:t>
      </w:r>
      <w:r w:rsidR="009D5EF5">
        <w:rPr>
          <w:rFonts w:ascii="Times New Roman" w:eastAsia="SimSun" w:hAnsi="Times New Roman"/>
          <w:kern w:val="3"/>
          <w:sz w:val="24"/>
          <w:szCs w:val="24"/>
          <w:lang w:bidi="en-US"/>
        </w:rPr>
        <w:t>wady</w:t>
      </w:r>
      <w:r w:rsidR="00AC6E26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827418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i niedoróbki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 protokole odbioru zostaną zawarte ustalenia co do jakości wykonanych robót,</w:t>
      </w:r>
      <w:r w:rsidR="00D521F6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w tym ewentualny wykaz wszystkich ujawnionych </w:t>
      </w:r>
      <w:r w:rsidR="009D5EF5">
        <w:rPr>
          <w:rFonts w:ascii="Times New Roman" w:eastAsia="SimSun" w:hAnsi="Times New Roman"/>
          <w:kern w:val="3"/>
          <w:sz w:val="24"/>
          <w:szCs w:val="24"/>
          <w:lang w:bidi="en-US"/>
        </w:rPr>
        <w:t>wad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z terminami ich usunięcia lub oświadczeniem inwestora </w:t>
      </w:r>
      <w:r w:rsidR="00D7504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br/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o obniżeniu wynagrodzenia w odpowiednim stosunku.</w:t>
      </w:r>
    </w:p>
    <w:p w:rsidR="00F12608" w:rsidRPr="00641276" w:rsidRDefault="008B3E94" w:rsidP="006B0577">
      <w:pPr>
        <w:numPr>
          <w:ilvl w:val="0"/>
          <w:numId w:val="29"/>
        </w:numPr>
        <w:tabs>
          <w:tab w:val="left" w:pos="284"/>
        </w:tabs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b/>
          <w:bCs/>
          <w:iCs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Częściowe odebranie danych robót, nie oznacza </w:t>
      </w:r>
      <w:r w:rsidR="0048630B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odbioru przedmiotu umowy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i ostatecznego odbioru robót w tej części. Oznacza to w szczególności, że Zamawiający może żądać usunięcia przez Wykonawcę wszelkich usterek wykrytych lub powstałych w czasie ich prowadzenia</w:t>
      </w:r>
      <w:r w:rsidR="00D03629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, </w:t>
      </w:r>
      <w:r w:rsidR="00D7504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br/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a odebranych częściowo, również po odbiorze częściowym</w:t>
      </w:r>
      <w:r w:rsidR="00882FE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,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a także w ramach </w:t>
      </w:r>
      <w:r w:rsidR="00882FE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o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dbioru </w:t>
      </w:r>
      <w:r w:rsidR="00882FE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przedmiotu umowy.</w:t>
      </w:r>
    </w:p>
    <w:p w:rsidR="00F12608" w:rsidRPr="00641276" w:rsidRDefault="00F12608" w:rsidP="006B0577">
      <w:pPr>
        <w:numPr>
          <w:ilvl w:val="0"/>
          <w:numId w:val="29"/>
        </w:numPr>
        <w:tabs>
          <w:tab w:val="left" w:pos="284"/>
        </w:tabs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b/>
          <w:bCs/>
          <w:iCs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t>Wykonawca zobowiązany jest przekazać Zamawiającemu wraz z fakturą końcową, następujące dokumenty potwierdzające brak zobowiązań Wykonawcy wobec Podwykonawców oraz dalszych Podwykonawców:</w:t>
      </w:r>
    </w:p>
    <w:p w:rsidR="00D765BD" w:rsidRPr="00641276" w:rsidRDefault="0071234B" w:rsidP="006B0577">
      <w:pPr>
        <w:numPr>
          <w:ilvl w:val="0"/>
          <w:numId w:val="37"/>
        </w:numPr>
        <w:tabs>
          <w:tab w:val="left" w:pos="284"/>
          <w:tab w:val="left" w:pos="426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2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2"/>
          <w:sz w:val="24"/>
          <w:szCs w:val="24"/>
          <w:lang w:bidi="en-US"/>
        </w:rPr>
        <w:t>d</w:t>
      </w:r>
      <w:r w:rsidR="00D765BD" w:rsidRPr="00641276">
        <w:rPr>
          <w:rFonts w:ascii="Times New Roman" w:eastAsia="SimSun" w:hAnsi="Times New Roman"/>
          <w:kern w:val="2"/>
          <w:sz w:val="24"/>
          <w:szCs w:val="24"/>
          <w:lang w:bidi="en-US"/>
        </w:rPr>
        <w:t xml:space="preserve">owody zapłaty o których mowa w </w:t>
      </w:r>
      <w:r w:rsidR="00D765BD"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t>§ 3</w:t>
      </w:r>
      <w:r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t xml:space="preserve"> ust. 1</w:t>
      </w:r>
      <w:r w:rsidR="0092363C">
        <w:rPr>
          <w:rFonts w:ascii="Times New Roman" w:eastAsia="SimSun" w:hAnsi="Times New Roman"/>
          <w:kern w:val="24"/>
          <w:sz w:val="24"/>
          <w:szCs w:val="24"/>
          <w:lang w:bidi="en-US"/>
        </w:rPr>
        <w:t>6</w:t>
      </w:r>
      <w:r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t xml:space="preserve"> pkt 1 i 2 umowy,</w:t>
      </w:r>
    </w:p>
    <w:p w:rsidR="00F12608" w:rsidRPr="00B95668" w:rsidRDefault="0071234B" w:rsidP="00F12608">
      <w:pPr>
        <w:numPr>
          <w:ilvl w:val="0"/>
          <w:numId w:val="37"/>
        </w:numPr>
        <w:tabs>
          <w:tab w:val="left" w:pos="284"/>
          <w:tab w:val="left" w:pos="426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i/>
          <w:kern w:val="2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t xml:space="preserve"> zestawienie zbiorcze faktur podwykonawców zgodnie z Załącznikiem Nr 3 do umowy.</w:t>
      </w:r>
    </w:p>
    <w:p w:rsidR="0092363C" w:rsidRPr="007A1A41" w:rsidRDefault="0092363C" w:rsidP="00F12608">
      <w:pPr>
        <w:tabs>
          <w:tab w:val="left" w:pos="284"/>
        </w:tabs>
        <w:spacing w:after="0" w:line="360" w:lineRule="auto"/>
        <w:contextualSpacing/>
        <w:mirrorIndents/>
        <w:jc w:val="both"/>
        <w:rPr>
          <w:rFonts w:ascii="Times New Roman" w:eastAsia="SimSun" w:hAnsi="Times New Roman"/>
          <w:b/>
          <w:bCs/>
          <w:iCs/>
          <w:kern w:val="3"/>
          <w:sz w:val="16"/>
          <w:szCs w:val="16"/>
          <w:lang w:bidi="en-US"/>
        </w:rPr>
      </w:pPr>
    </w:p>
    <w:p w:rsidR="001C57D3" w:rsidRPr="00641276" w:rsidRDefault="008B3E94" w:rsidP="00AB0033">
      <w:pPr>
        <w:tabs>
          <w:tab w:val="left" w:pos="360"/>
        </w:tabs>
        <w:spacing w:after="0" w:line="360" w:lineRule="auto"/>
        <w:jc w:val="center"/>
        <w:rPr>
          <w:rFonts w:ascii="Times New Roman" w:eastAsia="SimSun" w:hAnsi="Times New Roman"/>
          <w:b/>
          <w:kern w:val="3"/>
          <w:sz w:val="24"/>
          <w:szCs w:val="24"/>
        </w:rPr>
      </w:pPr>
      <w:r w:rsidRPr="00641276">
        <w:rPr>
          <w:rFonts w:ascii="Times New Roman" w:eastAsia="SimSun" w:hAnsi="Times New Roman"/>
          <w:b/>
          <w:kern w:val="3"/>
          <w:sz w:val="24"/>
          <w:szCs w:val="24"/>
        </w:rPr>
        <w:t>§ 12</w:t>
      </w:r>
    </w:p>
    <w:p w:rsidR="00CA6B46" w:rsidRPr="00641276" w:rsidRDefault="008B3E94" w:rsidP="00CA6B46">
      <w:pPr>
        <w:suppressAutoHyphens/>
        <w:autoSpaceDN w:val="0"/>
        <w:spacing w:after="0" w:line="360" w:lineRule="auto"/>
        <w:contextualSpacing/>
        <w:mirrorIndents/>
        <w:jc w:val="center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b/>
          <w:kern w:val="3"/>
          <w:sz w:val="24"/>
          <w:szCs w:val="24"/>
          <w:lang w:bidi="en-US"/>
        </w:rPr>
        <w:t>RĘKOJMIA</w:t>
      </w:r>
    </w:p>
    <w:p w:rsidR="008B3E94" w:rsidRPr="00641276" w:rsidRDefault="008B3E94" w:rsidP="006B0577">
      <w:pPr>
        <w:numPr>
          <w:ilvl w:val="0"/>
          <w:numId w:val="14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Okres rękojmi </w:t>
      </w:r>
      <w:r w:rsidR="00677EDE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na przedmiot umowy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ustala si</w:t>
      </w:r>
      <w:r w:rsidR="008C2C9D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ę na </w:t>
      </w:r>
      <w:r w:rsidR="00313FDB" w:rsidRPr="00313FDB">
        <w:rPr>
          <w:rFonts w:ascii="Times New Roman" w:eastAsia="SimSun" w:hAnsi="Times New Roman"/>
          <w:b/>
          <w:kern w:val="3"/>
          <w:sz w:val="24"/>
          <w:szCs w:val="24"/>
          <w:lang w:bidi="en-US"/>
        </w:rPr>
        <w:t>60</w:t>
      </w:r>
      <w:r w:rsidR="00E55FA0" w:rsidRPr="00313FDB">
        <w:rPr>
          <w:rFonts w:ascii="Times New Roman" w:eastAsia="SimSun" w:hAnsi="Times New Roman"/>
          <w:b/>
          <w:kern w:val="3"/>
          <w:sz w:val="24"/>
          <w:szCs w:val="24"/>
          <w:lang w:bidi="en-US"/>
        </w:rPr>
        <w:t xml:space="preserve"> </w:t>
      </w:r>
      <w:r w:rsidRPr="00313FDB">
        <w:rPr>
          <w:rFonts w:ascii="Times New Roman" w:eastAsia="SimSun" w:hAnsi="Times New Roman"/>
          <w:b/>
          <w:kern w:val="3"/>
          <w:sz w:val="24"/>
          <w:szCs w:val="24"/>
          <w:lang w:bidi="en-US"/>
        </w:rPr>
        <w:t>miesięcy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od daty odbioru </w:t>
      </w:r>
      <w:r w:rsidR="00C9620D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przedmiotu umowy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.</w:t>
      </w:r>
    </w:p>
    <w:p w:rsidR="008B3E94" w:rsidRPr="00641276" w:rsidRDefault="008B3E94" w:rsidP="006B0577">
      <w:pPr>
        <w:numPr>
          <w:ilvl w:val="0"/>
          <w:numId w:val="14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W przypadku wystąpienia </w:t>
      </w:r>
      <w:r w:rsidR="00F23347">
        <w:rPr>
          <w:rFonts w:ascii="Times New Roman" w:eastAsia="SimSun" w:hAnsi="Times New Roman"/>
          <w:kern w:val="3"/>
          <w:sz w:val="24"/>
          <w:szCs w:val="24"/>
          <w:lang w:bidi="en-US"/>
        </w:rPr>
        <w:t>wad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w okresie trwania rękojmi Wykonawca zobowiązuje się </w:t>
      </w:r>
      <w:r w:rsidR="00D7504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br/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do przystąpienia do ich usunięcia w ciągu 7 dni licząc od daty powiadomienia przez Zamawiającego w formie pisemnej.</w:t>
      </w:r>
    </w:p>
    <w:p w:rsidR="008B3E94" w:rsidRPr="00641276" w:rsidRDefault="008B3E94" w:rsidP="006B0577">
      <w:pPr>
        <w:numPr>
          <w:ilvl w:val="0"/>
          <w:numId w:val="14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Termin usunięcia </w:t>
      </w:r>
      <w:r w:rsidR="00F23347">
        <w:rPr>
          <w:rFonts w:ascii="Times New Roman" w:eastAsia="SimSun" w:hAnsi="Times New Roman"/>
          <w:kern w:val="3"/>
          <w:sz w:val="24"/>
          <w:szCs w:val="24"/>
          <w:lang w:bidi="en-US"/>
        </w:rPr>
        <w:t>wad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określi Zamawia</w:t>
      </w:r>
      <w:r w:rsidR="00626089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jący w uzgodnieniu z Wykonawcą</w:t>
      </w:r>
      <w:r w:rsidR="005E605C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D7504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br/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i</w:t>
      </w:r>
      <w:r w:rsidR="008C2C9D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Użytkownikiem.</w:t>
      </w:r>
    </w:p>
    <w:p w:rsidR="008B3E94" w:rsidRPr="00641276" w:rsidRDefault="008B3E94" w:rsidP="006B0577">
      <w:pPr>
        <w:numPr>
          <w:ilvl w:val="0"/>
          <w:numId w:val="14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Z czynności usunięcia </w:t>
      </w:r>
      <w:r w:rsidR="00F23347">
        <w:rPr>
          <w:rFonts w:ascii="Times New Roman" w:eastAsia="SimSun" w:hAnsi="Times New Roman"/>
          <w:kern w:val="3"/>
          <w:sz w:val="24"/>
          <w:szCs w:val="24"/>
          <w:lang w:bidi="en-US"/>
        </w:rPr>
        <w:t>wad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Wykonawca sporządzi protokół podpisany przez Użytkownika potwierdzający skuteczność usunięcia </w:t>
      </w:r>
      <w:r w:rsidR="00F23347">
        <w:rPr>
          <w:rFonts w:ascii="Times New Roman" w:eastAsia="SimSun" w:hAnsi="Times New Roman"/>
          <w:kern w:val="3"/>
          <w:sz w:val="24"/>
          <w:szCs w:val="24"/>
          <w:lang w:bidi="en-US"/>
        </w:rPr>
        <w:t>wady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i przekaże go niezwłocznie Zamawiającemu. </w:t>
      </w:r>
    </w:p>
    <w:p w:rsidR="00F65F87" w:rsidRPr="00641276" w:rsidRDefault="008B3E94" w:rsidP="006B0577">
      <w:pPr>
        <w:numPr>
          <w:ilvl w:val="0"/>
          <w:numId w:val="14"/>
        </w:numPr>
        <w:tabs>
          <w:tab w:val="left" w:pos="284"/>
        </w:tabs>
        <w:suppressAutoHyphens/>
        <w:autoSpaceDN w:val="0"/>
        <w:spacing w:after="12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Przed upływem ustalonego w umowie okresu rękojmi nastąpi odbiór ostateczny mający </w:t>
      </w:r>
      <w:r w:rsidR="00D7504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br/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na celu ustalenie stanu robót i stwierdzenie usunięcia wad z okresu rękojmi i spi</w:t>
      </w:r>
      <w:r w:rsidR="00CA6B46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sany będzie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D7504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br/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z tej czynności protokół z przeglądu.</w:t>
      </w:r>
    </w:p>
    <w:p w:rsidR="00D75044" w:rsidRPr="00641276" w:rsidRDefault="009E73CC" w:rsidP="006B0577">
      <w:pPr>
        <w:numPr>
          <w:ilvl w:val="0"/>
          <w:numId w:val="14"/>
        </w:numPr>
        <w:tabs>
          <w:tab w:val="left" w:pos="426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hAnsi="Times New Roman"/>
          <w:sz w:val="24"/>
          <w:szCs w:val="24"/>
        </w:rPr>
      </w:pPr>
      <w:r w:rsidRPr="00641276">
        <w:rPr>
          <w:rFonts w:ascii="Times New Roman" w:hAnsi="Times New Roman"/>
          <w:sz w:val="24"/>
          <w:szCs w:val="24"/>
        </w:rPr>
        <w:t xml:space="preserve">Wykonawca zobowiązuje się </w:t>
      </w:r>
      <w:r w:rsidR="00C60FD6" w:rsidRPr="00641276">
        <w:rPr>
          <w:rFonts w:ascii="Times New Roman" w:hAnsi="Times New Roman"/>
          <w:sz w:val="24"/>
          <w:szCs w:val="24"/>
        </w:rPr>
        <w:t>przekazać</w:t>
      </w:r>
      <w:r w:rsidRPr="00641276">
        <w:rPr>
          <w:rFonts w:ascii="Times New Roman" w:hAnsi="Times New Roman"/>
          <w:sz w:val="24"/>
          <w:szCs w:val="24"/>
        </w:rPr>
        <w:t xml:space="preserve"> Zamawiające</w:t>
      </w:r>
      <w:r w:rsidR="00C60FD6" w:rsidRPr="00641276">
        <w:rPr>
          <w:rFonts w:ascii="Times New Roman" w:hAnsi="Times New Roman"/>
          <w:sz w:val="24"/>
          <w:szCs w:val="24"/>
        </w:rPr>
        <w:t>mu</w:t>
      </w:r>
      <w:r w:rsidRPr="00641276">
        <w:rPr>
          <w:rFonts w:ascii="Times New Roman" w:hAnsi="Times New Roman"/>
          <w:sz w:val="24"/>
          <w:szCs w:val="24"/>
        </w:rPr>
        <w:t xml:space="preserve"> wszelkie dokumenty, z których wynikają uprawnienia z tytułu gwarancji udzielonych przez dostawców wyrobów, maszyn </w:t>
      </w:r>
      <w:r w:rsidR="00D75044" w:rsidRPr="00641276">
        <w:rPr>
          <w:rFonts w:ascii="Times New Roman" w:hAnsi="Times New Roman"/>
          <w:sz w:val="24"/>
          <w:szCs w:val="24"/>
        </w:rPr>
        <w:br/>
      </w:r>
      <w:r w:rsidRPr="00641276">
        <w:rPr>
          <w:rFonts w:ascii="Times New Roman" w:hAnsi="Times New Roman"/>
          <w:sz w:val="24"/>
          <w:szCs w:val="24"/>
        </w:rPr>
        <w:t xml:space="preserve">i urządzeń, stosowanych (montowanych) przy wykonywaniu </w:t>
      </w:r>
      <w:r w:rsidR="00EC1E94" w:rsidRPr="00641276">
        <w:rPr>
          <w:rFonts w:ascii="Times New Roman" w:hAnsi="Times New Roman"/>
          <w:sz w:val="24"/>
          <w:szCs w:val="24"/>
        </w:rPr>
        <w:t>robót.</w:t>
      </w:r>
    </w:p>
    <w:p w:rsidR="00751AE7" w:rsidRDefault="00751AE7" w:rsidP="00BF6A8C">
      <w:pPr>
        <w:suppressAutoHyphens/>
        <w:autoSpaceDN w:val="0"/>
        <w:spacing w:after="0" w:line="360" w:lineRule="auto"/>
        <w:contextualSpacing/>
        <w:mirrorIndents/>
        <w:rPr>
          <w:rFonts w:ascii="Times New Roman" w:eastAsia="SimSun" w:hAnsi="Times New Roman"/>
          <w:b/>
          <w:kern w:val="3"/>
          <w:sz w:val="16"/>
          <w:szCs w:val="16"/>
        </w:rPr>
      </w:pPr>
    </w:p>
    <w:p w:rsidR="0092363C" w:rsidRDefault="0092363C" w:rsidP="00BF6A8C">
      <w:pPr>
        <w:suppressAutoHyphens/>
        <w:autoSpaceDN w:val="0"/>
        <w:spacing w:after="0" w:line="360" w:lineRule="auto"/>
        <w:contextualSpacing/>
        <w:mirrorIndents/>
        <w:rPr>
          <w:rFonts w:ascii="Times New Roman" w:eastAsia="SimSun" w:hAnsi="Times New Roman"/>
          <w:b/>
          <w:kern w:val="3"/>
          <w:sz w:val="16"/>
          <w:szCs w:val="16"/>
        </w:rPr>
      </w:pPr>
    </w:p>
    <w:p w:rsidR="0015572B" w:rsidRPr="00641276" w:rsidRDefault="00AB6976" w:rsidP="0015572B">
      <w:pPr>
        <w:suppressAutoHyphens/>
        <w:autoSpaceDN w:val="0"/>
        <w:spacing w:after="0" w:line="360" w:lineRule="auto"/>
        <w:contextualSpacing/>
        <w:mirrorIndents/>
        <w:jc w:val="center"/>
        <w:rPr>
          <w:rFonts w:ascii="Times New Roman" w:eastAsia="SimSun" w:hAnsi="Times New Roman"/>
          <w:b/>
          <w:kern w:val="3"/>
          <w:sz w:val="24"/>
          <w:szCs w:val="24"/>
        </w:rPr>
      </w:pPr>
      <w:r w:rsidRPr="00641276">
        <w:rPr>
          <w:rFonts w:ascii="Times New Roman" w:eastAsia="SimSun" w:hAnsi="Times New Roman"/>
          <w:b/>
          <w:kern w:val="3"/>
          <w:sz w:val="24"/>
          <w:szCs w:val="24"/>
        </w:rPr>
        <w:lastRenderedPageBreak/>
        <w:t>§ 13</w:t>
      </w:r>
    </w:p>
    <w:p w:rsidR="004E6946" w:rsidRPr="00641276" w:rsidRDefault="008B3E94" w:rsidP="0075164E">
      <w:pPr>
        <w:suppressAutoHyphens/>
        <w:autoSpaceDN w:val="0"/>
        <w:spacing w:after="0" w:line="360" w:lineRule="auto"/>
        <w:contextualSpacing/>
        <w:mirrorIndents/>
        <w:jc w:val="center"/>
        <w:rPr>
          <w:rFonts w:ascii="Times New Roman" w:eastAsia="SimSun" w:hAnsi="Times New Roman"/>
          <w:b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b/>
          <w:kern w:val="3"/>
          <w:sz w:val="24"/>
          <w:szCs w:val="24"/>
          <w:lang w:bidi="en-US"/>
        </w:rPr>
        <w:t>ZABEZPIECZENIE NALEŻYTEGO WYKONANIA UMOWY</w:t>
      </w:r>
    </w:p>
    <w:p w:rsidR="008B3E94" w:rsidRPr="00641276" w:rsidRDefault="008B3E94" w:rsidP="006B0577">
      <w:pPr>
        <w:numPr>
          <w:ilvl w:val="0"/>
          <w:numId w:val="15"/>
        </w:numPr>
        <w:tabs>
          <w:tab w:val="left" w:pos="284"/>
        </w:tabs>
        <w:suppressAutoHyphens/>
        <w:autoSpaceDN w:val="0"/>
        <w:spacing w:after="0" w:line="360" w:lineRule="auto"/>
        <w:ind w:left="0" w:right="57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Tytułem zabezpieczenia należytego wykonania umowy Wykonawca wniósł przed zawarciem umowy kwotę zabezpieczenia w wysokości .......................... złotych (słownie:.....................</w:t>
      </w:r>
      <w:r w:rsidR="00D214A3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................ </w:t>
      </w:r>
      <w:r w:rsidR="00D9776F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złotych) – tj. </w:t>
      </w:r>
      <w:r w:rsidR="00AB6976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5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% wynagrodzenia brutto z oferty,</w:t>
      </w:r>
      <w:r w:rsidR="007479AF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E12675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w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formie</w:t>
      </w:r>
      <w:r w:rsidR="007479AF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7D0318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zgodnej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z art. </w:t>
      </w:r>
      <w:r w:rsidR="00A54939">
        <w:rPr>
          <w:rFonts w:ascii="Times New Roman" w:eastAsia="SimSun" w:hAnsi="Times New Roman"/>
          <w:kern w:val="3"/>
          <w:sz w:val="24"/>
          <w:szCs w:val="24"/>
          <w:lang w:bidi="en-US"/>
        </w:rPr>
        <w:t>450 ust.1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ustawy </w:t>
      </w:r>
      <w:r w:rsidR="007479AF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Prawo</w:t>
      </w:r>
      <w:r w:rsidR="007479AF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Zamówień</w:t>
      </w:r>
      <w:r w:rsidR="007479AF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D370FE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Publicznych</w:t>
      </w:r>
      <w:r w:rsidR="00AB6976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.</w:t>
      </w:r>
    </w:p>
    <w:p w:rsidR="008B3E94" w:rsidRPr="00641276" w:rsidRDefault="008B3E94" w:rsidP="006B0577">
      <w:pPr>
        <w:numPr>
          <w:ilvl w:val="0"/>
          <w:numId w:val="15"/>
        </w:numPr>
        <w:tabs>
          <w:tab w:val="left" w:pos="284"/>
        </w:tabs>
        <w:suppressAutoHyphens/>
        <w:autoSpaceDN w:val="0"/>
        <w:spacing w:after="0" w:line="360" w:lineRule="auto"/>
        <w:ind w:left="0" w:right="57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Zwrot 70 % kwoty zabezpieczenia należytego wykonania umowy nastąpi w terminie 30 dni od dnia wykonania przedmiotu umowy i uznania go przez Zamawiającego za należycie wykonany.</w:t>
      </w:r>
    </w:p>
    <w:p w:rsidR="00EB4E16" w:rsidRPr="00641276" w:rsidRDefault="008B3E94" w:rsidP="006B0577">
      <w:pPr>
        <w:numPr>
          <w:ilvl w:val="0"/>
          <w:numId w:val="15"/>
        </w:numPr>
        <w:tabs>
          <w:tab w:val="left" w:pos="284"/>
        </w:tabs>
        <w:suppressAutoHyphens/>
        <w:autoSpaceDN w:val="0"/>
        <w:spacing w:after="0" w:line="360" w:lineRule="auto"/>
        <w:ind w:left="0" w:right="57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Zwrot pozostałej części zabezpieczenia (30 %) nastąpi w terminie 15 dni po upływie okresu rękojmi. </w:t>
      </w:r>
    </w:p>
    <w:p w:rsidR="000E164D" w:rsidRPr="00641276" w:rsidRDefault="000E164D" w:rsidP="006B0577">
      <w:pPr>
        <w:numPr>
          <w:ilvl w:val="0"/>
          <w:numId w:val="15"/>
        </w:numPr>
        <w:tabs>
          <w:tab w:val="left" w:pos="284"/>
        </w:tabs>
        <w:suppressAutoHyphens/>
        <w:autoSpaceDN w:val="0"/>
        <w:spacing w:after="0" w:line="360" w:lineRule="auto"/>
        <w:ind w:left="0" w:right="57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W przypadku wniesienia zabezpieczenia należytego wykonania umowy w formie innej niż pieniężna, to w razie </w:t>
      </w:r>
      <w:r w:rsidR="00540D42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wydłużenia się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terminu realizacji przedmiotu umowy</w:t>
      </w:r>
      <w:r w:rsidR="00F53157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,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niezależnie od przyczyny takiego </w:t>
      </w:r>
      <w:r w:rsidR="00540D42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wydłużenia</w:t>
      </w:r>
      <w:r w:rsidR="00F53157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,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Wykonawca zobowiązany jest do przedłużenia terminu obowiązywania zabezpieczenia należytego wykonania umowy </w:t>
      </w:r>
      <w:r w:rsidR="00540D42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oraz doręczenia tego zabezpieczenia przed upływem umownego terminu wykonania umowy</w:t>
      </w:r>
      <w:r w:rsidR="00C01289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,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nie później niż w dniu upływu terminu ważności zabezpieczenia lub wpłacenia w tym terminie kwoty zabezpieczenia w gotówce. </w:t>
      </w:r>
    </w:p>
    <w:p w:rsidR="000B0F5E" w:rsidRDefault="009E73CC" w:rsidP="006B0577">
      <w:pPr>
        <w:numPr>
          <w:ilvl w:val="0"/>
          <w:numId w:val="15"/>
        </w:numPr>
        <w:tabs>
          <w:tab w:val="left" w:pos="284"/>
        </w:tabs>
        <w:suppressAutoHyphens/>
        <w:autoSpaceDN w:val="0"/>
        <w:spacing w:after="0" w:line="360" w:lineRule="auto"/>
        <w:ind w:left="0" w:right="57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W przypadku wniesienia zabezpieczenia usuwania wad i usterek w okresie rękojmi w formie innej niż pieniężna Wykonawca zobowiązany jest do przedłożenia </w:t>
      </w:r>
      <w:r w:rsidR="00C60FD6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zabezpieczenia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usuwania wad i usterek na okres od daty rzeczywistego odbioru przedmiotu umowy i w wysokości uwzgledniającej rzeczywiste wynagrodzenie końcowe Wykonawcy w terminie do 7 dni od daty odbioru przedmiotu umowy.</w:t>
      </w:r>
    </w:p>
    <w:p w:rsidR="0092363C" w:rsidRPr="009708E2" w:rsidRDefault="0092363C" w:rsidP="00CF23DE">
      <w:pPr>
        <w:tabs>
          <w:tab w:val="left" w:pos="284"/>
        </w:tabs>
        <w:suppressAutoHyphens/>
        <w:autoSpaceDN w:val="0"/>
        <w:spacing w:after="0" w:line="240" w:lineRule="auto"/>
        <w:ind w:right="57"/>
        <w:contextualSpacing/>
        <w:mirrorIndents/>
        <w:jc w:val="both"/>
        <w:rPr>
          <w:rFonts w:ascii="Times New Roman" w:eastAsia="SimSun" w:hAnsi="Times New Roman"/>
          <w:kern w:val="3"/>
          <w:sz w:val="16"/>
          <w:szCs w:val="16"/>
          <w:lang w:bidi="en-US"/>
        </w:rPr>
      </w:pPr>
    </w:p>
    <w:p w:rsidR="006F35D8" w:rsidRPr="00641276" w:rsidRDefault="006F35D8" w:rsidP="006F35D8">
      <w:pPr>
        <w:suppressAutoHyphens/>
        <w:autoSpaceDN w:val="0"/>
        <w:spacing w:after="0" w:line="360" w:lineRule="auto"/>
        <w:contextualSpacing/>
        <w:mirrorIndents/>
        <w:jc w:val="center"/>
        <w:rPr>
          <w:rFonts w:ascii="Times New Roman" w:eastAsia="SimSun" w:hAnsi="Times New Roman"/>
          <w:b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b/>
          <w:kern w:val="3"/>
          <w:sz w:val="24"/>
          <w:szCs w:val="24"/>
        </w:rPr>
        <w:t>§ 14</w:t>
      </w:r>
    </w:p>
    <w:p w:rsidR="00D83901" w:rsidRPr="00641276" w:rsidRDefault="006F35D8" w:rsidP="00D83901">
      <w:pPr>
        <w:suppressAutoHyphens/>
        <w:autoSpaceDN w:val="0"/>
        <w:spacing w:after="0" w:line="360" w:lineRule="auto"/>
        <w:contextualSpacing/>
        <w:mirrorIndents/>
        <w:jc w:val="center"/>
        <w:rPr>
          <w:rFonts w:ascii="Times New Roman" w:eastAsia="SimSun" w:hAnsi="Times New Roman"/>
          <w:b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b/>
          <w:kern w:val="3"/>
          <w:sz w:val="24"/>
          <w:szCs w:val="24"/>
          <w:lang w:bidi="en-US"/>
        </w:rPr>
        <w:t>KARY UMOWNE I ODSZKODOWANIA</w:t>
      </w:r>
    </w:p>
    <w:p w:rsidR="00C336AF" w:rsidRPr="00641276" w:rsidRDefault="006F35D8" w:rsidP="006B0577">
      <w:pPr>
        <w:numPr>
          <w:ilvl w:val="0"/>
          <w:numId w:val="16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Wykonawca zapłaci Zamawiającemu kary umowne za:</w:t>
      </w:r>
    </w:p>
    <w:p w:rsidR="00C336AF" w:rsidRPr="00641276" w:rsidRDefault="006F35D8" w:rsidP="006B0577">
      <w:pPr>
        <w:numPr>
          <w:ilvl w:val="0"/>
          <w:numId w:val="17"/>
        </w:numPr>
        <w:tabs>
          <w:tab w:val="left" w:pos="142"/>
          <w:tab w:val="left" w:pos="284"/>
        </w:tabs>
        <w:suppressAutoHyphens/>
        <w:autoSpaceDN w:val="0"/>
        <w:spacing w:after="0" w:line="360" w:lineRule="auto"/>
        <w:ind w:left="0" w:right="-1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zwłokę w wykonaniu przedmiotu umowy - w wysokości 0,1 % wynagrodzenia, za każdy dzień zwłoki,</w:t>
      </w:r>
    </w:p>
    <w:p w:rsidR="00AE38FC" w:rsidRPr="00641276" w:rsidRDefault="00AE38FC" w:rsidP="006B0577">
      <w:pPr>
        <w:numPr>
          <w:ilvl w:val="0"/>
          <w:numId w:val="17"/>
        </w:numPr>
        <w:tabs>
          <w:tab w:val="left" w:pos="142"/>
          <w:tab w:val="left" w:pos="284"/>
        </w:tabs>
        <w:suppressAutoHyphens/>
        <w:autoSpaceDN w:val="0"/>
        <w:spacing w:after="0" w:line="360" w:lineRule="auto"/>
        <w:ind w:left="0" w:right="-1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zwłokę w usunięciu usterek stwierdzonych w okresie rękojmi w wysokości 0,05 % wynagrodzenia, za każdy dzień zwłoki licząc od upływu terminu wyznaczonego na usunięcie wad czy usterek,</w:t>
      </w:r>
    </w:p>
    <w:p w:rsidR="00C336AF" w:rsidRPr="00641276" w:rsidRDefault="006F35D8" w:rsidP="006B0577">
      <w:pPr>
        <w:numPr>
          <w:ilvl w:val="0"/>
          <w:numId w:val="17"/>
        </w:numPr>
        <w:tabs>
          <w:tab w:val="left" w:pos="142"/>
          <w:tab w:val="left" w:pos="284"/>
        </w:tabs>
        <w:suppressAutoHyphens/>
        <w:autoSpaceDN w:val="0"/>
        <w:spacing w:after="0" w:line="360" w:lineRule="auto"/>
        <w:ind w:left="0" w:right="-1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lastRenderedPageBreak/>
        <w:t>odstąpienie od umowy przez Zamawiającego z przyczyn zależnych od Wykonawcy w wysokości 10 % wynagrodzenia,</w:t>
      </w:r>
    </w:p>
    <w:p w:rsidR="00C336AF" w:rsidRPr="00641276" w:rsidRDefault="006F35D8" w:rsidP="006B0577">
      <w:pPr>
        <w:numPr>
          <w:ilvl w:val="0"/>
          <w:numId w:val="17"/>
        </w:numPr>
        <w:tabs>
          <w:tab w:val="left" w:pos="284"/>
        </w:tabs>
        <w:suppressAutoHyphens/>
        <w:autoSpaceDN w:val="0"/>
        <w:spacing w:after="0" w:line="360" w:lineRule="auto"/>
        <w:ind w:left="0" w:right="-1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brak realizacji robót z przyczyn zależnych od Wykonawcy dłużej niż 14 dni –</w:t>
      </w:r>
      <w:r w:rsidR="00EB4E16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 wysokości 0,1 % wynagrodzenia, za każdy dzień przerwy, licząc powyżej 14 dnia przerwy, chyba że przerwa j</w:t>
      </w:r>
      <w:r w:rsidR="00C75D68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est uzasadniona technologicznie</w:t>
      </w:r>
      <w:r w:rsidR="00C2283F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lub je</w:t>
      </w:r>
      <w:r w:rsidR="00C872DF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st przewidziana w harmonogramie</w:t>
      </w:r>
      <w:r w:rsidR="00C2283F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,</w:t>
      </w:r>
    </w:p>
    <w:p w:rsidR="00C336AF" w:rsidRPr="00641276" w:rsidRDefault="006F35D8" w:rsidP="006B0577">
      <w:pPr>
        <w:numPr>
          <w:ilvl w:val="0"/>
          <w:numId w:val="17"/>
        </w:numPr>
        <w:tabs>
          <w:tab w:val="left" w:pos="284"/>
        </w:tabs>
        <w:suppressAutoHyphens/>
        <w:autoSpaceDN w:val="0"/>
        <w:spacing w:after="0" w:line="360" w:lineRule="auto"/>
        <w:ind w:left="0" w:right="-1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gdy roboty budowlane, wbrew postanowieniom §7 umowy będzie wykonywał Podwykonawca - w wysokości </w:t>
      </w:r>
      <w:r w:rsidR="00C872DF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1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%</w:t>
      </w:r>
      <w:r w:rsidR="00FD1768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0864EE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wynagrodzenia</w:t>
      </w:r>
      <w:r w:rsidR="00C872DF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za każdy przypadek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,</w:t>
      </w:r>
    </w:p>
    <w:p w:rsidR="00C336AF" w:rsidRPr="00641276" w:rsidRDefault="00C872DF" w:rsidP="006B0577">
      <w:pPr>
        <w:numPr>
          <w:ilvl w:val="0"/>
          <w:numId w:val="17"/>
        </w:numPr>
        <w:tabs>
          <w:tab w:val="left" w:pos="284"/>
        </w:tabs>
        <w:suppressAutoHyphens/>
        <w:autoSpaceDN w:val="0"/>
        <w:spacing w:after="0" w:line="360" w:lineRule="auto"/>
        <w:ind w:left="0" w:right="-1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</w:rPr>
        <w:t xml:space="preserve">za </w:t>
      </w:r>
      <w:r w:rsidR="006F35D8" w:rsidRPr="00641276">
        <w:rPr>
          <w:rFonts w:ascii="Times New Roman" w:eastAsia="SimSun" w:hAnsi="Times New Roman"/>
          <w:kern w:val="3"/>
          <w:sz w:val="24"/>
          <w:szCs w:val="24"/>
        </w:rPr>
        <w:t>brak zapłaty lub nieterminową zapłatę wynagrodzenia należnego Podwykonawcom lub dalszy</w:t>
      </w:r>
      <w:r w:rsidR="004B4BEC" w:rsidRPr="00641276">
        <w:rPr>
          <w:rFonts w:ascii="Times New Roman" w:eastAsia="SimSun" w:hAnsi="Times New Roman"/>
          <w:kern w:val="3"/>
          <w:sz w:val="24"/>
          <w:szCs w:val="24"/>
        </w:rPr>
        <w:t xml:space="preserve">m Podwykonawcom - w wysokości </w:t>
      </w:r>
      <w:r w:rsidR="006F35D8" w:rsidRPr="00641276">
        <w:rPr>
          <w:rFonts w:ascii="Times New Roman" w:eastAsia="SimSun" w:hAnsi="Times New Roman"/>
          <w:kern w:val="3"/>
          <w:sz w:val="24"/>
          <w:szCs w:val="24"/>
        </w:rPr>
        <w:t xml:space="preserve">1% </w:t>
      </w:r>
      <w:r w:rsidR="004B4BEC" w:rsidRPr="00641276">
        <w:rPr>
          <w:rFonts w:ascii="Times New Roman" w:eastAsia="SimSun" w:hAnsi="Times New Roman"/>
          <w:kern w:val="3"/>
          <w:sz w:val="24"/>
          <w:szCs w:val="24"/>
        </w:rPr>
        <w:t xml:space="preserve">wynagrodzenia </w:t>
      </w:r>
      <w:r w:rsidR="006F35D8" w:rsidRPr="00641276">
        <w:rPr>
          <w:rFonts w:ascii="Times New Roman" w:eastAsia="SimSun" w:hAnsi="Times New Roman"/>
          <w:kern w:val="3"/>
          <w:sz w:val="24"/>
          <w:szCs w:val="24"/>
        </w:rPr>
        <w:t xml:space="preserve">należnego Podwykonawcy </w:t>
      </w:r>
      <w:r w:rsidR="008031DE" w:rsidRPr="00641276">
        <w:rPr>
          <w:rFonts w:ascii="Times New Roman" w:eastAsia="SimSun" w:hAnsi="Times New Roman"/>
          <w:kern w:val="3"/>
          <w:sz w:val="24"/>
          <w:szCs w:val="24"/>
        </w:rPr>
        <w:br/>
      </w:r>
      <w:r w:rsidR="006F35D8" w:rsidRPr="00641276">
        <w:rPr>
          <w:rFonts w:ascii="Times New Roman" w:eastAsia="SimSun" w:hAnsi="Times New Roman"/>
          <w:kern w:val="3"/>
          <w:sz w:val="24"/>
          <w:szCs w:val="24"/>
        </w:rPr>
        <w:t>za każdy przypadek braku zap</w:t>
      </w:r>
      <w:r w:rsidR="00AB6976" w:rsidRPr="00641276">
        <w:rPr>
          <w:rFonts w:ascii="Times New Roman" w:eastAsia="SimSun" w:hAnsi="Times New Roman"/>
          <w:kern w:val="3"/>
          <w:sz w:val="24"/>
          <w:szCs w:val="24"/>
        </w:rPr>
        <w:t>łaty lub nieterminowej zapłaty,</w:t>
      </w:r>
    </w:p>
    <w:p w:rsidR="00C336AF" w:rsidRPr="00641276" w:rsidRDefault="006F35D8" w:rsidP="006B0577">
      <w:pPr>
        <w:numPr>
          <w:ilvl w:val="0"/>
          <w:numId w:val="17"/>
        </w:numPr>
        <w:tabs>
          <w:tab w:val="left" w:pos="284"/>
        </w:tabs>
        <w:suppressAutoHyphens/>
        <w:autoSpaceDN w:val="0"/>
        <w:spacing w:after="0" w:line="360" w:lineRule="auto"/>
        <w:ind w:left="0" w:right="-1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</w:rPr>
        <w:t>nieprzedłożenie przez Wykonawcę do zaakceptowania projektu umowy</w:t>
      </w:r>
      <w:r w:rsidR="006B131C" w:rsidRPr="00641276">
        <w:rPr>
          <w:rFonts w:ascii="Times New Roman" w:eastAsia="SimSun" w:hAnsi="Times New Roman"/>
          <w:kern w:val="3"/>
          <w:sz w:val="24"/>
          <w:szCs w:val="24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</w:rPr>
        <w:t>o podwykonawstwo, której przedmiotem są roboty budowlane, lub projektu jej zmiany, w wysokości 0,</w:t>
      </w:r>
      <w:r w:rsidR="00367780" w:rsidRPr="00641276">
        <w:rPr>
          <w:rFonts w:ascii="Times New Roman" w:eastAsia="SimSun" w:hAnsi="Times New Roman"/>
          <w:kern w:val="3"/>
          <w:sz w:val="24"/>
          <w:szCs w:val="24"/>
        </w:rPr>
        <w:t>5</w:t>
      </w:r>
      <w:r w:rsidRPr="00641276">
        <w:rPr>
          <w:rFonts w:ascii="Times New Roman" w:eastAsia="SimSun" w:hAnsi="Times New Roman"/>
          <w:kern w:val="3"/>
          <w:sz w:val="24"/>
          <w:szCs w:val="24"/>
        </w:rPr>
        <w:t>% wynagrodzenia, za k</w:t>
      </w:r>
      <w:r w:rsidR="00AB6976" w:rsidRPr="00641276">
        <w:rPr>
          <w:rFonts w:ascii="Times New Roman" w:eastAsia="SimSun" w:hAnsi="Times New Roman"/>
          <w:kern w:val="3"/>
          <w:sz w:val="24"/>
          <w:szCs w:val="24"/>
        </w:rPr>
        <w:t>ażdy przypadek nieprzedłożenia,</w:t>
      </w:r>
    </w:p>
    <w:p w:rsidR="00C336AF" w:rsidRPr="00641276" w:rsidRDefault="006F35D8" w:rsidP="006B0577">
      <w:pPr>
        <w:numPr>
          <w:ilvl w:val="0"/>
          <w:numId w:val="17"/>
        </w:numPr>
        <w:tabs>
          <w:tab w:val="left" w:pos="284"/>
        </w:tabs>
        <w:suppressAutoHyphens/>
        <w:autoSpaceDN w:val="0"/>
        <w:spacing w:after="0" w:line="360" w:lineRule="auto"/>
        <w:ind w:left="0" w:right="-1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</w:rPr>
        <w:t>nieprzedłożenie przez Wykonawcę</w:t>
      </w:r>
      <w:r w:rsidR="004B4BEC" w:rsidRPr="00641276">
        <w:rPr>
          <w:rFonts w:ascii="Times New Roman" w:eastAsia="SimSun" w:hAnsi="Times New Roman"/>
          <w:kern w:val="3"/>
          <w:sz w:val="24"/>
          <w:szCs w:val="24"/>
        </w:rPr>
        <w:t>, podwykonawcę lub dalszego podwykonawcę</w:t>
      </w:r>
      <w:r w:rsidRPr="00641276">
        <w:rPr>
          <w:rFonts w:ascii="Times New Roman" w:eastAsia="SimSun" w:hAnsi="Times New Roman"/>
          <w:kern w:val="3"/>
          <w:sz w:val="24"/>
          <w:szCs w:val="24"/>
        </w:rPr>
        <w:t xml:space="preserve"> poświadczonej za zgodność z oryginałem kopii umowy o podwykonawstwo lub jej zmiany - </w:t>
      </w:r>
      <w:r w:rsidR="008031DE" w:rsidRPr="00641276">
        <w:rPr>
          <w:rFonts w:ascii="Times New Roman" w:eastAsia="SimSun" w:hAnsi="Times New Roman"/>
          <w:kern w:val="3"/>
          <w:sz w:val="24"/>
          <w:szCs w:val="24"/>
        </w:rPr>
        <w:br/>
      </w:r>
      <w:r w:rsidRPr="00641276">
        <w:rPr>
          <w:rFonts w:ascii="Times New Roman" w:eastAsia="SimSun" w:hAnsi="Times New Roman"/>
          <w:kern w:val="3"/>
          <w:sz w:val="24"/>
          <w:szCs w:val="24"/>
        </w:rPr>
        <w:t>w wysokości 0,</w:t>
      </w:r>
      <w:r w:rsidR="00367780" w:rsidRPr="00641276">
        <w:rPr>
          <w:rFonts w:ascii="Times New Roman" w:eastAsia="SimSun" w:hAnsi="Times New Roman"/>
          <w:kern w:val="3"/>
          <w:sz w:val="24"/>
          <w:szCs w:val="24"/>
        </w:rPr>
        <w:t>5</w:t>
      </w:r>
      <w:r w:rsidRPr="00641276">
        <w:rPr>
          <w:rFonts w:ascii="Times New Roman" w:eastAsia="SimSun" w:hAnsi="Times New Roman"/>
          <w:kern w:val="3"/>
          <w:sz w:val="24"/>
          <w:szCs w:val="24"/>
        </w:rPr>
        <w:t>% wynagrodzenia, za każdy przypadek</w:t>
      </w:r>
      <w:r w:rsidR="00FD1768" w:rsidRPr="00641276">
        <w:rPr>
          <w:rFonts w:ascii="Times New Roman" w:eastAsia="SimSun" w:hAnsi="Times New Roman"/>
          <w:kern w:val="3"/>
          <w:sz w:val="24"/>
          <w:szCs w:val="24"/>
        </w:rPr>
        <w:t xml:space="preserve"> </w:t>
      </w:r>
      <w:r w:rsidR="00AB6976" w:rsidRPr="00641276">
        <w:rPr>
          <w:rFonts w:ascii="Times New Roman" w:eastAsia="SimSun" w:hAnsi="Times New Roman"/>
          <w:kern w:val="3"/>
          <w:sz w:val="24"/>
          <w:szCs w:val="24"/>
        </w:rPr>
        <w:t xml:space="preserve"> nieprzedłożenia,</w:t>
      </w:r>
    </w:p>
    <w:p w:rsidR="00C336AF" w:rsidRPr="00641276" w:rsidRDefault="006F35D8" w:rsidP="006B0577">
      <w:pPr>
        <w:numPr>
          <w:ilvl w:val="0"/>
          <w:numId w:val="17"/>
        </w:numPr>
        <w:tabs>
          <w:tab w:val="left" w:pos="284"/>
        </w:tabs>
        <w:suppressAutoHyphens/>
        <w:autoSpaceDN w:val="0"/>
        <w:spacing w:after="0" w:line="360" w:lineRule="auto"/>
        <w:ind w:left="0" w:right="-1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</w:rPr>
        <w:t>brak z</w:t>
      </w:r>
      <w:r w:rsidRPr="0063074D">
        <w:rPr>
          <w:rFonts w:ascii="Times New Roman" w:eastAsia="SimSun" w:hAnsi="Times New Roman"/>
          <w:kern w:val="3"/>
          <w:sz w:val="24"/>
          <w:szCs w:val="24"/>
        </w:rPr>
        <w:t>miany umowy o podwykonawstwo w zakresie terminu zapłaty</w:t>
      </w:r>
      <w:r w:rsidR="00991398" w:rsidRPr="0063074D">
        <w:rPr>
          <w:rFonts w:ascii="Times New Roman" w:eastAsia="SimSun" w:hAnsi="Times New Roman"/>
          <w:kern w:val="3"/>
          <w:sz w:val="24"/>
          <w:szCs w:val="24"/>
        </w:rPr>
        <w:t xml:space="preserve"> w sytuacji opisanej w §7 ust. 10</w:t>
      </w:r>
      <w:r w:rsidRPr="0063074D">
        <w:rPr>
          <w:rFonts w:ascii="Times New Roman" w:eastAsia="SimSun" w:hAnsi="Times New Roman"/>
          <w:kern w:val="3"/>
          <w:sz w:val="24"/>
          <w:szCs w:val="24"/>
        </w:rPr>
        <w:t xml:space="preserve"> - </w:t>
      </w:r>
      <w:r w:rsidRPr="00641276">
        <w:rPr>
          <w:rFonts w:ascii="Times New Roman" w:eastAsia="SimSun" w:hAnsi="Times New Roman"/>
          <w:kern w:val="3"/>
          <w:sz w:val="24"/>
          <w:szCs w:val="24"/>
        </w:rPr>
        <w:t>w wysokości 0,</w:t>
      </w:r>
      <w:r w:rsidR="00367780" w:rsidRPr="00641276">
        <w:rPr>
          <w:rFonts w:ascii="Times New Roman" w:eastAsia="SimSun" w:hAnsi="Times New Roman"/>
          <w:kern w:val="3"/>
          <w:sz w:val="24"/>
          <w:szCs w:val="24"/>
        </w:rPr>
        <w:t>5</w:t>
      </w:r>
      <w:r w:rsidRPr="00641276">
        <w:rPr>
          <w:rFonts w:ascii="Times New Roman" w:eastAsia="SimSun" w:hAnsi="Times New Roman"/>
          <w:kern w:val="3"/>
          <w:sz w:val="24"/>
          <w:szCs w:val="24"/>
        </w:rPr>
        <w:t>%</w:t>
      </w:r>
      <w:r w:rsidR="00FD1768" w:rsidRPr="00641276">
        <w:rPr>
          <w:rFonts w:ascii="Times New Roman" w:eastAsia="SimSun" w:hAnsi="Times New Roman"/>
          <w:kern w:val="3"/>
          <w:sz w:val="24"/>
          <w:szCs w:val="24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</w:rPr>
        <w:t>wynagrodzenia, z</w:t>
      </w:r>
      <w:r w:rsidR="00AB6976" w:rsidRPr="00641276">
        <w:rPr>
          <w:rFonts w:ascii="Times New Roman" w:eastAsia="SimSun" w:hAnsi="Times New Roman"/>
          <w:kern w:val="3"/>
          <w:sz w:val="24"/>
          <w:szCs w:val="24"/>
        </w:rPr>
        <w:t>a każdy przypadek braku zmiany</w:t>
      </w:r>
      <w:r w:rsidR="009708E2">
        <w:rPr>
          <w:rFonts w:ascii="Times New Roman" w:eastAsia="SimSun" w:hAnsi="Times New Roman"/>
          <w:kern w:val="3"/>
          <w:sz w:val="24"/>
          <w:szCs w:val="24"/>
        </w:rPr>
        <w:t>,</w:t>
      </w:r>
    </w:p>
    <w:p w:rsidR="00CD202A" w:rsidRPr="00641276" w:rsidRDefault="006B131C" w:rsidP="006B0577">
      <w:pPr>
        <w:numPr>
          <w:ilvl w:val="0"/>
          <w:numId w:val="17"/>
        </w:numPr>
        <w:tabs>
          <w:tab w:val="left" w:pos="426"/>
        </w:tabs>
        <w:suppressAutoHyphens/>
        <w:autoSpaceDN w:val="0"/>
        <w:spacing w:after="0" w:line="360" w:lineRule="auto"/>
        <w:ind w:left="0" w:right="-1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</w:rPr>
        <w:t xml:space="preserve">za </w:t>
      </w:r>
      <w:r w:rsidR="00524CFB" w:rsidRPr="00641276">
        <w:rPr>
          <w:rFonts w:ascii="Times New Roman" w:eastAsia="SimSun" w:hAnsi="Times New Roman"/>
          <w:kern w:val="3"/>
          <w:sz w:val="24"/>
          <w:szCs w:val="24"/>
        </w:rPr>
        <w:t>zwłokę w realizac</w:t>
      </w:r>
      <w:r w:rsidR="006F10D2" w:rsidRPr="00641276">
        <w:rPr>
          <w:rFonts w:ascii="Times New Roman" w:eastAsia="SimSun" w:hAnsi="Times New Roman"/>
          <w:kern w:val="3"/>
          <w:sz w:val="24"/>
          <w:szCs w:val="24"/>
        </w:rPr>
        <w:t>ji obowiązk</w:t>
      </w:r>
      <w:r w:rsidR="0081262D" w:rsidRPr="00641276">
        <w:rPr>
          <w:rFonts w:ascii="Times New Roman" w:eastAsia="SimSun" w:hAnsi="Times New Roman"/>
          <w:kern w:val="3"/>
          <w:sz w:val="24"/>
          <w:szCs w:val="24"/>
        </w:rPr>
        <w:t>ów o których mowa w §</w:t>
      </w:r>
      <w:r w:rsidR="00CF0F31" w:rsidRPr="00641276">
        <w:rPr>
          <w:rFonts w:ascii="Times New Roman" w:eastAsia="SimSun" w:hAnsi="Times New Roman"/>
          <w:kern w:val="3"/>
          <w:sz w:val="24"/>
          <w:szCs w:val="24"/>
        </w:rPr>
        <w:t xml:space="preserve"> </w:t>
      </w:r>
      <w:r w:rsidR="0081262D" w:rsidRPr="00641276">
        <w:rPr>
          <w:rFonts w:ascii="Times New Roman" w:eastAsia="SimSun" w:hAnsi="Times New Roman"/>
          <w:kern w:val="3"/>
          <w:sz w:val="24"/>
          <w:szCs w:val="24"/>
        </w:rPr>
        <w:t>13 ust. 4</w:t>
      </w:r>
      <w:r w:rsidR="00EA2581" w:rsidRPr="00641276">
        <w:rPr>
          <w:rFonts w:ascii="Times New Roman" w:eastAsia="SimSun" w:hAnsi="Times New Roman"/>
          <w:kern w:val="3"/>
          <w:sz w:val="24"/>
          <w:szCs w:val="24"/>
        </w:rPr>
        <w:t xml:space="preserve">, </w:t>
      </w:r>
      <w:r w:rsidR="00AC6E26" w:rsidRPr="00641276">
        <w:rPr>
          <w:rFonts w:ascii="Times New Roman" w:eastAsia="SimSun" w:hAnsi="Times New Roman"/>
          <w:kern w:val="3"/>
          <w:sz w:val="24"/>
          <w:szCs w:val="24"/>
        </w:rPr>
        <w:t>5</w:t>
      </w:r>
      <w:r w:rsidR="0081262D" w:rsidRPr="00641276">
        <w:rPr>
          <w:rFonts w:ascii="Times New Roman" w:eastAsia="SimSun" w:hAnsi="Times New Roman"/>
          <w:kern w:val="3"/>
          <w:sz w:val="24"/>
          <w:szCs w:val="24"/>
        </w:rPr>
        <w:t xml:space="preserve"> </w:t>
      </w:r>
      <w:r w:rsidR="006F10D2" w:rsidRPr="00641276">
        <w:rPr>
          <w:rFonts w:ascii="Times New Roman" w:eastAsia="SimSun" w:hAnsi="Times New Roman"/>
          <w:kern w:val="3"/>
          <w:sz w:val="24"/>
          <w:szCs w:val="24"/>
        </w:rPr>
        <w:t xml:space="preserve">w wysokości 0,1 </w:t>
      </w:r>
      <w:r w:rsidR="00163A69" w:rsidRPr="00641276">
        <w:rPr>
          <w:rFonts w:ascii="Times New Roman" w:eastAsia="SimSun" w:hAnsi="Times New Roman"/>
          <w:kern w:val="3"/>
          <w:sz w:val="24"/>
          <w:szCs w:val="24"/>
        </w:rPr>
        <w:t>%  wynagrodzenia,</w:t>
      </w:r>
      <w:r w:rsidR="00524CFB" w:rsidRPr="00641276">
        <w:rPr>
          <w:rFonts w:ascii="Times New Roman" w:eastAsia="SimSun" w:hAnsi="Times New Roman"/>
          <w:kern w:val="3"/>
          <w:sz w:val="24"/>
          <w:szCs w:val="24"/>
        </w:rPr>
        <w:t xml:space="preserve"> z</w:t>
      </w:r>
      <w:r w:rsidR="00163A69" w:rsidRPr="00641276">
        <w:rPr>
          <w:rFonts w:ascii="Times New Roman" w:eastAsia="SimSun" w:hAnsi="Times New Roman"/>
          <w:kern w:val="3"/>
          <w:sz w:val="24"/>
          <w:szCs w:val="24"/>
        </w:rPr>
        <w:t xml:space="preserve">a każdy dzień </w:t>
      </w:r>
      <w:r w:rsidR="00524CFB" w:rsidRPr="00641276">
        <w:rPr>
          <w:rFonts w:ascii="Times New Roman" w:eastAsia="SimSun" w:hAnsi="Times New Roman"/>
          <w:kern w:val="3"/>
          <w:sz w:val="24"/>
          <w:szCs w:val="24"/>
        </w:rPr>
        <w:t>zwłoki</w:t>
      </w:r>
      <w:r w:rsidR="009708E2">
        <w:rPr>
          <w:rFonts w:ascii="Times New Roman" w:eastAsia="SimSun" w:hAnsi="Times New Roman"/>
          <w:kern w:val="3"/>
          <w:sz w:val="24"/>
          <w:szCs w:val="24"/>
        </w:rPr>
        <w:t>,</w:t>
      </w:r>
    </w:p>
    <w:p w:rsidR="002F4C30" w:rsidRPr="00641276" w:rsidRDefault="001C75BD" w:rsidP="006B0577">
      <w:pPr>
        <w:numPr>
          <w:ilvl w:val="0"/>
          <w:numId w:val="17"/>
        </w:numPr>
        <w:tabs>
          <w:tab w:val="left" w:pos="142"/>
          <w:tab w:val="left" w:pos="284"/>
          <w:tab w:val="left" w:pos="426"/>
        </w:tabs>
        <w:suppressAutoHyphens/>
        <w:autoSpaceDN w:val="0"/>
        <w:spacing w:after="0" w:line="360" w:lineRule="auto"/>
        <w:ind w:left="0" w:right="-1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 xml:space="preserve">nieprzedłożenie przez Wykonawcę </w:t>
      </w:r>
      <w:r w:rsidR="008C2C9D"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 xml:space="preserve">lub podwykonawcę </w:t>
      </w:r>
      <w:r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>dokumentów</w:t>
      </w:r>
      <w:r w:rsidR="00095488"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>,</w:t>
      </w:r>
      <w:r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 xml:space="preserve"> potwierdzających zatrudnienie </w:t>
      </w:r>
      <w:r w:rsidR="00095488"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 xml:space="preserve">osób </w:t>
      </w:r>
      <w:r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 xml:space="preserve">na podstawie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umowy o pracę</w:t>
      </w:r>
      <w:r w:rsidR="00095488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,</w:t>
      </w:r>
      <w:r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 xml:space="preserve"> określonych w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§ 6 ust. </w:t>
      </w:r>
      <w:r w:rsidR="00E906FA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10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umowy – </w:t>
      </w:r>
      <w:r w:rsidR="008031DE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br/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 wysoko</w:t>
      </w:r>
      <w:r w:rsidR="00EC02FD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ści 1000 zł za każdy przypadek,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</w:p>
    <w:p w:rsidR="001C75BD" w:rsidRPr="003C73F6" w:rsidRDefault="00DF1415" w:rsidP="006B0577">
      <w:pPr>
        <w:numPr>
          <w:ilvl w:val="0"/>
          <w:numId w:val="17"/>
        </w:numPr>
        <w:tabs>
          <w:tab w:val="left" w:pos="142"/>
          <w:tab w:val="left" w:pos="284"/>
          <w:tab w:val="left" w:pos="426"/>
        </w:tabs>
        <w:suppressAutoHyphens/>
        <w:autoSpaceDN w:val="0"/>
        <w:spacing w:after="0" w:line="360" w:lineRule="auto"/>
        <w:ind w:left="0" w:right="-1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wykonywanie czynności określonych w </w:t>
      </w:r>
      <w:r w:rsidR="002F4C30" w:rsidRPr="00641276">
        <w:rPr>
          <w:rFonts w:ascii="Times New Roman" w:eastAsia="SimSun" w:hAnsi="Times New Roman"/>
          <w:kern w:val="3"/>
          <w:sz w:val="24"/>
          <w:szCs w:val="24"/>
        </w:rPr>
        <w:t>§</w:t>
      </w:r>
      <w:r w:rsidRPr="00641276">
        <w:rPr>
          <w:rFonts w:ascii="Times New Roman" w:eastAsia="SimSun" w:hAnsi="Times New Roman"/>
          <w:kern w:val="3"/>
          <w:sz w:val="24"/>
          <w:szCs w:val="24"/>
        </w:rPr>
        <w:t xml:space="preserve"> 6</w:t>
      </w:r>
      <w:r w:rsidR="002F4C30" w:rsidRPr="00641276">
        <w:rPr>
          <w:rFonts w:ascii="Times New Roman" w:eastAsia="SimSun" w:hAnsi="Times New Roman"/>
          <w:kern w:val="3"/>
          <w:sz w:val="24"/>
          <w:szCs w:val="24"/>
        </w:rPr>
        <w:t xml:space="preserve"> ust. 8 </w:t>
      </w:r>
      <w:r w:rsidRPr="00641276">
        <w:rPr>
          <w:rFonts w:ascii="Times New Roman" w:eastAsia="SimSun" w:hAnsi="Times New Roman"/>
          <w:kern w:val="3"/>
          <w:sz w:val="24"/>
          <w:szCs w:val="24"/>
        </w:rPr>
        <w:t xml:space="preserve">przez osobę nie zatrudnioną na podstawie </w:t>
      </w:r>
      <w:r w:rsidRPr="003C73F6">
        <w:rPr>
          <w:rFonts w:ascii="Times New Roman" w:eastAsia="SimSun" w:hAnsi="Times New Roman"/>
          <w:kern w:val="3"/>
          <w:sz w:val="24"/>
          <w:szCs w:val="24"/>
        </w:rPr>
        <w:t>umowy o</w:t>
      </w:r>
      <w:r w:rsidR="002F4C30" w:rsidRPr="003C73F6">
        <w:rPr>
          <w:rFonts w:ascii="Times New Roman" w:eastAsia="SimSun" w:hAnsi="Times New Roman"/>
          <w:kern w:val="3"/>
          <w:sz w:val="24"/>
          <w:szCs w:val="24"/>
        </w:rPr>
        <w:t xml:space="preserve"> pracę – w wysoko</w:t>
      </w:r>
      <w:r w:rsidR="00E24E9D">
        <w:rPr>
          <w:rFonts w:ascii="Times New Roman" w:eastAsia="SimSun" w:hAnsi="Times New Roman"/>
          <w:kern w:val="3"/>
          <w:sz w:val="24"/>
          <w:szCs w:val="24"/>
        </w:rPr>
        <w:t>ści 1000 zł za każdy przypadek.</w:t>
      </w:r>
    </w:p>
    <w:p w:rsidR="00C336AF" w:rsidRPr="00A67751" w:rsidRDefault="001A587B" w:rsidP="006B0577">
      <w:pPr>
        <w:numPr>
          <w:ilvl w:val="0"/>
          <w:numId w:val="16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3074D">
        <w:rPr>
          <w:rFonts w:ascii="Times New Roman" w:eastAsia="SimSun" w:hAnsi="Times New Roman"/>
          <w:kern w:val="3"/>
          <w:sz w:val="24"/>
          <w:szCs w:val="24"/>
          <w:lang w:bidi="en-US"/>
        </w:rPr>
        <w:t>Łączna maksymalna wysokość kar umownych, których może dochodzić Zamawiający wynosi</w:t>
      </w:r>
      <w:r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6F35D8" w:rsidRPr="00A67751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25 % wynagrodzenia. </w:t>
      </w:r>
    </w:p>
    <w:p w:rsidR="00C336AF" w:rsidRPr="00641276" w:rsidRDefault="006F35D8" w:rsidP="006B0577">
      <w:pPr>
        <w:numPr>
          <w:ilvl w:val="0"/>
          <w:numId w:val="16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Termin zapłaty należności tytułem kar umownych wynosi do 3 dni od dnia doręczenia noty obciążeniowej. W razie bezskutecznego upływu terminu naliczone zostaną odsetki ustawowe</w:t>
      </w:r>
      <w:r w:rsidR="00E826DE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8031DE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br/>
      </w:r>
      <w:r w:rsidR="00E826DE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za opóźnienie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.</w:t>
      </w:r>
    </w:p>
    <w:p w:rsidR="00C336AF" w:rsidRPr="00641276" w:rsidRDefault="006F35D8" w:rsidP="006B0577">
      <w:pPr>
        <w:numPr>
          <w:ilvl w:val="0"/>
          <w:numId w:val="16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 przypadku powstania szkody, Strony mają prawo dochodzenia odszkodowania przewyższającego wysokość kar umownych do wysokości rzeczywiście poniesionej szkody.</w:t>
      </w:r>
    </w:p>
    <w:p w:rsidR="002E20D7" w:rsidRPr="00B95668" w:rsidRDefault="006F35D8" w:rsidP="00B95668">
      <w:pPr>
        <w:numPr>
          <w:ilvl w:val="0"/>
          <w:numId w:val="16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lastRenderedPageBreak/>
        <w:t>Zamawiający może dokonać potrącenia wymagalnych kar umownych z odsetkami</w:t>
      </w:r>
      <w:r w:rsidR="00E826DE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ustawowymi za opóźnienie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z wynagrodzenia Wykonawcy, składając właściwe oświadczenie.</w:t>
      </w:r>
    </w:p>
    <w:p w:rsidR="0092363C" w:rsidRPr="007A1A41" w:rsidRDefault="0092363C" w:rsidP="008B3E94">
      <w:pPr>
        <w:suppressAutoHyphens/>
        <w:autoSpaceDN w:val="0"/>
        <w:spacing w:after="0" w:line="360" w:lineRule="auto"/>
        <w:contextualSpacing/>
        <w:mirrorIndents/>
        <w:jc w:val="center"/>
        <w:rPr>
          <w:rFonts w:ascii="Times New Roman" w:eastAsia="SimSun" w:hAnsi="Times New Roman"/>
          <w:b/>
          <w:kern w:val="3"/>
          <w:sz w:val="16"/>
          <w:szCs w:val="16"/>
        </w:rPr>
      </w:pPr>
    </w:p>
    <w:p w:rsidR="008B3E94" w:rsidRPr="00641276" w:rsidRDefault="008B3E94" w:rsidP="008B3E94">
      <w:pPr>
        <w:suppressAutoHyphens/>
        <w:autoSpaceDN w:val="0"/>
        <w:spacing w:after="0" w:line="360" w:lineRule="auto"/>
        <w:contextualSpacing/>
        <w:mirrorIndents/>
        <w:jc w:val="center"/>
        <w:rPr>
          <w:rFonts w:ascii="Times New Roman" w:eastAsia="SimSun" w:hAnsi="Times New Roman"/>
          <w:b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b/>
          <w:kern w:val="3"/>
          <w:sz w:val="24"/>
          <w:szCs w:val="24"/>
        </w:rPr>
        <w:t>§ 15</w:t>
      </w:r>
    </w:p>
    <w:p w:rsidR="00D83901" w:rsidRPr="00641276" w:rsidRDefault="008B3E94" w:rsidP="00D83901">
      <w:pPr>
        <w:suppressAutoHyphens/>
        <w:autoSpaceDN w:val="0"/>
        <w:spacing w:after="0" w:line="360" w:lineRule="auto"/>
        <w:contextualSpacing/>
        <w:mirrorIndents/>
        <w:jc w:val="center"/>
        <w:rPr>
          <w:rFonts w:ascii="Times New Roman" w:eastAsia="SimSun" w:hAnsi="Times New Roman"/>
          <w:b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b/>
          <w:kern w:val="3"/>
          <w:sz w:val="24"/>
          <w:szCs w:val="24"/>
          <w:lang w:bidi="en-US"/>
        </w:rPr>
        <w:t>UMOWNE ODSTĄPIENIE OD UMOWY</w:t>
      </w:r>
    </w:p>
    <w:p w:rsidR="008B3E94" w:rsidRPr="00641276" w:rsidRDefault="008B3E94" w:rsidP="006B0577">
      <w:pPr>
        <w:numPr>
          <w:ilvl w:val="0"/>
          <w:numId w:val="18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Zamawiającemu przysługuje prawo odstąpienia od umowy w ciągu 30 dni od zaistnienia niżej  wymienionych okoliczności:</w:t>
      </w:r>
    </w:p>
    <w:p w:rsidR="008B3E94" w:rsidRPr="00641276" w:rsidRDefault="008B3E94" w:rsidP="006B0577">
      <w:pPr>
        <w:numPr>
          <w:ilvl w:val="0"/>
          <w:numId w:val="19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Wykonawca nie rozpoczął realizacji umowy w ciągu 14 dni od dnia przekazania </w:t>
      </w:r>
      <w:r w:rsidR="00D07BA0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terenu</w:t>
      </w:r>
      <w:r w:rsidR="003D2FFA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robót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,</w:t>
      </w:r>
    </w:p>
    <w:p w:rsidR="006167F7" w:rsidRPr="00641276" w:rsidRDefault="008B3E94" w:rsidP="006B0577">
      <w:pPr>
        <w:numPr>
          <w:ilvl w:val="0"/>
          <w:numId w:val="19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Wykonawca nie realizuje z przyczyn leżących po jego stronie przedmiotu umowy</w:t>
      </w:r>
      <w:r w:rsidR="00EB4E16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i przerwa ta trwa dłużej niż 14 dni</w:t>
      </w:r>
      <w:r w:rsidR="0088047D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,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C75D68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chyba że przerwa j</w:t>
      </w:r>
      <w:r w:rsidR="0088047D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est uzasadniona technologicznie</w:t>
      </w:r>
      <w:r w:rsidR="00C75D68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lub jest przewidziana w harmonogramie,</w:t>
      </w:r>
    </w:p>
    <w:p w:rsidR="008B3E94" w:rsidRPr="00641276" w:rsidRDefault="008B3E94" w:rsidP="006B0577">
      <w:pPr>
        <w:numPr>
          <w:ilvl w:val="0"/>
          <w:numId w:val="19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suma kar umownych przekr</w:t>
      </w:r>
      <w:r w:rsidR="007C6817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oczyła kwotę 20 % wynagrodzenia,</w:t>
      </w:r>
    </w:p>
    <w:p w:rsidR="00C7448F" w:rsidRPr="00641276" w:rsidRDefault="00672417" w:rsidP="006B0577">
      <w:pPr>
        <w:numPr>
          <w:ilvl w:val="0"/>
          <w:numId w:val="19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nieprzedłożenia </w:t>
      </w:r>
      <w:r w:rsidR="00C7448F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należytego zabezpieczenia umowy </w:t>
      </w:r>
      <w:r w:rsidR="0081262D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w myśl </w:t>
      </w:r>
      <w:r w:rsidR="00C4780D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§ 1</w:t>
      </w:r>
      <w:r w:rsidR="00586A2C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3 ust.</w:t>
      </w:r>
      <w:r w:rsidR="00DF1415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586A2C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4</w:t>
      </w:r>
      <w:r w:rsidR="00C872DF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,</w:t>
      </w:r>
    </w:p>
    <w:p w:rsidR="006167F7" w:rsidRPr="00641276" w:rsidRDefault="007C6817" w:rsidP="006B0577">
      <w:pPr>
        <w:numPr>
          <w:ilvl w:val="0"/>
          <w:numId w:val="19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uzyskan</w:t>
      </w:r>
      <w:r w:rsidR="00F53157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i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a informacji</w:t>
      </w:r>
      <w:r w:rsidR="002A5B6F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, iż Wykonawca pomimo </w:t>
      </w:r>
      <w:r w:rsidR="00DF1415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obowiązku osobistego</w:t>
      </w:r>
      <w:r w:rsidR="00C7448F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wykonania ro</w:t>
      </w:r>
      <w:r w:rsidR="00DF1415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bót budowlanych wykonuje roboty</w:t>
      </w:r>
      <w:r w:rsidR="00FD1768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DF1415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przy</w:t>
      </w:r>
      <w:r w:rsidR="00FD1768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C7448F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pomocy</w:t>
      </w:r>
      <w:r w:rsidR="00FD1768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9E73CC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Podwykonawcy,</w:t>
      </w:r>
    </w:p>
    <w:p w:rsidR="00824157" w:rsidRDefault="00DF1415" w:rsidP="006B0577">
      <w:pPr>
        <w:numPr>
          <w:ilvl w:val="0"/>
          <w:numId w:val="19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 razie bezskutecznego upływu terminu na przedłożenie zamawiającemu dokumentów potwierdzających zatrudnienie osób na umowę o pracę.</w:t>
      </w:r>
    </w:p>
    <w:p w:rsidR="00751AE7" w:rsidRPr="00751AE7" w:rsidRDefault="00751AE7" w:rsidP="006B0577">
      <w:pPr>
        <w:pStyle w:val="Akapitzlist"/>
        <w:numPr>
          <w:ilvl w:val="0"/>
          <w:numId w:val="18"/>
        </w:numPr>
        <w:tabs>
          <w:tab w:val="left" w:pos="284"/>
        </w:tabs>
        <w:spacing w:before="0" w:beforeAutospacing="0" w:after="100" w:line="360" w:lineRule="auto"/>
        <w:ind w:left="0" w:firstLine="0"/>
        <w:contextualSpacing/>
        <w:mirrorIndents/>
        <w:rPr>
          <w:rFonts w:ascii="Times New Roman" w:hAnsi="Times New Roman"/>
          <w:sz w:val="24"/>
          <w:szCs w:val="24"/>
        </w:rPr>
      </w:pPr>
      <w:r w:rsidRPr="009708E2">
        <w:rPr>
          <w:rFonts w:ascii="Times New Roman" w:hAnsi="Times New Roman"/>
          <w:sz w:val="24"/>
          <w:szCs w:val="24"/>
          <w:lang w:val="pl-PL"/>
        </w:rPr>
        <w:t>Zamawiającemu przysługuje prawo odstąpienia od umowy, w terminie 7</w:t>
      </w:r>
      <w:r w:rsidRPr="00751AE7">
        <w:rPr>
          <w:rFonts w:ascii="Times New Roman" w:hAnsi="Times New Roman"/>
          <w:sz w:val="24"/>
          <w:szCs w:val="24"/>
        </w:rPr>
        <w:t xml:space="preserve"> dn</w:t>
      </w:r>
      <w:r w:rsidRPr="0020156E">
        <w:rPr>
          <w:rFonts w:ascii="Times New Roman" w:hAnsi="Times New Roman"/>
          <w:sz w:val="24"/>
          <w:szCs w:val="24"/>
          <w:lang w:val="pl-PL"/>
        </w:rPr>
        <w:t xml:space="preserve">i licząc od daty bezskutecznego upływu terminów na </w:t>
      </w:r>
      <w:r w:rsidR="00F74116" w:rsidRPr="0020156E">
        <w:rPr>
          <w:rFonts w:ascii="Times New Roman" w:hAnsi="Times New Roman"/>
          <w:sz w:val="24"/>
          <w:szCs w:val="24"/>
          <w:lang w:val="pl-PL"/>
        </w:rPr>
        <w:t>dostarcz</w:t>
      </w:r>
      <w:r w:rsidRPr="0020156E">
        <w:rPr>
          <w:rFonts w:ascii="Times New Roman" w:hAnsi="Times New Roman"/>
          <w:sz w:val="24"/>
          <w:szCs w:val="24"/>
          <w:lang w:val="pl-PL"/>
        </w:rPr>
        <w:t>enie kosztorysu, o którym mowa</w:t>
      </w:r>
      <w:r w:rsidRPr="00751AE7">
        <w:rPr>
          <w:rFonts w:ascii="Times New Roman" w:hAnsi="Times New Roman"/>
          <w:sz w:val="24"/>
          <w:szCs w:val="24"/>
        </w:rPr>
        <w:t xml:space="preserve"> w § 6 ust. 2, </w:t>
      </w:r>
      <w:r w:rsidR="009708E2">
        <w:rPr>
          <w:rFonts w:ascii="Times New Roman" w:hAnsi="Times New Roman"/>
          <w:sz w:val="24"/>
          <w:szCs w:val="24"/>
        </w:rPr>
        <w:br/>
      </w:r>
      <w:r w:rsidRPr="00751AE7">
        <w:rPr>
          <w:rFonts w:ascii="Times New Roman" w:hAnsi="Times New Roman"/>
          <w:sz w:val="24"/>
          <w:szCs w:val="24"/>
        </w:rPr>
        <w:t>pkt. 9</w:t>
      </w:r>
      <w:r w:rsidR="00F74116">
        <w:rPr>
          <w:rFonts w:ascii="Times New Roman" w:hAnsi="Times New Roman"/>
          <w:sz w:val="24"/>
          <w:szCs w:val="24"/>
        </w:rPr>
        <w:t>.</w:t>
      </w:r>
    </w:p>
    <w:p w:rsidR="008B3E94" w:rsidRPr="00641276" w:rsidRDefault="008B3E94" w:rsidP="006B0577">
      <w:pPr>
        <w:numPr>
          <w:ilvl w:val="0"/>
          <w:numId w:val="18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 wypadku odstąpienia od umowy strony obowiązują następujące zasady:</w:t>
      </w:r>
    </w:p>
    <w:p w:rsidR="008B3E94" w:rsidRPr="00641276" w:rsidRDefault="00C11E64" w:rsidP="006B0577">
      <w:pPr>
        <w:numPr>
          <w:ilvl w:val="0"/>
          <w:numId w:val="20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8B3E9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 terminie 14 dni od daty odstąpienia od umowy Wykonawca przy udziale Zamawiającego sporządzi  inwentaryzację robót wg stanu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056F15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na dzień</w:t>
      </w:r>
      <w:r w:rsidR="00FD1768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8B3E9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odstąpienia,</w:t>
      </w:r>
    </w:p>
    <w:p w:rsidR="008B3E94" w:rsidRPr="00641276" w:rsidRDefault="008B3E94" w:rsidP="006B0577">
      <w:pPr>
        <w:numPr>
          <w:ilvl w:val="0"/>
          <w:numId w:val="20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 razie, gdy Wykonawca nie sporządzi inwentaryzacji, o której m</w:t>
      </w:r>
      <w:r w:rsidR="00EB4E16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owa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w pkt 1, Zamawiający może </w:t>
      </w:r>
      <w:r w:rsidRPr="00641276">
        <w:rPr>
          <w:rFonts w:ascii="Times New Roman" w:eastAsia="SimSun" w:hAnsi="Times New Roman"/>
          <w:kern w:val="3"/>
          <w:sz w:val="24"/>
          <w:szCs w:val="24"/>
        </w:rPr>
        <w:t xml:space="preserve">powierzyć sporządzenie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inwentaryzacji</w:t>
      </w:r>
      <w:r w:rsidRPr="00641276">
        <w:rPr>
          <w:rFonts w:ascii="Times New Roman" w:eastAsia="SimSun" w:hAnsi="Times New Roman"/>
          <w:kern w:val="3"/>
          <w:sz w:val="24"/>
          <w:szCs w:val="24"/>
        </w:rPr>
        <w:t xml:space="preserve"> innej osobie i żądać zwrotu od Wykonawcy kosztów poniesionych z tego tytułu,</w:t>
      </w:r>
    </w:p>
    <w:p w:rsidR="008B3E94" w:rsidRPr="00641276" w:rsidRDefault="008B3E94" w:rsidP="006B0577">
      <w:pPr>
        <w:numPr>
          <w:ilvl w:val="0"/>
          <w:numId w:val="20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Wykonawca zabezpieczy przerwane roboty w zakresie obustronnie uzgodnionym,</w:t>
      </w:r>
    </w:p>
    <w:p w:rsidR="008B3E94" w:rsidRPr="00641276" w:rsidRDefault="008B3E94" w:rsidP="006B0577">
      <w:pPr>
        <w:numPr>
          <w:ilvl w:val="0"/>
          <w:numId w:val="20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koszty zabezpieczenia przerwanych robót ponosi Wykonawca, jeżeli odstąpienie od umowy następuje z przyczyn leżących po jego stronie,</w:t>
      </w:r>
    </w:p>
    <w:p w:rsidR="006167F7" w:rsidRPr="00641276" w:rsidRDefault="008B3E94" w:rsidP="006B0577">
      <w:pPr>
        <w:numPr>
          <w:ilvl w:val="0"/>
          <w:numId w:val="20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w razie, gdy Wykonawca nie zabezpieczy przerwanych robót, w sytuacji określonej </w:t>
      </w:r>
      <w:r w:rsidR="00A511B6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br/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 pkt</w:t>
      </w:r>
      <w:r w:rsidR="00CF0F31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.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3 Zamawiający może </w:t>
      </w:r>
      <w:r w:rsidR="00A70A52" w:rsidRPr="00641276">
        <w:rPr>
          <w:rFonts w:ascii="Times New Roman" w:eastAsia="SimSun" w:hAnsi="Times New Roman"/>
          <w:kern w:val="3"/>
          <w:sz w:val="24"/>
          <w:szCs w:val="24"/>
        </w:rPr>
        <w:t xml:space="preserve">powierzyć </w:t>
      </w:r>
      <w:r w:rsidR="00413CF6" w:rsidRPr="00641276">
        <w:rPr>
          <w:rFonts w:ascii="Times New Roman" w:eastAsia="SimSun" w:hAnsi="Times New Roman"/>
          <w:kern w:val="3"/>
          <w:sz w:val="24"/>
          <w:szCs w:val="24"/>
        </w:rPr>
        <w:t>wykonanie</w:t>
      </w:r>
      <w:r w:rsidRPr="00641276">
        <w:rPr>
          <w:rFonts w:ascii="Times New Roman" w:eastAsia="SimSun" w:hAnsi="Times New Roman"/>
          <w:kern w:val="3"/>
          <w:sz w:val="24"/>
          <w:szCs w:val="24"/>
        </w:rPr>
        <w:t xml:space="preserve"> zabezpieczenia innej osobie i żądać zwrotu od Wykonawcy kosztów poniesionych z tego tytułu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.</w:t>
      </w:r>
    </w:p>
    <w:p w:rsidR="006167F7" w:rsidRPr="00641276" w:rsidRDefault="008B3E94" w:rsidP="006B0577">
      <w:pPr>
        <w:numPr>
          <w:ilvl w:val="0"/>
          <w:numId w:val="18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lastRenderedPageBreak/>
        <w:t xml:space="preserve">W przypadku, </w:t>
      </w:r>
      <w:r w:rsidR="00E24E9D">
        <w:rPr>
          <w:rFonts w:ascii="Times New Roman" w:eastAsia="SimSun" w:hAnsi="Times New Roman"/>
          <w:kern w:val="3"/>
          <w:sz w:val="24"/>
          <w:szCs w:val="24"/>
          <w:lang w:bidi="en-US"/>
        </w:rPr>
        <w:t>o którym mowa w ust. 1 pkt. 2-6</w:t>
      </w:r>
      <w:r w:rsidR="006920A6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Wykonawcy przysługuje wynagrodzenie za roboty budowlane wykonane do dnia odstąpienia, o ile zostały wykonane zgodnie</w:t>
      </w:r>
      <w:r w:rsidR="005E605C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z umową </w:t>
      </w:r>
      <w:r w:rsidR="008031DE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br/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i odebrane.</w:t>
      </w:r>
    </w:p>
    <w:p w:rsidR="006167F7" w:rsidRPr="00641276" w:rsidRDefault="00282ED7" w:rsidP="006B0577">
      <w:pPr>
        <w:numPr>
          <w:ilvl w:val="0"/>
          <w:numId w:val="18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Times New Roman" w:hAnsi="Times New Roman"/>
          <w:kern w:val="3"/>
          <w:sz w:val="24"/>
          <w:szCs w:val="24"/>
          <w:lang w:bidi="en-US"/>
        </w:rPr>
        <w:t xml:space="preserve">Postanowienia ust. </w:t>
      </w:r>
      <w:r w:rsidR="006228A3">
        <w:rPr>
          <w:rFonts w:ascii="Times New Roman" w:eastAsia="Times New Roman" w:hAnsi="Times New Roman"/>
          <w:kern w:val="3"/>
          <w:sz w:val="24"/>
          <w:szCs w:val="24"/>
          <w:lang w:bidi="en-US"/>
        </w:rPr>
        <w:t>2</w:t>
      </w:r>
      <w:r w:rsidRPr="00641276">
        <w:rPr>
          <w:rFonts w:ascii="Times New Roman" w:eastAsia="Times New Roman" w:hAnsi="Times New Roman"/>
          <w:kern w:val="3"/>
          <w:sz w:val="24"/>
          <w:szCs w:val="24"/>
          <w:lang w:bidi="en-US"/>
        </w:rPr>
        <w:t xml:space="preserve">, </w:t>
      </w:r>
      <w:r w:rsidR="006228A3">
        <w:rPr>
          <w:rFonts w:ascii="Times New Roman" w:eastAsia="Times New Roman" w:hAnsi="Times New Roman"/>
          <w:kern w:val="3"/>
          <w:sz w:val="24"/>
          <w:szCs w:val="24"/>
          <w:lang w:bidi="en-US"/>
        </w:rPr>
        <w:t>3</w:t>
      </w:r>
      <w:r w:rsidR="008B3E94" w:rsidRPr="00641276">
        <w:rPr>
          <w:rFonts w:ascii="Times New Roman" w:eastAsia="Times New Roman" w:hAnsi="Times New Roman"/>
          <w:kern w:val="3"/>
          <w:sz w:val="24"/>
          <w:szCs w:val="24"/>
          <w:lang w:bidi="en-US"/>
        </w:rPr>
        <w:t xml:space="preserve"> stosuje się także w sytuacji, gdy z przyczyn leżących po</w:t>
      </w:r>
      <w:r w:rsidR="008F7026" w:rsidRPr="00641276">
        <w:rPr>
          <w:rFonts w:ascii="Times New Roman" w:eastAsia="Times New Roman" w:hAnsi="Times New Roman"/>
          <w:kern w:val="3"/>
          <w:sz w:val="24"/>
          <w:szCs w:val="24"/>
          <w:lang w:bidi="en-US"/>
        </w:rPr>
        <w:t xml:space="preserve"> stronie Wykonawcy, Zamawiający</w:t>
      </w:r>
      <w:r w:rsidR="008B3E94" w:rsidRPr="00641276">
        <w:rPr>
          <w:rFonts w:ascii="Times New Roman" w:eastAsia="Times New Roman" w:hAnsi="Times New Roman"/>
          <w:kern w:val="3"/>
          <w:sz w:val="24"/>
          <w:szCs w:val="24"/>
          <w:lang w:bidi="en-US"/>
        </w:rPr>
        <w:t xml:space="preserve"> odstąpił od umowy na podstawie ustawy.</w:t>
      </w:r>
    </w:p>
    <w:p w:rsidR="00EB4E16" w:rsidRPr="00641276" w:rsidRDefault="008B3E94" w:rsidP="006B0577">
      <w:pPr>
        <w:numPr>
          <w:ilvl w:val="0"/>
          <w:numId w:val="18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 razie bezskutecznego upływu terminu do zapłaty należności z tytułu poniesionych przez Zamawiające</w:t>
      </w:r>
      <w:r w:rsidR="006228A3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go kosztów, określonych w ust. </w:t>
      </w:r>
      <w:r w:rsidR="004D6DA6">
        <w:rPr>
          <w:rFonts w:ascii="Times New Roman" w:eastAsia="SimSun" w:hAnsi="Times New Roman"/>
          <w:kern w:val="3"/>
          <w:sz w:val="24"/>
          <w:szCs w:val="24"/>
          <w:lang w:bidi="en-US"/>
        </w:rPr>
        <w:t>3</w:t>
      </w:r>
      <w:r w:rsidR="00413CF6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pkt. 2 i 5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naliczone zostaną odsetki ustawowe</w:t>
      </w:r>
      <w:r w:rsidR="00BA31D3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8031DE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br/>
      </w:r>
      <w:r w:rsidR="00BA31D3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za opóźnienie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.</w:t>
      </w:r>
    </w:p>
    <w:p w:rsidR="00E12675" w:rsidRPr="0096593F" w:rsidRDefault="008B3E94" w:rsidP="006B0577">
      <w:pPr>
        <w:numPr>
          <w:ilvl w:val="0"/>
          <w:numId w:val="18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96593F">
        <w:rPr>
          <w:rFonts w:ascii="Times New Roman" w:eastAsia="SimSun" w:hAnsi="Times New Roman"/>
          <w:kern w:val="3"/>
          <w:sz w:val="24"/>
          <w:szCs w:val="24"/>
          <w:lang w:bidi="en-US"/>
        </w:rPr>
        <w:t>Zamawiający może dokonać potrąceń należności z tytułu poniesionych przez nie</w:t>
      </w:r>
      <w:r w:rsidR="00282ED7" w:rsidRPr="0096593F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go kosztów, określonych w ust. </w:t>
      </w:r>
      <w:r w:rsidR="0011779B" w:rsidRPr="0096593F">
        <w:rPr>
          <w:rFonts w:ascii="Times New Roman" w:eastAsia="SimSun" w:hAnsi="Times New Roman"/>
          <w:kern w:val="3"/>
          <w:sz w:val="24"/>
          <w:szCs w:val="24"/>
          <w:lang w:bidi="en-US"/>
        </w:rPr>
        <w:t>3</w:t>
      </w:r>
      <w:r w:rsidRPr="0096593F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pkt. 2 i 5 </w:t>
      </w:r>
      <w:r w:rsidR="00EB4E16" w:rsidRPr="0096593F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wraz z odsetkami </w:t>
      </w:r>
      <w:r w:rsidR="00C46471" w:rsidRPr="0096593F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ustawowymi </w:t>
      </w:r>
      <w:r w:rsidR="00BA31D3" w:rsidRPr="0096593F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za opóźnienie </w:t>
      </w:r>
      <w:r w:rsidR="00EB4E16" w:rsidRPr="0096593F">
        <w:rPr>
          <w:rFonts w:ascii="Times New Roman" w:eastAsia="SimSun" w:hAnsi="Times New Roman"/>
          <w:kern w:val="3"/>
          <w:sz w:val="24"/>
          <w:szCs w:val="24"/>
          <w:lang w:bidi="en-US"/>
        </w:rPr>
        <w:t>z wynagrodzenia Wykonawcy składając właściwe oświadczenie.</w:t>
      </w:r>
    </w:p>
    <w:p w:rsidR="0020156E" w:rsidRPr="00B95668" w:rsidRDefault="00ED3ABD" w:rsidP="00B95668">
      <w:pPr>
        <w:numPr>
          <w:ilvl w:val="0"/>
          <w:numId w:val="18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Odstąpienie od umowy powinno nastąpić na piśmie pod rygorem nieważności i zawierać uzasadnienie.</w:t>
      </w:r>
    </w:p>
    <w:p w:rsidR="00282ED7" w:rsidRPr="00641276" w:rsidRDefault="008B3E94" w:rsidP="00AF727A">
      <w:pPr>
        <w:suppressAutoHyphens/>
        <w:autoSpaceDN w:val="0"/>
        <w:spacing w:after="0" w:line="360" w:lineRule="auto"/>
        <w:contextualSpacing/>
        <w:mirrorIndents/>
        <w:jc w:val="center"/>
        <w:rPr>
          <w:rFonts w:ascii="Times New Roman" w:eastAsia="SimSun" w:hAnsi="Times New Roman"/>
          <w:b/>
          <w:kern w:val="3"/>
          <w:sz w:val="24"/>
          <w:szCs w:val="24"/>
        </w:rPr>
      </w:pPr>
      <w:r w:rsidRPr="00641276">
        <w:rPr>
          <w:rFonts w:ascii="Times New Roman" w:eastAsia="SimSun" w:hAnsi="Times New Roman"/>
          <w:b/>
          <w:kern w:val="3"/>
          <w:sz w:val="24"/>
          <w:szCs w:val="24"/>
        </w:rPr>
        <w:t>§16</w:t>
      </w:r>
    </w:p>
    <w:p w:rsidR="008B3E94" w:rsidRPr="00641276" w:rsidRDefault="008B3E94" w:rsidP="008B3E94">
      <w:pPr>
        <w:suppressAutoHyphens/>
        <w:autoSpaceDN w:val="0"/>
        <w:spacing w:after="0" w:line="360" w:lineRule="auto"/>
        <w:contextualSpacing/>
        <w:mirrorIndents/>
        <w:jc w:val="center"/>
        <w:rPr>
          <w:rFonts w:ascii="Times New Roman" w:eastAsia="SimSun" w:hAnsi="Times New Roman"/>
          <w:b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b/>
          <w:kern w:val="3"/>
          <w:sz w:val="24"/>
          <w:szCs w:val="24"/>
          <w:lang w:bidi="en-US"/>
        </w:rPr>
        <w:t>ZMIANY POSTANOWIEŃ UMOWY</w:t>
      </w:r>
    </w:p>
    <w:p w:rsidR="006920A6" w:rsidRPr="00641276" w:rsidRDefault="007C2B43" w:rsidP="006B0577">
      <w:pPr>
        <w:numPr>
          <w:ilvl w:val="0"/>
          <w:numId w:val="21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Zamawiający oświadcza, i</w:t>
      </w:r>
      <w:r w:rsidR="006920A6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ż przewiduje możliwość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zmian umowy w stosunku do treści oferty, na podstawie której dokonano wyboru Wykonawcy, w przypadku wystąpienia wymienionych </w:t>
      </w:r>
      <w:r w:rsidR="008031DE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br/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 nin</w:t>
      </w:r>
      <w:r w:rsidR="006920A6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iejszym paragrafie okoliczności.</w:t>
      </w:r>
    </w:p>
    <w:p w:rsidR="007C2B43" w:rsidRPr="00641276" w:rsidRDefault="00054DFA" w:rsidP="006B0577">
      <w:pPr>
        <w:numPr>
          <w:ilvl w:val="0"/>
          <w:numId w:val="21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Zamawiający dopuszcza możliwość zmiany terminu </w:t>
      </w:r>
      <w:r w:rsidR="006920A6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wykonania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przedmiotu umowy określonego w §</w:t>
      </w:r>
      <w:r w:rsidR="006920A6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2 ust.</w:t>
      </w:r>
      <w:r w:rsidR="00C112A3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1 </w:t>
      </w:r>
      <w:r w:rsidR="0048528F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pkt. 2,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o okres </w:t>
      </w:r>
      <w:r w:rsidR="006920A6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niewykonywania przedmiotu umowy,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spowodowanego jedną z </w:t>
      </w:r>
      <w:r w:rsidR="00A16CCB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następujących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przyczyn:</w:t>
      </w:r>
    </w:p>
    <w:p w:rsidR="003564FD" w:rsidRPr="00641276" w:rsidRDefault="00054DFA" w:rsidP="003564FD">
      <w:pPr>
        <w:tabs>
          <w:tab w:val="left" w:pos="284"/>
        </w:tabs>
        <w:suppressAutoHyphens/>
        <w:autoSpaceDN w:val="0"/>
        <w:spacing w:after="0" w:line="360" w:lineRule="auto"/>
        <w:ind w:right="-1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1) </w:t>
      </w:r>
      <w:r w:rsidR="003564FD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wystąpienie </w:t>
      </w:r>
      <w:r w:rsidR="003564FD" w:rsidRPr="00641276">
        <w:rPr>
          <w:rFonts w:ascii="Times New Roman" w:hAnsi="Times New Roman"/>
          <w:sz w:val="24"/>
          <w:szCs w:val="24"/>
        </w:rPr>
        <w:t xml:space="preserve">warunków atmosferycznych uniemożliwiających prawidłowe wykonanie robót </w:t>
      </w:r>
      <w:r w:rsidR="003564FD" w:rsidRPr="00641276">
        <w:rPr>
          <w:rFonts w:ascii="Times New Roman" w:hAnsi="Times New Roman"/>
          <w:sz w:val="24"/>
          <w:szCs w:val="24"/>
        </w:rPr>
        <w:br/>
        <w:t>z powodu technologii realizacji prac objętych umową wymagającej konkretnych warunków atmosferycznych, jeżeli konieczność wykonania prac w tym okresie nie jest następstwem okoliczności, za które Wykonawca ponosi odpowiedzialność</w:t>
      </w:r>
      <w:r w:rsidR="00C945B7">
        <w:rPr>
          <w:rFonts w:ascii="Times New Roman" w:hAnsi="Times New Roman"/>
          <w:sz w:val="24"/>
          <w:szCs w:val="24"/>
        </w:rPr>
        <w:t>,</w:t>
      </w:r>
    </w:p>
    <w:p w:rsidR="003564FD" w:rsidRPr="00641276" w:rsidRDefault="003564FD" w:rsidP="003564FD">
      <w:pPr>
        <w:tabs>
          <w:tab w:val="left" w:pos="284"/>
        </w:tabs>
        <w:suppressAutoHyphens/>
        <w:autoSpaceDN w:val="0"/>
        <w:spacing w:after="0" w:line="360" w:lineRule="auto"/>
        <w:ind w:right="-1"/>
        <w:contextualSpacing/>
        <w:jc w:val="both"/>
        <w:rPr>
          <w:rFonts w:ascii="Times New Roman" w:hAnsi="Times New Roman"/>
          <w:sz w:val="24"/>
          <w:szCs w:val="24"/>
        </w:rPr>
      </w:pPr>
      <w:r w:rsidRPr="00641276">
        <w:rPr>
          <w:rFonts w:ascii="Times New Roman" w:hAnsi="Times New Roman"/>
          <w:sz w:val="24"/>
          <w:szCs w:val="24"/>
        </w:rPr>
        <w:t xml:space="preserve">2) </w:t>
      </w:r>
      <w:r w:rsidR="001455EC" w:rsidRPr="00641276">
        <w:rPr>
          <w:rFonts w:ascii="Times New Roman" w:hAnsi="Times New Roman"/>
          <w:sz w:val="24"/>
          <w:szCs w:val="24"/>
        </w:rPr>
        <w:t>wystąpienia konieczności wykonania robót zamiennych, robót dodatkowych lub zamówień dodatkowych, które wstrzymują lub opóźniają realizację przedmiotu umowy</w:t>
      </w:r>
      <w:r w:rsidR="00514598">
        <w:rPr>
          <w:rFonts w:ascii="Times New Roman" w:hAnsi="Times New Roman"/>
          <w:sz w:val="24"/>
          <w:szCs w:val="24"/>
        </w:rPr>
        <w:t>,</w:t>
      </w:r>
    </w:p>
    <w:p w:rsidR="00054DFA" w:rsidRPr="00641276" w:rsidRDefault="003564FD" w:rsidP="006920A6">
      <w:pPr>
        <w:suppressAutoHyphens/>
        <w:autoSpaceDN w:val="0"/>
        <w:spacing w:after="0" w:line="360" w:lineRule="auto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3) </w:t>
      </w:r>
      <w:r w:rsidR="00F50A8C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prowadzonymi równolegle robotami budowlano</w:t>
      </w:r>
      <w:r w:rsidR="00C112A3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F50A8C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- </w:t>
      </w:r>
      <w:r w:rsidR="006920A6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montażowymi przez inne podmioty, które uniemożliwiają realizację zamówienia – o okres, w którym nie była możliwa realizacja zamówienia z tego powodu potwierdzony wpis</w:t>
      </w:r>
      <w:r w:rsidR="0088616A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em inspektora do dziennika </w:t>
      </w:r>
      <w:r w:rsidR="00B26E8C">
        <w:rPr>
          <w:rFonts w:ascii="Times New Roman" w:eastAsia="SimSun" w:hAnsi="Times New Roman"/>
          <w:kern w:val="3"/>
          <w:sz w:val="24"/>
          <w:szCs w:val="24"/>
          <w:lang w:bidi="en-US"/>
        </w:rPr>
        <w:t>robót</w:t>
      </w:r>
      <w:r w:rsidR="006920A6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,</w:t>
      </w:r>
    </w:p>
    <w:p w:rsidR="00E55241" w:rsidRDefault="003564FD" w:rsidP="006B0577">
      <w:pPr>
        <w:numPr>
          <w:ilvl w:val="0"/>
          <w:numId w:val="21"/>
        </w:numPr>
        <w:tabs>
          <w:tab w:val="left" w:pos="284"/>
        </w:tabs>
        <w:suppressAutoHyphens/>
        <w:autoSpaceDN w:val="0"/>
        <w:spacing w:after="0" w:line="360" w:lineRule="auto"/>
        <w:ind w:left="0" w:right="-1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E55241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W przypadku zmiany ustawowej stawek podatku od towarów i usług w trakcie realizacji umowy dla robót objętych przedmiotem umowy - w zakresie dotyczącym niezrealizowanej części </w:t>
      </w:r>
      <w:r w:rsidRPr="00E55241">
        <w:rPr>
          <w:rFonts w:ascii="Times New Roman" w:eastAsia="SimSun" w:hAnsi="Times New Roman"/>
          <w:kern w:val="3"/>
          <w:sz w:val="24"/>
          <w:szCs w:val="24"/>
          <w:lang w:bidi="en-US"/>
        </w:rPr>
        <w:lastRenderedPageBreak/>
        <w:t>przedmiotu umowy wynagrodzenie zostanie zmodyfikowane proporcjonalnie do zmiany stawki podatku VAT.</w:t>
      </w:r>
    </w:p>
    <w:p w:rsidR="00906A56" w:rsidRPr="00641276" w:rsidRDefault="008B3E94" w:rsidP="00FC00E4">
      <w:pPr>
        <w:suppressAutoHyphens/>
        <w:autoSpaceDN w:val="0"/>
        <w:spacing w:after="120" w:line="360" w:lineRule="auto"/>
        <w:ind w:left="425" w:hanging="425"/>
        <w:contextualSpacing/>
        <w:mirrorIndents/>
        <w:jc w:val="center"/>
        <w:rPr>
          <w:rFonts w:ascii="Times New Roman" w:eastAsia="SimSun" w:hAnsi="Times New Roman"/>
          <w:b/>
          <w:kern w:val="3"/>
          <w:sz w:val="24"/>
          <w:szCs w:val="24"/>
        </w:rPr>
      </w:pPr>
      <w:r w:rsidRPr="00641276">
        <w:rPr>
          <w:rFonts w:ascii="Times New Roman" w:eastAsia="SimSun" w:hAnsi="Times New Roman"/>
          <w:b/>
          <w:kern w:val="3"/>
          <w:sz w:val="24"/>
          <w:szCs w:val="24"/>
        </w:rPr>
        <w:t>§ 17</w:t>
      </w:r>
    </w:p>
    <w:p w:rsidR="00D83901" w:rsidRPr="00641276" w:rsidRDefault="008B3E94" w:rsidP="00D83901">
      <w:pPr>
        <w:suppressAutoHyphens/>
        <w:autoSpaceDN w:val="0"/>
        <w:spacing w:after="0" w:line="360" w:lineRule="auto"/>
        <w:ind w:firstLine="425"/>
        <w:contextualSpacing/>
        <w:mirrorIndents/>
        <w:jc w:val="center"/>
        <w:rPr>
          <w:rFonts w:ascii="Times New Roman" w:eastAsia="SimSun" w:hAnsi="Times New Roman"/>
          <w:b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b/>
          <w:kern w:val="3"/>
          <w:sz w:val="24"/>
          <w:szCs w:val="24"/>
          <w:lang w:bidi="en-US"/>
        </w:rPr>
        <w:t>ROZSTRZYGANIE SPORÓW</w:t>
      </w:r>
    </w:p>
    <w:p w:rsidR="00E55241" w:rsidRDefault="008B3E94" w:rsidP="006326D3">
      <w:pPr>
        <w:suppressAutoHyphens/>
        <w:autoSpaceDN w:val="0"/>
        <w:spacing w:after="120" w:line="360" w:lineRule="auto"/>
        <w:contextualSpacing/>
        <w:mirrorIndents/>
        <w:jc w:val="both"/>
        <w:rPr>
          <w:rFonts w:ascii="Times New Roman" w:eastAsia="SimSun" w:hAnsi="Times New Roman"/>
          <w:b/>
          <w:kern w:val="3"/>
          <w:sz w:val="24"/>
          <w:szCs w:val="24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Ewentualne spory mogące powstać na tle realizacji niniejszej</w:t>
      </w:r>
      <w:r w:rsidR="00BA2F61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umowy rozstrzygane będą przez s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ąd</w:t>
      </w:r>
      <w:r w:rsidR="00BC5E7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miejscowo</w:t>
      </w:r>
      <w:r w:rsidR="00A401CE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właściwy</w:t>
      </w:r>
      <w:r w:rsidR="00BC5E7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dla Zamawiającego.</w:t>
      </w:r>
    </w:p>
    <w:p w:rsidR="0092363C" w:rsidRPr="007A1A41" w:rsidRDefault="0092363C" w:rsidP="002E20D7">
      <w:pPr>
        <w:suppressAutoHyphens/>
        <w:autoSpaceDN w:val="0"/>
        <w:spacing w:after="120" w:line="360" w:lineRule="auto"/>
        <w:contextualSpacing/>
        <w:mirrorIndents/>
        <w:jc w:val="both"/>
        <w:rPr>
          <w:rFonts w:ascii="Times New Roman" w:eastAsia="SimSun" w:hAnsi="Times New Roman"/>
          <w:b/>
          <w:kern w:val="3"/>
          <w:sz w:val="16"/>
          <w:szCs w:val="16"/>
        </w:rPr>
      </w:pPr>
    </w:p>
    <w:p w:rsidR="00E02A59" w:rsidRPr="00641276" w:rsidRDefault="008B3E94" w:rsidP="000E3C95">
      <w:pPr>
        <w:suppressAutoHyphens/>
        <w:autoSpaceDN w:val="0"/>
        <w:spacing w:before="120" w:after="0" w:line="360" w:lineRule="auto"/>
        <w:contextualSpacing/>
        <w:mirrorIndents/>
        <w:jc w:val="center"/>
        <w:rPr>
          <w:rFonts w:ascii="Times New Roman" w:eastAsia="SimSun" w:hAnsi="Times New Roman"/>
          <w:b/>
          <w:kern w:val="3"/>
          <w:sz w:val="24"/>
          <w:szCs w:val="24"/>
        </w:rPr>
      </w:pPr>
      <w:r w:rsidRPr="00641276">
        <w:rPr>
          <w:rFonts w:ascii="Times New Roman" w:eastAsia="SimSun" w:hAnsi="Times New Roman"/>
          <w:b/>
          <w:kern w:val="3"/>
          <w:sz w:val="24"/>
          <w:szCs w:val="24"/>
        </w:rPr>
        <w:t>§ 1</w:t>
      </w:r>
      <w:r w:rsidR="00E70759">
        <w:rPr>
          <w:rFonts w:ascii="Times New Roman" w:eastAsia="SimSun" w:hAnsi="Times New Roman"/>
          <w:b/>
          <w:kern w:val="3"/>
          <w:sz w:val="24"/>
          <w:szCs w:val="24"/>
        </w:rPr>
        <w:t>8</w:t>
      </w:r>
    </w:p>
    <w:p w:rsidR="008B3E94" w:rsidRPr="00641276" w:rsidRDefault="008B3E94" w:rsidP="008B3E94">
      <w:pPr>
        <w:spacing w:after="0" w:line="360" w:lineRule="auto"/>
        <w:contextualSpacing/>
        <w:mirrorIndents/>
        <w:jc w:val="center"/>
        <w:rPr>
          <w:rFonts w:ascii="Times New Roman" w:eastAsia="SimSun" w:hAnsi="Times New Roman"/>
          <w:b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b/>
          <w:kern w:val="3"/>
          <w:sz w:val="24"/>
          <w:szCs w:val="24"/>
          <w:lang w:bidi="en-US"/>
        </w:rPr>
        <w:t>POSTANOWIENIA KOŃCOWE</w:t>
      </w:r>
    </w:p>
    <w:p w:rsidR="00BA7C03" w:rsidRPr="00641276" w:rsidRDefault="008B3E94" w:rsidP="006B0577">
      <w:pPr>
        <w:numPr>
          <w:ilvl w:val="0"/>
          <w:numId w:val="2"/>
        </w:numPr>
        <w:tabs>
          <w:tab w:val="left" w:pos="284"/>
        </w:tabs>
        <w:suppressAutoHyphens/>
        <w:autoSpaceDN w:val="0"/>
        <w:spacing w:after="0" w:line="360" w:lineRule="auto"/>
        <w:ind w:left="0" w:right="57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 sprawach nieuregulowanych umową mają zastosowanie przepisy Kodeksu Cywilnego i ustawy Prawo Zamówień Publicznych.</w:t>
      </w:r>
    </w:p>
    <w:p w:rsidR="00666888" w:rsidRPr="00641276" w:rsidRDefault="008B3E94" w:rsidP="006B0577">
      <w:pPr>
        <w:numPr>
          <w:ilvl w:val="0"/>
          <w:numId w:val="2"/>
        </w:numPr>
        <w:tabs>
          <w:tab w:val="left" w:pos="284"/>
        </w:tabs>
        <w:suppressAutoHyphens/>
        <w:autoSpaceDN w:val="0"/>
        <w:spacing w:after="0" w:line="360" w:lineRule="auto"/>
        <w:ind w:left="0" w:right="57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Integralną część umowy stanowi: Specyfikacja</w:t>
      </w:r>
      <w:r w:rsidR="000B0F5E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Warunków Zamówienia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, oferta wykonawcy, </w:t>
      </w:r>
      <w:r w:rsidR="000939C2" w:rsidRPr="00641276">
        <w:rPr>
          <w:rFonts w:ascii="Times New Roman" w:hAnsi="Times New Roman"/>
          <w:sz w:val="24"/>
          <w:szCs w:val="24"/>
        </w:rPr>
        <w:t>kosztorys</w:t>
      </w:r>
      <w:r w:rsidR="0032727B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, </w:t>
      </w:r>
      <w:r w:rsidR="00C17B95" w:rsidRPr="00641276">
        <w:rPr>
          <w:rFonts w:ascii="Times New Roman" w:eastAsia="SimSun" w:hAnsi="Times New Roman"/>
          <w:i/>
          <w:kern w:val="3"/>
          <w:sz w:val="24"/>
          <w:szCs w:val="24"/>
          <w:lang w:bidi="en-US"/>
        </w:rPr>
        <w:t>umowa konsorcjum</w:t>
      </w:r>
      <w:r w:rsidRPr="00641276">
        <w:rPr>
          <w:rFonts w:ascii="Times New Roman" w:eastAsia="SimSun" w:hAnsi="Times New Roman"/>
          <w:i/>
          <w:kern w:val="3"/>
          <w:sz w:val="24"/>
          <w:szCs w:val="24"/>
          <w:lang w:bidi="en-US"/>
        </w:rPr>
        <w:t>/ ws</w:t>
      </w:r>
      <w:r w:rsidR="0026316D" w:rsidRPr="00641276">
        <w:rPr>
          <w:rFonts w:ascii="Times New Roman" w:eastAsia="SimSun" w:hAnsi="Times New Roman"/>
          <w:i/>
          <w:kern w:val="3"/>
          <w:sz w:val="24"/>
          <w:szCs w:val="24"/>
          <w:lang w:bidi="en-US"/>
        </w:rPr>
        <w:t>półpracy</w:t>
      </w:r>
      <w:r w:rsidR="00C17B95" w:rsidRPr="00641276">
        <w:rPr>
          <w:rFonts w:ascii="Times New Roman" w:eastAsia="SimSun" w:hAnsi="Times New Roman"/>
          <w:i/>
          <w:kern w:val="3"/>
          <w:sz w:val="24"/>
          <w:szCs w:val="24"/>
          <w:lang w:bidi="en-US"/>
        </w:rPr>
        <w:t>/</w:t>
      </w:r>
      <w:r w:rsidRPr="00641276">
        <w:rPr>
          <w:rFonts w:ascii="Times New Roman" w:eastAsia="SimSun" w:hAnsi="Times New Roman"/>
          <w:i/>
          <w:kern w:val="3"/>
          <w:sz w:val="24"/>
          <w:szCs w:val="24"/>
          <w:lang w:bidi="en-US"/>
        </w:rPr>
        <w:t>*</w:t>
      </w:r>
      <w:r w:rsidR="00666888" w:rsidRPr="00641276">
        <w:rPr>
          <w:rFonts w:ascii="Times New Roman" w:hAnsi="Times New Roman"/>
          <w:i/>
          <w:sz w:val="24"/>
          <w:szCs w:val="24"/>
        </w:rPr>
        <w:t xml:space="preserve">, </w:t>
      </w:r>
      <w:r w:rsidR="00666888" w:rsidRPr="00641276">
        <w:rPr>
          <w:rFonts w:ascii="Times New Roman" w:eastAsia="Times New Roman" w:hAnsi="Times New Roman"/>
          <w:sz w:val="24"/>
          <w:szCs w:val="24"/>
          <w:lang w:bidi="en-US"/>
        </w:rPr>
        <w:t xml:space="preserve">zmiany opisu przedmiotu zamówienia dokonane </w:t>
      </w:r>
      <w:r w:rsidR="00F954ED">
        <w:rPr>
          <w:rFonts w:ascii="Times New Roman" w:eastAsia="Times New Roman" w:hAnsi="Times New Roman"/>
          <w:sz w:val="24"/>
          <w:szCs w:val="24"/>
          <w:lang w:bidi="en-US"/>
        </w:rPr>
        <w:br/>
      </w:r>
      <w:r w:rsidR="00666888" w:rsidRPr="00641276">
        <w:rPr>
          <w:rFonts w:ascii="Times New Roman" w:eastAsia="Times New Roman" w:hAnsi="Times New Roman"/>
          <w:sz w:val="24"/>
          <w:szCs w:val="24"/>
          <w:lang w:bidi="en-US"/>
        </w:rPr>
        <w:t>w trakcie procedury przetargowej - w wersji elektronicznej.</w:t>
      </w:r>
    </w:p>
    <w:p w:rsidR="00BA7C03" w:rsidRPr="00641276" w:rsidRDefault="00666888" w:rsidP="006B0577">
      <w:pPr>
        <w:numPr>
          <w:ilvl w:val="0"/>
          <w:numId w:val="2"/>
        </w:numPr>
        <w:tabs>
          <w:tab w:val="left" w:pos="284"/>
        </w:tabs>
        <w:suppressAutoHyphens/>
        <w:autoSpaceDN w:val="0"/>
        <w:spacing w:after="0" w:line="360" w:lineRule="auto"/>
        <w:ind w:left="0" w:right="57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Times New Roman" w:hAnsi="Times New Roman"/>
          <w:sz w:val="24"/>
          <w:szCs w:val="24"/>
        </w:rPr>
        <w:t>Załączniki do umowy stanowi</w:t>
      </w:r>
      <w:r w:rsidR="00C14034" w:rsidRPr="00641276">
        <w:rPr>
          <w:rFonts w:ascii="Times New Roman" w:eastAsia="Times New Roman" w:hAnsi="Times New Roman"/>
          <w:sz w:val="24"/>
          <w:szCs w:val="24"/>
        </w:rPr>
        <w:t>ą</w:t>
      </w:r>
      <w:r w:rsidRPr="00641276">
        <w:rPr>
          <w:rFonts w:ascii="Times New Roman" w:eastAsia="Times New Roman" w:hAnsi="Times New Roman"/>
          <w:sz w:val="24"/>
          <w:szCs w:val="24"/>
        </w:rPr>
        <w:t xml:space="preserve">: </w:t>
      </w:r>
    </w:p>
    <w:p w:rsidR="00666888" w:rsidRPr="00641276" w:rsidRDefault="00666888" w:rsidP="006B0577">
      <w:pPr>
        <w:numPr>
          <w:ilvl w:val="0"/>
          <w:numId w:val="35"/>
        </w:numPr>
        <w:tabs>
          <w:tab w:val="left" w:pos="284"/>
        </w:tabs>
        <w:suppressAutoHyphens/>
        <w:autoSpaceDN w:val="0"/>
        <w:spacing w:after="0" w:line="360" w:lineRule="auto"/>
        <w:ind w:right="57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Harmonogram </w:t>
      </w:r>
      <w:r w:rsidR="00DE2DD9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rzeczowo-finansowy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–</w:t>
      </w:r>
      <w:r w:rsidR="003244DE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załącznik nr 1</w:t>
      </w:r>
      <w:r w:rsidR="007D1793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,</w:t>
      </w:r>
    </w:p>
    <w:p w:rsidR="00666888" w:rsidRPr="00641276" w:rsidRDefault="00666888" w:rsidP="006B0577">
      <w:pPr>
        <w:numPr>
          <w:ilvl w:val="0"/>
          <w:numId w:val="35"/>
        </w:numPr>
        <w:tabs>
          <w:tab w:val="left" w:pos="284"/>
        </w:tabs>
        <w:suppressAutoHyphens/>
        <w:autoSpaceDN w:val="0"/>
        <w:spacing w:after="0" w:line="360" w:lineRule="auto"/>
        <w:ind w:right="57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Times New Roman" w:hAnsi="Times New Roman"/>
          <w:sz w:val="24"/>
          <w:szCs w:val="24"/>
        </w:rPr>
        <w:t>Wzór oświadczenia podwykonawcy – załącznik nr 2</w:t>
      </w:r>
      <w:r w:rsidR="004E384F">
        <w:rPr>
          <w:rFonts w:ascii="Times New Roman" w:eastAsia="Times New Roman" w:hAnsi="Times New Roman"/>
          <w:sz w:val="24"/>
          <w:szCs w:val="24"/>
        </w:rPr>
        <w:t>*</w:t>
      </w:r>
      <w:r w:rsidR="007D1793" w:rsidRPr="00641276">
        <w:rPr>
          <w:rFonts w:ascii="Times New Roman" w:eastAsia="Times New Roman" w:hAnsi="Times New Roman"/>
          <w:sz w:val="24"/>
          <w:szCs w:val="24"/>
        </w:rPr>
        <w:t>,</w:t>
      </w:r>
    </w:p>
    <w:p w:rsidR="00666888" w:rsidRPr="00641276" w:rsidRDefault="00666888" w:rsidP="006B0577">
      <w:pPr>
        <w:numPr>
          <w:ilvl w:val="0"/>
          <w:numId w:val="35"/>
        </w:numPr>
        <w:tabs>
          <w:tab w:val="left" w:pos="284"/>
        </w:tabs>
        <w:suppressAutoHyphens/>
        <w:autoSpaceDN w:val="0"/>
        <w:spacing w:after="0" w:line="360" w:lineRule="auto"/>
        <w:ind w:right="57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Times New Roman" w:hAnsi="Times New Roman"/>
          <w:sz w:val="24"/>
          <w:szCs w:val="24"/>
        </w:rPr>
        <w:t>Wzór zestawienia zbiorczego faktur Podwykonawcy – załącznik nr 3</w:t>
      </w:r>
      <w:r w:rsidR="004E384F">
        <w:rPr>
          <w:rFonts w:ascii="Times New Roman" w:eastAsia="Times New Roman" w:hAnsi="Times New Roman"/>
          <w:sz w:val="24"/>
          <w:szCs w:val="24"/>
        </w:rPr>
        <w:t>*</w:t>
      </w:r>
      <w:r w:rsidR="007D1793" w:rsidRPr="00641276">
        <w:rPr>
          <w:rFonts w:ascii="Times New Roman" w:eastAsia="Times New Roman" w:hAnsi="Times New Roman"/>
          <w:sz w:val="24"/>
          <w:szCs w:val="24"/>
        </w:rPr>
        <w:t>,</w:t>
      </w:r>
      <w:r w:rsidRPr="00641276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AA31E6" w:rsidRPr="00F23347" w:rsidRDefault="00F23347" w:rsidP="006B0577">
      <w:pPr>
        <w:numPr>
          <w:ilvl w:val="0"/>
          <w:numId w:val="35"/>
        </w:numPr>
        <w:tabs>
          <w:tab w:val="left" w:pos="284"/>
        </w:tabs>
        <w:suppressAutoHyphens/>
        <w:autoSpaceDN w:val="0"/>
        <w:spacing w:after="0" w:line="360" w:lineRule="auto"/>
        <w:ind w:right="57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AA31E6">
        <w:rPr>
          <w:rFonts w:ascii="Times New Roman" w:eastAsia="SimSun" w:hAnsi="Times New Roman"/>
          <w:color w:val="000000"/>
          <w:kern w:val="3"/>
          <w:sz w:val="24"/>
          <w:szCs w:val="24"/>
          <w:lang w:bidi="en-US"/>
        </w:rPr>
        <w:t xml:space="preserve">Oświadczenie Wykonawcy/Podwykonawców </w:t>
      </w:r>
      <w:r w:rsidR="000939C2" w:rsidRPr="00641276">
        <w:rPr>
          <w:rFonts w:ascii="Times New Roman" w:eastAsia="Times New Roman" w:hAnsi="Times New Roman"/>
          <w:sz w:val="24"/>
          <w:szCs w:val="24"/>
        </w:rPr>
        <w:t>– załącznik nr 4</w:t>
      </w:r>
      <w:r w:rsidR="00B116BB">
        <w:rPr>
          <w:rFonts w:ascii="Times New Roman" w:eastAsia="Times New Roman" w:hAnsi="Times New Roman"/>
          <w:sz w:val="24"/>
          <w:szCs w:val="24"/>
        </w:rPr>
        <w:t>*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:rsidR="00AF5BAD" w:rsidRPr="00641276" w:rsidRDefault="00A401CE" w:rsidP="006B0577">
      <w:pPr>
        <w:numPr>
          <w:ilvl w:val="0"/>
          <w:numId w:val="2"/>
        </w:numPr>
        <w:tabs>
          <w:tab w:val="left" w:pos="284"/>
        </w:tabs>
        <w:suppressAutoHyphens/>
        <w:autoSpaceDN w:val="0"/>
        <w:spacing w:after="0" w:line="360" w:lineRule="auto"/>
        <w:ind w:left="0" w:right="57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Wszystkie zmiany </w:t>
      </w:r>
      <w:r w:rsidR="00C17B95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umowy wymagają formy pisemnej </w:t>
      </w:r>
      <w:r w:rsidR="00062548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(aneks</w:t>
      </w:r>
      <w:r w:rsidR="00C17B95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do umowy</w:t>
      </w:r>
      <w:r w:rsidR="00062548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)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pod rygorem nieważności, za wyjątkiem zmian wymienionych w </w:t>
      </w:r>
      <w:r w:rsidRPr="00641276">
        <w:rPr>
          <w:rFonts w:ascii="Times New Roman" w:eastAsia="SimSun" w:hAnsi="Times New Roman"/>
          <w:kern w:val="3"/>
          <w:sz w:val="24"/>
          <w:szCs w:val="24"/>
        </w:rPr>
        <w:t>§</w:t>
      </w:r>
      <w:r w:rsidR="00062548" w:rsidRPr="00641276">
        <w:rPr>
          <w:rFonts w:ascii="Times New Roman" w:eastAsia="SimSun" w:hAnsi="Times New Roman"/>
          <w:kern w:val="3"/>
          <w:sz w:val="24"/>
          <w:szCs w:val="24"/>
        </w:rPr>
        <w:t xml:space="preserve"> </w:t>
      </w:r>
      <w:r w:rsidR="007F633F" w:rsidRPr="00641276">
        <w:rPr>
          <w:rFonts w:ascii="Times New Roman" w:eastAsia="SimSun" w:hAnsi="Times New Roman"/>
          <w:kern w:val="3"/>
          <w:sz w:val="24"/>
          <w:szCs w:val="24"/>
        </w:rPr>
        <w:t>2 ust.</w:t>
      </w:r>
      <w:r w:rsidR="00C17B95" w:rsidRPr="00641276">
        <w:rPr>
          <w:rFonts w:ascii="Times New Roman" w:eastAsia="SimSun" w:hAnsi="Times New Roman"/>
          <w:kern w:val="3"/>
          <w:sz w:val="24"/>
          <w:szCs w:val="24"/>
        </w:rPr>
        <w:t xml:space="preserve"> </w:t>
      </w:r>
      <w:r w:rsidR="007F633F" w:rsidRPr="00641276">
        <w:rPr>
          <w:rFonts w:ascii="Times New Roman" w:eastAsia="SimSun" w:hAnsi="Times New Roman"/>
          <w:kern w:val="3"/>
          <w:sz w:val="24"/>
          <w:szCs w:val="24"/>
        </w:rPr>
        <w:t>5</w:t>
      </w:r>
      <w:r w:rsidR="00C17B95" w:rsidRPr="00641276">
        <w:rPr>
          <w:rFonts w:ascii="Times New Roman" w:eastAsia="SimSun" w:hAnsi="Times New Roman"/>
          <w:kern w:val="3"/>
          <w:sz w:val="24"/>
          <w:szCs w:val="24"/>
        </w:rPr>
        <w:t xml:space="preserve"> i</w:t>
      </w:r>
      <w:r w:rsidRPr="00641276">
        <w:rPr>
          <w:rFonts w:ascii="Times New Roman" w:eastAsia="SimSun" w:hAnsi="Times New Roman"/>
          <w:kern w:val="3"/>
          <w:sz w:val="24"/>
          <w:szCs w:val="24"/>
        </w:rPr>
        <w:t xml:space="preserve"> </w:t>
      </w:r>
      <w:r w:rsidR="007F633F" w:rsidRPr="00641276">
        <w:rPr>
          <w:rFonts w:ascii="Times New Roman" w:eastAsia="SimSun" w:hAnsi="Times New Roman"/>
          <w:kern w:val="3"/>
          <w:sz w:val="24"/>
          <w:szCs w:val="24"/>
        </w:rPr>
        <w:t>§</w:t>
      </w:r>
      <w:r w:rsidR="00062548" w:rsidRPr="00641276">
        <w:rPr>
          <w:rFonts w:ascii="Times New Roman" w:eastAsia="SimSun" w:hAnsi="Times New Roman"/>
          <w:kern w:val="3"/>
          <w:sz w:val="24"/>
          <w:szCs w:val="24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</w:rPr>
        <w:t>5 umowy.</w:t>
      </w:r>
    </w:p>
    <w:p w:rsidR="0048528F" w:rsidRDefault="0048528F" w:rsidP="004754DB">
      <w:pPr>
        <w:tabs>
          <w:tab w:val="left" w:pos="425"/>
        </w:tabs>
        <w:spacing w:before="120" w:after="0" w:line="360" w:lineRule="auto"/>
        <w:contextualSpacing/>
        <w:mirrorIndents/>
        <w:rPr>
          <w:rFonts w:ascii="Times New Roman" w:eastAsia="SimSun" w:hAnsi="Times New Roman"/>
          <w:b/>
          <w:kern w:val="3"/>
          <w:sz w:val="16"/>
          <w:szCs w:val="16"/>
        </w:rPr>
      </w:pPr>
    </w:p>
    <w:p w:rsidR="0092363C" w:rsidRPr="007A1A41" w:rsidRDefault="0092363C" w:rsidP="004754DB">
      <w:pPr>
        <w:tabs>
          <w:tab w:val="left" w:pos="425"/>
        </w:tabs>
        <w:spacing w:before="120" w:after="0" w:line="360" w:lineRule="auto"/>
        <w:contextualSpacing/>
        <w:mirrorIndents/>
        <w:rPr>
          <w:rFonts w:ascii="Times New Roman" w:eastAsia="SimSun" w:hAnsi="Times New Roman"/>
          <w:b/>
          <w:kern w:val="3"/>
          <w:sz w:val="16"/>
          <w:szCs w:val="16"/>
        </w:rPr>
      </w:pPr>
    </w:p>
    <w:p w:rsidR="00E02A59" w:rsidRPr="00641276" w:rsidRDefault="008B3E94" w:rsidP="00496280">
      <w:pPr>
        <w:tabs>
          <w:tab w:val="left" w:pos="425"/>
        </w:tabs>
        <w:spacing w:before="120" w:after="0" w:line="360" w:lineRule="auto"/>
        <w:contextualSpacing/>
        <w:mirrorIndents/>
        <w:jc w:val="center"/>
        <w:rPr>
          <w:rFonts w:ascii="Times New Roman" w:eastAsia="SimSun" w:hAnsi="Times New Roman"/>
          <w:b/>
          <w:kern w:val="3"/>
          <w:sz w:val="24"/>
          <w:szCs w:val="24"/>
        </w:rPr>
      </w:pPr>
      <w:r w:rsidRPr="00641276">
        <w:rPr>
          <w:rFonts w:ascii="Times New Roman" w:eastAsia="SimSun" w:hAnsi="Times New Roman"/>
          <w:b/>
          <w:kern w:val="3"/>
          <w:sz w:val="24"/>
          <w:szCs w:val="24"/>
        </w:rPr>
        <w:t xml:space="preserve">§ </w:t>
      </w:r>
      <w:r w:rsidR="00E70759">
        <w:rPr>
          <w:rFonts w:ascii="Times New Roman" w:eastAsia="SimSun" w:hAnsi="Times New Roman"/>
          <w:b/>
          <w:kern w:val="3"/>
          <w:sz w:val="24"/>
          <w:szCs w:val="24"/>
        </w:rPr>
        <w:t>19</w:t>
      </w:r>
    </w:p>
    <w:p w:rsidR="00BC48DB" w:rsidRPr="00641276" w:rsidRDefault="00BC48DB" w:rsidP="006B0577">
      <w:pPr>
        <w:numPr>
          <w:ilvl w:val="3"/>
          <w:numId w:val="2"/>
        </w:numPr>
        <w:spacing w:after="0" w:line="360" w:lineRule="auto"/>
        <w:ind w:left="426" w:hanging="426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Strony ustalają adres do korespondencji, w tym doręczania oświadczeń woli stron:</w:t>
      </w:r>
    </w:p>
    <w:p w:rsidR="00BC48DB" w:rsidRPr="00641276" w:rsidRDefault="00BC48DB" w:rsidP="006B0577">
      <w:pPr>
        <w:numPr>
          <w:ilvl w:val="0"/>
          <w:numId w:val="22"/>
        </w:numPr>
        <w:spacing w:after="0" w:line="360" w:lineRule="auto"/>
        <w:ind w:left="709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Zamawi</w:t>
      </w:r>
      <w:r w:rsidR="00C17B95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ający – Urząd Miasta Rzeszowa – W</w:t>
      </w:r>
      <w:r w:rsidR="00FF2B82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ydział Inwestycji, </w:t>
      </w:r>
      <w:r w:rsidR="00C60155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u</w:t>
      </w:r>
      <w:r w:rsidR="001C7D53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l. </w:t>
      </w:r>
      <w:r w:rsidR="0092363C">
        <w:rPr>
          <w:rFonts w:ascii="Times New Roman" w:eastAsia="SimSun" w:hAnsi="Times New Roman"/>
          <w:kern w:val="3"/>
          <w:sz w:val="24"/>
          <w:szCs w:val="24"/>
          <w:lang w:bidi="en-US"/>
        </w:rPr>
        <w:t>Grunwaldzka 38</w:t>
      </w:r>
      <w:r w:rsidR="00FF2B82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, </w:t>
      </w:r>
      <w:r w:rsidR="00FF2B82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br/>
        <w:t>35-06</w:t>
      </w:r>
      <w:r w:rsidR="001B302A">
        <w:rPr>
          <w:rFonts w:ascii="Times New Roman" w:eastAsia="SimSun" w:hAnsi="Times New Roman"/>
          <w:kern w:val="3"/>
          <w:sz w:val="24"/>
          <w:szCs w:val="24"/>
          <w:lang w:bidi="en-US"/>
        </w:rPr>
        <w:t>8</w:t>
      </w:r>
      <w:r w:rsidR="00FF2B82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 Rzeszów, e mail: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hyperlink r:id="rId8" w:history="1">
        <w:r w:rsidR="004E384F" w:rsidRPr="00EC0870">
          <w:rPr>
            <w:rStyle w:val="Hipercze"/>
            <w:rFonts w:ascii="Times New Roman" w:eastAsia="SimSun" w:hAnsi="Times New Roman"/>
            <w:kern w:val="3"/>
            <w:sz w:val="24"/>
            <w:szCs w:val="24"/>
            <w:lang w:bidi="en-US"/>
          </w:rPr>
          <w:t>wi@erzeszow.pl</w:t>
        </w:r>
      </w:hyperlink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,</w:t>
      </w:r>
      <w:r w:rsidR="004E384F">
        <w:rPr>
          <w:rFonts w:ascii="Times New Roman" w:eastAsia="SimSun" w:hAnsi="Times New Roman"/>
          <w:kern w:val="3"/>
          <w:sz w:val="24"/>
          <w:szCs w:val="24"/>
          <w:lang w:bidi="en-US"/>
        </w:rPr>
        <w:t>.......................</w:t>
      </w:r>
    </w:p>
    <w:p w:rsidR="00BC48DB" w:rsidRPr="00641276" w:rsidRDefault="00923405" w:rsidP="006B0577">
      <w:pPr>
        <w:numPr>
          <w:ilvl w:val="0"/>
          <w:numId w:val="22"/>
        </w:numPr>
        <w:tabs>
          <w:tab w:val="left" w:pos="284"/>
        </w:tabs>
        <w:spacing w:after="0" w:line="360" w:lineRule="auto"/>
        <w:ind w:left="426" w:hanging="142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Wykonawca - ………………</w:t>
      </w:r>
      <w:r w:rsidR="00BC48DB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…………………………… e-mail. ………………….</w:t>
      </w:r>
    </w:p>
    <w:p w:rsidR="00EE35C7" w:rsidRPr="009C3AFD" w:rsidRDefault="00BC48DB" w:rsidP="006B0577">
      <w:pPr>
        <w:numPr>
          <w:ilvl w:val="3"/>
          <w:numId w:val="2"/>
        </w:numPr>
        <w:tabs>
          <w:tab w:val="left" w:pos="284"/>
        </w:tabs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EE35C7">
        <w:rPr>
          <w:rFonts w:ascii="Times New Roman" w:eastAsia="SimSun" w:hAnsi="Times New Roman"/>
          <w:kern w:val="3"/>
          <w:sz w:val="24"/>
          <w:szCs w:val="24"/>
          <w:lang w:bidi="en-US"/>
        </w:rPr>
        <w:t>Każda zmiana adresu, określonego w ust.1 wymaga pisemnego poinformowania drugiej strony.</w:t>
      </w:r>
    </w:p>
    <w:p w:rsidR="00BC48DB" w:rsidRPr="00641276" w:rsidRDefault="00BC48DB" w:rsidP="006B0577">
      <w:pPr>
        <w:numPr>
          <w:ilvl w:val="3"/>
          <w:numId w:val="2"/>
        </w:numPr>
        <w:tabs>
          <w:tab w:val="left" w:pos="284"/>
        </w:tabs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 razie niepoinformowania o zmianie adresu, doręczenie korespondencji pod dotychczasowy adres ma skutek doręczenia.</w:t>
      </w:r>
    </w:p>
    <w:p w:rsidR="0092363C" w:rsidRPr="00B95668" w:rsidRDefault="00BC48DB" w:rsidP="0092363C">
      <w:pPr>
        <w:numPr>
          <w:ilvl w:val="3"/>
          <w:numId w:val="2"/>
        </w:numPr>
        <w:tabs>
          <w:tab w:val="left" w:pos="284"/>
        </w:tabs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lastRenderedPageBreak/>
        <w:t xml:space="preserve">Strony uzgadniają sposób kontaktu formalnego drogą pocztową na adresy podane w ust. 1  oraz sposób kontaktu bieżącego w ramach koordynacji procesu realizacji umowy drogą </w:t>
      </w:r>
      <w:r w:rsidR="00C17B95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br/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e</w:t>
      </w:r>
      <w:r w:rsidR="00C17B95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- mailową na adresy podane w ust. 1.</w:t>
      </w:r>
    </w:p>
    <w:p w:rsidR="00317456" w:rsidRDefault="00317456" w:rsidP="00317456">
      <w:pPr>
        <w:tabs>
          <w:tab w:val="center" w:pos="4535"/>
          <w:tab w:val="left" w:pos="7155"/>
        </w:tabs>
        <w:spacing w:after="0" w:line="360" w:lineRule="auto"/>
        <w:contextualSpacing/>
        <w:mirrorIndents/>
        <w:jc w:val="center"/>
        <w:rPr>
          <w:rFonts w:ascii="Times New Roman" w:eastAsia="SimSun" w:hAnsi="Times New Roman"/>
          <w:b/>
          <w:bCs/>
          <w:kern w:val="1"/>
          <w:sz w:val="24"/>
          <w:szCs w:val="24"/>
          <w:u w:color="FFFFFF"/>
        </w:rPr>
      </w:pPr>
      <w:r>
        <w:rPr>
          <w:rFonts w:ascii="Times New Roman" w:eastAsia="SimSun" w:hAnsi="Times New Roman"/>
          <w:b/>
          <w:bCs/>
          <w:kern w:val="1"/>
          <w:sz w:val="24"/>
          <w:szCs w:val="24"/>
          <w:u w:color="FFFFFF"/>
        </w:rPr>
        <w:t>§ 20</w:t>
      </w:r>
    </w:p>
    <w:p w:rsidR="00317456" w:rsidRDefault="00317456" w:rsidP="00317456">
      <w:pPr>
        <w:tabs>
          <w:tab w:val="center" w:pos="4535"/>
          <w:tab w:val="left" w:pos="7155"/>
        </w:tabs>
        <w:spacing w:after="0" w:line="360" w:lineRule="auto"/>
        <w:contextualSpacing/>
        <w:mirrorIndents/>
        <w:jc w:val="center"/>
        <w:rPr>
          <w:rFonts w:ascii="Times New Roman" w:eastAsia="SimSun" w:hAnsi="Times New Roman"/>
          <w:b/>
          <w:bCs/>
          <w:kern w:val="1"/>
          <w:sz w:val="24"/>
          <w:szCs w:val="24"/>
          <w:u w:color="FFFFFF"/>
        </w:rPr>
      </w:pPr>
      <w:r>
        <w:rPr>
          <w:rFonts w:ascii="Times New Roman" w:eastAsia="SimSun" w:hAnsi="Times New Roman"/>
          <w:b/>
          <w:bCs/>
          <w:kern w:val="1"/>
          <w:sz w:val="24"/>
          <w:szCs w:val="24"/>
          <w:u w:color="FFFFFF"/>
        </w:rPr>
        <w:t>Oświadczenie Wykonawcy</w:t>
      </w:r>
    </w:p>
    <w:p w:rsidR="00317456" w:rsidRDefault="00317456" w:rsidP="00317456">
      <w:pPr>
        <w:tabs>
          <w:tab w:val="center" w:pos="4535"/>
          <w:tab w:val="left" w:pos="7155"/>
        </w:tabs>
        <w:spacing w:after="0" w:line="360" w:lineRule="auto"/>
        <w:contextualSpacing/>
        <w:mirrorIndents/>
        <w:jc w:val="both"/>
        <w:rPr>
          <w:rFonts w:ascii="Times New Roman" w:eastAsia="SimSun" w:hAnsi="Times New Roman"/>
          <w:bCs/>
          <w:kern w:val="1"/>
          <w:sz w:val="24"/>
          <w:szCs w:val="24"/>
          <w:u w:color="FFFFFF"/>
        </w:rPr>
      </w:pPr>
      <w:r w:rsidRPr="00C53DF6">
        <w:rPr>
          <w:rFonts w:ascii="Times New Roman" w:eastAsia="SimSun" w:hAnsi="Times New Roman"/>
          <w:bCs/>
          <w:kern w:val="1"/>
          <w:sz w:val="24"/>
          <w:szCs w:val="24"/>
          <w:u w:color="FFFFFF"/>
        </w:rPr>
        <w:t>Wykonawca oświadcza, że przy realizacji niniejszej umowy zapewni flotę pojazdów, której ł</w:t>
      </w:r>
      <w:r>
        <w:rPr>
          <w:rFonts w:ascii="Times New Roman" w:eastAsia="SimSun" w:hAnsi="Times New Roman"/>
          <w:bCs/>
          <w:kern w:val="1"/>
          <w:sz w:val="24"/>
          <w:szCs w:val="24"/>
          <w:u w:color="FFFFFF"/>
        </w:rPr>
        <w:t>ą</w:t>
      </w:r>
      <w:r w:rsidRPr="00C53DF6">
        <w:rPr>
          <w:rFonts w:ascii="Times New Roman" w:eastAsia="SimSun" w:hAnsi="Times New Roman"/>
          <w:bCs/>
          <w:kern w:val="1"/>
          <w:sz w:val="24"/>
          <w:szCs w:val="24"/>
          <w:u w:color="FFFFFF"/>
        </w:rPr>
        <w:t>czny udział pojazdów elektrycznych lub pojazdów napę</w:t>
      </w:r>
      <w:r>
        <w:rPr>
          <w:rFonts w:ascii="Times New Roman" w:eastAsia="SimSun" w:hAnsi="Times New Roman"/>
          <w:bCs/>
          <w:kern w:val="1"/>
          <w:sz w:val="24"/>
          <w:szCs w:val="24"/>
          <w:u w:color="FFFFFF"/>
        </w:rPr>
        <w:t>d</w:t>
      </w:r>
      <w:r w:rsidRPr="00C53DF6">
        <w:rPr>
          <w:rFonts w:ascii="Times New Roman" w:eastAsia="SimSun" w:hAnsi="Times New Roman"/>
          <w:bCs/>
          <w:kern w:val="1"/>
          <w:sz w:val="24"/>
          <w:szCs w:val="24"/>
          <w:u w:color="FFFFFF"/>
        </w:rPr>
        <w:t>zanych gazem ziemnym we flocie pojazdów samochodowych w rozumieniu art.2 pkt 33 ustawy z dnia 20 czerwca 1997 r. – prawo o ruchu drogowym używanych przy wykonywaniu tego zadania wynos</w:t>
      </w:r>
      <w:r>
        <w:rPr>
          <w:rFonts w:ascii="Times New Roman" w:eastAsia="SimSun" w:hAnsi="Times New Roman"/>
          <w:bCs/>
          <w:kern w:val="1"/>
          <w:sz w:val="24"/>
          <w:szCs w:val="24"/>
          <w:u w:color="FFFFFF"/>
        </w:rPr>
        <w:t>ić będzie co najmniej</w:t>
      </w:r>
      <w:r w:rsidRPr="00C53DF6">
        <w:rPr>
          <w:rFonts w:ascii="Times New Roman" w:eastAsia="SimSun" w:hAnsi="Times New Roman"/>
          <w:bCs/>
          <w:kern w:val="1"/>
          <w:sz w:val="24"/>
          <w:szCs w:val="24"/>
          <w:u w:color="FFFFFF"/>
        </w:rPr>
        <w:t xml:space="preserve"> 10%.</w:t>
      </w:r>
    </w:p>
    <w:p w:rsidR="00E80EBC" w:rsidRDefault="00E80EBC" w:rsidP="00C14034">
      <w:pPr>
        <w:tabs>
          <w:tab w:val="center" w:pos="4535"/>
          <w:tab w:val="left" w:pos="7155"/>
        </w:tabs>
        <w:spacing w:after="0" w:line="360" w:lineRule="auto"/>
        <w:contextualSpacing/>
        <w:mirrorIndents/>
        <w:jc w:val="center"/>
        <w:rPr>
          <w:rFonts w:ascii="Times New Roman" w:eastAsia="SimSun" w:hAnsi="Times New Roman"/>
          <w:b/>
          <w:bCs/>
          <w:kern w:val="1"/>
          <w:sz w:val="16"/>
          <w:szCs w:val="16"/>
          <w:u w:color="FFFFFF"/>
        </w:rPr>
      </w:pPr>
    </w:p>
    <w:p w:rsidR="0092363C" w:rsidRPr="00AD01A1" w:rsidRDefault="0092363C" w:rsidP="00C14034">
      <w:pPr>
        <w:tabs>
          <w:tab w:val="center" w:pos="4535"/>
          <w:tab w:val="left" w:pos="7155"/>
        </w:tabs>
        <w:spacing w:after="0" w:line="360" w:lineRule="auto"/>
        <w:contextualSpacing/>
        <w:mirrorIndents/>
        <w:jc w:val="center"/>
        <w:rPr>
          <w:rFonts w:ascii="Times New Roman" w:eastAsia="SimSun" w:hAnsi="Times New Roman"/>
          <w:b/>
          <w:bCs/>
          <w:kern w:val="1"/>
          <w:sz w:val="16"/>
          <w:szCs w:val="16"/>
          <w:u w:color="FFFFFF"/>
        </w:rPr>
      </w:pPr>
    </w:p>
    <w:p w:rsidR="00C14034" w:rsidRPr="00641276" w:rsidRDefault="00E70759" w:rsidP="00C14034">
      <w:pPr>
        <w:tabs>
          <w:tab w:val="center" w:pos="4535"/>
          <w:tab w:val="left" w:pos="7155"/>
        </w:tabs>
        <w:spacing w:after="0" w:line="360" w:lineRule="auto"/>
        <w:contextualSpacing/>
        <w:mirrorIndents/>
        <w:jc w:val="center"/>
        <w:rPr>
          <w:rFonts w:ascii="Times New Roman" w:eastAsia="SimSun" w:hAnsi="Times New Roman"/>
          <w:b/>
          <w:bCs/>
          <w:kern w:val="1"/>
          <w:sz w:val="24"/>
          <w:szCs w:val="24"/>
          <w:u w:color="FFFFFF"/>
        </w:rPr>
      </w:pPr>
      <w:r>
        <w:rPr>
          <w:rFonts w:ascii="Times New Roman" w:eastAsia="SimSun" w:hAnsi="Times New Roman"/>
          <w:b/>
          <w:bCs/>
          <w:kern w:val="1"/>
          <w:sz w:val="24"/>
          <w:szCs w:val="24"/>
          <w:u w:color="FFFFFF"/>
        </w:rPr>
        <w:t>§ 2</w:t>
      </w:r>
      <w:r w:rsidR="00317456">
        <w:rPr>
          <w:rFonts w:ascii="Times New Roman" w:eastAsia="SimSun" w:hAnsi="Times New Roman"/>
          <w:b/>
          <w:bCs/>
          <w:kern w:val="1"/>
          <w:sz w:val="24"/>
          <w:szCs w:val="24"/>
          <w:u w:color="FFFFFF"/>
        </w:rPr>
        <w:t>1</w:t>
      </w:r>
    </w:p>
    <w:p w:rsidR="003646A2" w:rsidRPr="00641276" w:rsidRDefault="003646A2" w:rsidP="00C17B95">
      <w:pPr>
        <w:tabs>
          <w:tab w:val="center" w:pos="4535"/>
          <w:tab w:val="left" w:pos="7155"/>
        </w:tabs>
        <w:spacing w:after="0" w:line="360" w:lineRule="auto"/>
        <w:contextualSpacing/>
        <w:mirrorIndents/>
        <w:rPr>
          <w:rFonts w:ascii="Times New Roman" w:eastAsia="Times New Roman" w:hAnsi="Times New Roman"/>
          <w:kern w:val="24"/>
          <w:sz w:val="24"/>
          <w:szCs w:val="24"/>
          <w:u w:color="FFFFFF"/>
          <w:lang w:eastAsia="ar-SA"/>
        </w:rPr>
      </w:pPr>
      <w:r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 xml:space="preserve">Umowę sporządzono w </w:t>
      </w:r>
      <w:r w:rsidR="00923405"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>3</w:t>
      </w:r>
      <w:r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 xml:space="preserve"> egz., w tym </w:t>
      </w:r>
      <w:r w:rsidR="00923405"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>2</w:t>
      </w:r>
      <w:r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 xml:space="preserve"> egz.</w:t>
      </w:r>
      <w:r w:rsidR="00357137"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 xml:space="preserve"> dla Zamawiającego i </w:t>
      </w:r>
      <w:r w:rsidR="00F24DAB"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>1</w:t>
      </w:r>
      <w:r w:rsidR="00357137"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 xml:space="preserve"> egz. dla </w:t>
      </w:r>
      <w:r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>Wykonawcy.</w:t>
      </w:r>
    </w:p>
    <w:p w:rsidR="00AF5BAD" w:rsidRPr="00641276" w:rsidRDefault="00AF5BAD" w:rsidP="00EB2FBA">
      <w:pPr>
        <w:shd w:val="clear" w:color="auto" w:fill="FFFFFF"/>
        <w:tabs>
          <w:tab w:val="left" w:pos="1843"/>
        </w:tabs>
        <w:suppressAutoHyphens/>
        <w:spacing w:after="0"/>
        <w:jc w:val="both"/>
        <w:rPr>
          <w:rFonts w:ascii="Times New Roman" w:eastAsia="SimSun" w:hAnsi="Times New Roman"/>
          <w:i/>
          <w:kern w:val="24"/>
          <w:sz w:val="24"/>
          <w:szCs w:val="24"/>
          <w:u w:color="FFFFFF"/>
        </w:rPr>
      </w:pPr>
    </w:p>
    <w:p w:rsidR="003646A2" w:rsidRPr="00641276" w:rsidRDefault="003646A2" w:rsidP="003646A2">
      <w:pPr>
        <w:shd w:val="clear" w:color="auto" w:fill="FFFFFF"/>
        <w:tabs>
          <w:tab w:val="left" w:pos="1843"/>
        </w:tabs>
        <w:suppressAutoHyphens/>
        <w:spacing w:after="0"/>
        <w:ind w:left="426" w:hanging="426"/>
        <w:jc w:val="both"/>
        <w:rPr>
          <w:rFonts w:ascii="Times New Roman" w:eastAsia="SimSun" w:hAnsi="Times New Roman"/>
          <w:kern w:val="24"/>
          <w:sz w:val="24"/>
          <w:szCs w:val="24"/>
          <w:u w:color="FFFFFF"/>
        </w:rPr>
      </w:pPr>
      <w:r w:rsidRPr="00641276">
        <w:rPr>
          <w:rFonts w:ascii="Times New Roman" w:eastAsia="SimSun" w:hAnsi="Times New Roman"/>
          <w:i/>
          <w:kern w:val="24"/>
          <w:sz w:val="24"/>
          <w:szCs w:val="24"/>
          <w:u w:color="FFFFFF"/>
        </w:rPr>
        <w:t xml:space="preserve"> * niepotrzebne skreślić</w:t>
      </w:r>
    </w:p>
    <w:p w:rsidR="008031DE" w:rsidRDefault="008031DE" w:rsidP="00EB2FBA">
      <w:pPr>
        <w:shd w:val="clear" w:color="auto" w:fill="FFFFFF"/>
        <w:tabs>
          <w:tab w:val="left" w:pos="1843"/>
        </w:tabs>
        <w:suppressAutoHyphens/>
        <w:spacing w:after="0"/>
        <w:jc w:val="both"/>
        <w:rPr>
          <w:rFonts w:ascii="Times New Roman" w:eastAsia="SimSun" w:hAnsi="Times New Roman"/>
          <w:kern w:val="24"/>
          <w:sz w:val="24"/>
          <w:szCs w:val="24"/>
          <w:u w:color="FFFFFF"/>
        </w:rPr>
      </w:pPr>
    </w:p>
    <w:p w:rsidR="004E384F" w:rsidRPr="00641276" w:rsidRDefault="004E384F" w:rsidP="00EB2FBA">
      <w:pPr>
        <w:shd w:val="clear" w:color="auto" w:fill="FFFFFF"/>
        <w:tabs>
          <w:tab w:val="left" w:pos="1843"/>
        </w:tabs>
        <w:suppressAutoHyphens/>
        <w:spacing w:after="0"/>
        <w:jc w:val="both"/>
        <w:rPr>
          <w:rFonts w:ascii="Times New Roman" w:eastAsia="SimSun" w:hAnsi="Times New Roman"/>
          <w:kern w:val="24"/>
          <w:sz w:val="24"/>
          <w:szCs w:val="24"/>
          <w:u w:color="FFFFFF"/>
        </w:rPr>
      </w:pPr>
    </w:p>
    <w:p w:rsidR="00410793" w:rsidRPr="00641276" w:rsidRDefault="00410793" w:rsidP="00EB2FBA">
      <w:pPr>
        <w:shd w:val="clear" w:color="auto" w:fill="FFFFFF"/>
        <w:tabs>
          <w:tab w:val="left" w:pos="1843"/>
        </w:tabs>
        <w:suppressAutoHyphens/>
        <w:spacing w:after="0"/>
        <w:jc w:val="both"/>
        <w:rPr>
          <w:rFonts w:ascii="Times New Roman" w:eastAsia="SimSun" w:hAnsi="Times New Roman"/>
          <w:kern w:val="24"/>
          <w:sz w:val="24"/>
          <w:szCs w:val="24"/>
          <w:u w:color="FFFFFF"/>
        </w:rPr>
      </w:pPr>
    </w:p>
    <w:p w:rsidR="00C17B95" w:rsidRPr="00641276" w:rsidRDefault="003646A2" w:rsidP="004754DB">
      <w:pPr>
        <w:shd w:val="clear" w:color="auto" w:fill="FFFFFF"/>
        <w:tabs>
          <w:tab w:val="left" w:pos="1843"/>
        </w:tabs>
        <w:suppressAutoHyphens/>
        <w:spacing w:after="0"/>
        <w:ind w:left="426" w:hanging="426"/>
        <w:jc w:val="both"/>
        <w:rPr>
          <w:rFonts w:ascii="Times New Roman" w:eastAsia="SimSun" w:hAnsi="Times New Roman"/>
          <w:b/>
          <w:kern w:val="24"/>
          <w:sz w:val="24"/>
          <w:szCs w:val="24"/>
          <w:u w:color="FFFFFF"/>
        </w:rPr>
      </w:pPr>
      <w:r w:rsidRPr="00641276">
        <w:rPr>
          <w:rFonts w:ascii="Times New Roman" w:eastAsia="SimSun" w:hAnsi="Times New Roman"/>
          <w:b/>
          <w:kern w:val="24"/>
          <w:sz w:val="24"/>
          <w:szCs w:val="24"/>
          <w:u w:color="FFFFFF"/>
        </w:rPr>
        <w:t xml:space="preserve">          Z</w:t>
      </w:r>
      <w:r w:rsidR="004754DB" w:rsidRPr="00641276">
        <w:rPr>
          <w:rFonts w:ascii="Times New Roman" w:eastAsia="SimSun" w:hAnsi="Times New Roman"/>
          <w:b/>
          <w:kern w:val="24"/>
          <w:sz w:val="24"/>
          <w:szCs w:val="24"/>
          <w:u w:color="FFFFFF"/>
        </w:rPr>
        <w:t>AMAWIAJĄCY:</w:t>
      </w:r>
      <w:r w:rsidR="004754DB" w:rsidRPr="00641276">
        <w:rPr>
          <w:rFonts w:ascii="Times New Roman" w:eastAsia="SimSun" w:hAnsi="Times New Roman"/>
          <w:b/>
          <w:kern w:val="24"/>
          <w:sz w:val="24"/>
          <w:szCs w:val="24"/>
          <w:u w:color="FFFFFF"/>
        </w:rPr>
        <w:tab/>
      </w:r>
      <w:r w:rsidR="004754DB" w:rsidRPr="00641276">
        <w:rPr>
          <w:rFonts w:ascii="Times New Roman" w:eastAsia="SimSun" w:hAnsi="Times New Roman"/>
          <w:b/>
          <w:kern w:val="24"/>
          <w:sz w:val="24"/>
          <w:szCs w:val="24"/>
          <w:u w:color="FFFFFF"/>
        </w:rPr>
        <w:tab/>
      </w:r>
      <w:r w:rsidR="004754DB" w:rsidRPr="00641276">
        <w:rPr>
          <w:rFonts w:ascii="Times New Roman" w:eastAsia="SimSun" w:hAnsi="Times New Roman"/>
          <w:b/>
          <w:kern w:val="24"/>
          <w:sz w:val="24"/>
          <w:szCs w:val="24"/>
          <w:u w:color="FFFFFF"/>
        </w:rPr>
        <w:tab/>
      </w:r>
      <w:r w:rsidR="004754DB" w:rsidRPr="00641276">
        <w:rPr>
          <w:rFonts w:ascii="Times New Roman" w:eastAsia="SimSun" w:hAnsi="Times New Roman"/>
          <w:b/>
          <w:kern w:val="24"/>
          <w:sz w:val="24"/>
          <w:szCs w:val="24"/>
          <w:u w:color="FFFFFF"/>
        </w:rPr>
        <w:tab/>
      </w:r>
      <w:r w:rsidR="004754DB" w:rsidRPr="00641276">
        <w:rPr>
          <w:rFonts w:ascii="Times New Roman" w:eastAsia="SimSun" w:hAnsi="Times New Roman"/>
          <w:b/>
          <w:kern w:val="24"/>
          <w:sz w:val="24"/>
          <w:szCs w:val="24"/>
          <w:u w:color="FFFFFF"/>
        </w:rPr>
        <w:tab/>
      </w:r>
      <w:r w:rsidR="004754DB" w:rsidRPr="00641276">
        <w:rPr>
          <w:rFonts w:ascii="Times New Roman" w:eastAsia="SimSun" w:hAnsi="Times New Roman"/>
          <w:b/>
          <w:kern w:val="24"/>
          <w:sz w:val="24"/>
          <w:szCs w:val="24"/>
          <w:u w:color="FFFFFF"/>
        </w:rPr>
        <w:tab/>
        <w:t>WYKONAWCA:</w:t>
      </w:r>
    </w:p>
    <w:p w:rsidR="00410793" w:rsidRPr="00641276" w:rsidRDefault="00410793" w:rsidP="003646A2">
      <w:pPr>
        <w:shd w:val="clear" w:color="auto" w:fill="FFFFFF"/>
        <w:tabs>
          <w:tab w:val="left" w:pos="1843"/>
        </w:tabs>
        <w:suppressAutoHyphens/>
        <w:spacing w:after="0"/>
        <w:ind w:left="426" w:hanging="426"/>
        <w:jc w:val="both"/>
        <w:rPr>
          <w:rFonts w:ascii="Times New Roman" w:eastAsia="SimSun" w:hAnsi="Times New Roman"/>
          <w:b/>
          <w:kern w:val="24"/>
          <w:sz w:val="24"/>
          <w:szCs w:val="24"/>
          <w:u w:color="FFFFFF"/>
        </w:rPr>
      </w:pPr>
    </w:p>
    <w:p w:rsidR="00410793" w:rsidRPr="00641276" w:rsidRDefault="00410793" w:rsidP="003646A2">
      <w:pPr>
        <w:shd w:val="clear" w:color="auto" w:fill="FFFFFF"/>
        <w:tabs>
          <w:tab w:val="left" w:pos="1843"/>
        </w:tabs>
        <w:suppressAutoHyphens/>
        <w:spacing w:after="0"/>
        <w:ind w:left="426" w:hanging="426"/>
        <w:jc w:val="both"/>
        <w:rPr>
          <w:rFonts w:ascii="Times New Roman" w:eastAsia="SimSun" w:hAnsi="Times New Roman"/>
          <w:b/>
          <w:kern w:val="24"/>
          <w:sz w:val="24"/>
          <w:szCs w:val="24"/>
          <w:u w:color="FFFFFF"/>
        </w:rPr>
      </w:pPr>
    </w:p>
    <w:p w:rsidR="00C17B95" w:rsidRPr="00641276" w:rsidRDefault="003646A2" w:rsidP="004754DB">
      <w:pPr>
        <w:shd w:val="clear" w:color="auto" w:fill="FFFFFF"/>
        <w:tabs>
          <w:tab w:val="left" w:pos="1843"/>
        </w:tabs>
        <w:suppressAutoHyphens/>
        <w:spacing w:after="0"/>
        <w:ind w:left="426" w:hanging="426"/>
        <w:jc w:val="both"/>
        <w:rPr>
          <w:rFonts w:ascii="Times New Roman" w:eastAsia="Times New Roman" w:hAnsi="Times New Roman"/>
          <w:kern w:val="24"/>
          <w:sz w:val="24"/>
          <w:szCs w:val="24"/>
          <w:u w:color="FFFFFF"/>
          <w:lang w:eastAsia="ar-SA"/>
        </w:rPr>
      </w:pPr>
      <w:r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>………………………………..</w:t>
      </w:r>
      <w:r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ab/>
      </w:r>
      <w:r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ab/>
      </w:r>
      <w:r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ab/>
      </w:r>
      <w:r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ab/>
        <w:t>…………………………………</w:t>
      </w:r>
    </w:p>
    <w:p w:rsidR="00963DCF" w:rsidRDefault="00963DCF" w:rsidP="005D0E52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sectPr w:rsidR="00963DCF" w:rsidSect="00170AFC">
          <w:headerReference w:type="even" r:id="rId9"/>
          <w:headerReference w:type="default" r:id="rId10"/>
          <w:headerReference w:type="first" r:id="rId11"/>
          <w:footerReference w:type="first" r:id="rId12"/>
          <w:pgSz w:w="11906" w:h="16838"/>
          <w:pgMar w:top="1276" w:right="1134" w:bottom="1134" w:left="1418" w:header="709" w:footer="709" w:gutter="0"/>
          <w:cols w:space="708"/>
          <w:titlePg/>
          <w:docGrid w:linePitch="360"/>
        </w:sectPr>
      </w:pPr>
    </w:p>
    <w:tbl>
      <w:tblPr>
        <w:tblW w:w="1332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5"/>
        <w:gridCol w:w="5823"/>
        <w:gridCol w:w="995"/>
        <w:gridCol w:w="851"/>
        <w:gridCol w:w="1005"/>
        <w:gridCol w:w="1830"/>
        <w:gridCol w:w="2126"/>
      </w:tblGrid>
      <w:tr w:rsidR="005D0E52" w:rsidRPr="005D0E52" w:rsidTr="006E4265">
        <w:trPr>
          <w:trHeight w:val="300"/>
          <w:jc w:val="center"/>
        </w:trPr>
        <w:tc>
          <w:tcPr>
            <w:tcW w:w="7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63DCF" w:rsidRPr="009D0DC3" w:rsidRDefault="00963DCF" w:rsidP="009D0DC3">
            <w:pPr>
              <w:shd w:val="clear" w:color="auto" w:fill="FFFFFF"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D0DC3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Załącznik nr 1  Harmonogram rzeczowo-finansowy do umowy n</w:t>
            </w:r>
            <w:r w:rsidR="00CB0C7C" w:rsidRPr="009D0DC3">
              <w:rPr>
                <w:rFonts w:ascii="Times New Roman" w:hAnsi="Times New Roman"/>
                <w:iCs/>
                <w:sz w:val="24"/>
                <w:szCs w:val="24"/>
              </w:rPr>
              <w:t>r …</w:t>
            </w:r>
            <w:r w:rsidR="00BA5E1C">
              <w:rPr>
                <w:rFonts w:ascii="Times New Roman" w:hAnsi="Times New Roman"/>
                <w:iCs/>
                <w:sz w:val="24"/>
                <w:szCs w:val="24"/>
              </w:rPr>
              <w:t xml:space="preserve">z </w:t>
            </w:r>
            <w:proofErr w:type="spellStart"/>
            <w:r w:rsidR="00BA5E1C">
              <w:rPr>
                <w:rFonts w:ascii="Times New Roman" w:hAnsi="Times New Roman"/>
                <w:iCs/>
                <w:sz w:val="24"/>
                <w:szCs w:val="24"/>
              </w:rPr>
              <w:t>dn</w:t>
            </w:r>
            <w:proofErr w:type="spellEnd"/>
            <w:r w:rsidR="00BA5E1C">
              <w:rPr>
                <w:rFonts w:ascii="Times New Roman" w:hAnsi="Times New Roman"/>
                <w:iCs/>
                <w:sz w:val="24"/>
                <w:szCs w:val="24"/>
              </w:rPr>
              <w:t>…</w:t>
            </w:r>
            <w:r w:rsidR="00CB0C7C" w:rsidRPr="009D0DC3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5D0E52" w:rsidRPr="005D0E52" w:rsidTr="006E4265">
        <w:trPr>
          <w:trHeight w:val="570"/>
          <w:jc w:val="center"/>
        </w:trPr>
        <w:tc>
          <w:tcPr>
            <w:tcW w:w="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E52" w:rsidRPr="005D0E52" w:rsidRDefault="005D0E52" w:rsidP="005D0E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Poz.</w:t>
            </w:r>
          </w:p>
        </w:tc>
        <w:tc>
          <w:tcPr>
            <w:tcW w:w="5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E52" w:rsidRPr="005D0E52" w:rsidRDefault="005D0E52" w:rsidP="005D0E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Wymagany do osiągnięcia standard / wyszczególnienie robót </w:t>
            </w:r>
          </w:p>
        </w:tc>
        <w:tc>
          <w:tcPr>
            <w:tcW w:w="2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E52" w:rsidRPr="005D0E52" w:rsidRDefault="005D0E52" w:rsidP="005D0E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Wartość robót</w:t>
            </w:r>
          </w:p>
        </w:tc>
        <w:tc>
          <w:tcPr>
            <w:tcW w:w="39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E52" w:rsidRPr="005D0E52" w:rsidRDefault="005D0E52" w:rsidP="005D0E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Wartość robót na koniec kwartału [netto]</w:t>
            </w:r>
          </w:p>
        </w:tc>
      </w:tr>
      <w:tr w:rsidR="005D0E52" w:rsidRPr="005D0E52" w:rsidTr="006E4265">
        <w:trPr>
          <w:trHeight w:val="735"/>
          <w:jc w:val="center"/>
        </w:trPr>
        <w:tc>
          <w:tcPr>
            <w:tcW w:w="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E52" w:rsidRPr="005D0E52" w:rsidRDefault="005D0E52" w:rsidP="005D0E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NETTO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E52" w:rsidRPr="005D0E52" w:rsidRDefault="005D0E52" w:rsidP="005D0E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VAT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E52" w:rsidRPr="005D0E52" w:rsidRDefault="005D0E52" w:rsidP="005D0E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BRUTTO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E52" w:rsidRPr="005D0E52" w:rsidRDefault="005D0E52" w:rsidP="005D0E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I KWARTAŁ 2023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E52" w:rsidRPr="005D0E52" w:rsidRDefault="005D0E52" w:rsidP="005D0E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II KWARTAŁ 2023</w:t>
            </w:r>
          </w:p>
        </w:tc>
      </w:tr>
      <w:tr w:rsidR="005D0E52" w:rsidRPr="005D0E52" w:rsidTr="006E4265">
        <w:trPr>
          <w:trHeight w:val="510"/>
          <w:jc w:val="center"/>
        </w:trPr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5D0E52" w:rsidRPr="005D0E52" w:rsidRDefault="005D0E52" w:rsidP="005D0E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5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STANDARD DOSTĘPNOŚCI DOJŚCIA DO OBIEKTÓW OŚWIATOWYCH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5D0E52" w:rsidRPr="005D0E52" w:rsidRDefault="005D0E52" w:rsidP="005D0E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5D0E52" w:rsidRPr="005D0E52" w:rsidTr="006E4265">
        <w:trPr>
          <w:trHeight w:val="191"/>
          <w:jc w:val="center"/>
        </w:trPr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E52" w:rsidRPr="005D0E52" w:rsidRDefault="005D0E52" w:rsidP="005D0E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1.1.</w:t>
            </w:r>
          </w:p>
        </w:tc>
        <w:tc>
          <w:tcPr>
            <w:tcW w:w="5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Oświetlenie dojścia do szkoły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E52" w:rsidRPr="005D0E52" w:rsidRDefault="005D0E52" w:rsidP="005D0E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5D0E52" w:rsidRPr="005D0E52" w:rsidTr="006E4265">
        <w:trPr>
          <w:trHeight w:val="237"/>
          <w:jc w:val="center"/>
        </w:trPr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E52" w:rsidRPr="005D0E52" w:rsidRDefault="005D0E52" w:rsidP="005D0E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1.2.</w:t>
            </w:r>
          </w:p>
        </w:tc>
        <w:tc>
          <w:tcPr>
            <w:tcW w:w="5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Wyznaczenie miejsc dla niepełnosprawnych na parkingu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E52" w:rsidRPr="005D0E52" w:rsidRDefault="005D0E52" w:rsidP="005D0E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5D0E52" w:rsidRPr="005D0E52" w:rsidTr="006E4265">
        <w:trPr>
          <w:trHeight w:val="269"/>
          <w:jc w:val="center"/>
        </w:trPr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E52" w:rsidRPr="005D0E52" w:rsidRDefault="005D0E52" w:rsidP="005D0E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1.3.</w:t>
            </w:r>
          </w:p>
        </w:tc>
        <w:tc>
          <w:tcPr>
            <w:tcW w:w="5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Budowa nowego dojścia do szkoły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E52" w:rsidRPr="005D0E52" w:rsidRDefault="005D0E52" w:rsidP="005D0E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5D0E52" w:rsidRPr="005D0E52" w:rsidTr="006E4265">
        <w:trPr>
          <w:trHeight w:val="300"/>
          <w:jc w:val="center"/>
        </w:trPr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5D0E52" w:rsidRPr="005D0E52" w:rsidRDefault="005D0E52" w:rsidP="005D0E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5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STANDARD DOSTĘPNOŚCI WEJŚĆ DO BUDYNKU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5D0E52" w:rsidRPr="005D0E52" w:rsidRDefault="005D0E52" w:rsidP="005D0E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5D0E52" w:rsidRPr="005D0E52" w:rsidTr="006E4265">
        <w:trPr>
          <w:trHeight w:val="391"/>
          <w:jc w:val="center"/>
        </w:trPr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E52" w:rsidRPr="005D0E52" w:rsidRDefault="005D0E52" w:rsidP="005D0E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2.1.</w:t>
            </w:r>
          </w:p>
        </w:tc>
        <w:tc>
          <w:tcPr>
            <w:tcW w:w="5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Przebudowa schodów wejściowych przed wejściem bocznym do budynku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E52" w:rsidRPr="005D0E52" w:rsidRDefault="005D0E52" w:rsidP="005D0E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5D0E52" w:rsidRPr="005D0E52" w:rsidTr="00ED43BE">
        <w:trPr>
          <w:trHeight w:val="269"/>
          <w:jc w:val="center"/>
        </w:trPr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E52" w:rsidRPr="005D0E52" w:rsidRDefault="005D0E52" w:rsidP="005D0E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2.2.</w:t>
            </w:r>
          </w:p>
        </w:tc>
        <w:tc>
          <w:tcPr>
            <w:tcW w:w="5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Przebudowa pochylni dla osób z niepełnosprawnościami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E52" w:rsidRPr="005D0E52" w:rsidRDefault="005D0E52" w:rsidP="005D0E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5D0E52" w:rsidRPr="005D0E52" w:rsidTr="006E4265">
        <w:trPr>
          <w:trHeight w:val="275"/>
          <w:jc w:val="center"/>
        </w:trPr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E52" w:rsidRPr="005D0E52" w:rsidRDefault="005D0E52" w:rsidP="005D0E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2.3.</w:t>
            </w:r>
          </w:p>
        </w:tc>
        <w:tc>
          <w:tcPr>
            <w:tcW w:w="5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Montaż balustrad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E52" w:rsidRPr="005D0E52" w:rsidRDefault="005D0E52" w:rsidP="005D0E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5D0E52" w:rsidRPr="005D0E52" w:rsidTr="006E4265">
        <w:trPr>
          <w:trHeight w:val="300"/>
          <w:jc w:val="center"/>
        </w:trPr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5D0E52" w:rsidRPr="005D0E52" w:rsidRDefault="005D0E52" w:rsidP="005D0E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5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STANDARD DOSTĘPNOŚCI SZATNI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5D0E52" w:rsidRPr="005D0E52" w:rsidRDefault="005D0E52" w:rsidP="005D0E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5D0E52" w:rsidRPr="005D0E52" w:rsidTr="00ED43BE">
        <w:trPr>
          <w:trHeight w:val="155"/>
          <w:jc w:val="center"/>
        </w:trPr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E52" w:rsidRPr="005D0E52" w:rsidRDefault="005D0E52" w:rsidP="005D0E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3.1.</w:t>
            </w:r>
          </w:p>
        </w:tc>
        <w:tc>
          <w:tcPr>
            <w:tcW w:w="5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Oznakowanie szafek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E52" w:rsidRPr="005D0E52" w:rsidRDefault="005D0E52" w:rsidP="005D0E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5D0E52" w:rsidRPr="005D0E52" w:rsidTr="006E4265">
        <w:trPr>
          <w:trHeight w:val="417"/>
          <w:jc w:val="center"/>
        </w:trPr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5D0E52" w:rsidRPr="005D0E52" w:rsidRDefault="005D0E52" w:rsidP="005D0E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5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STANDARD DOSTĘPNOŚCI KOMUNIKACJI POZIOMEJ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5D0E52" w:rsidRPr="005D0E52" w:rsidRDefault="005D0E52" w:rsidP="005D0E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5D0E52" w:rsidRPr="005D0E52" w:rsidTr="005370A4">
        <w:trPr>
          <w:trHeight w:val="592"/>
          <w:jc w:val="center"/>
        </w:trPr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E52" w:rsidRPr="005D0E52" w:rsidRDefault="005D0E52" w:rsidP="005D0E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4.1.</w:t>
            </w:r>
          </w:p>
        </w:tc>
        <w:tc>
          <w:tcPr>
            <w:tcW w:w="5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Kontrastowe oznakowanie granic pomiędzy podłogą i ścianą ciągów komunikacyjnych (hall główny, Korytarz K-2, Korytarz K-3)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E52" w:rsidRPr="005D0E52" w:rsidRDefault="005D0E52" w:rsidP="005D0E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5D0E52" w:rsidRPr="005D0E52" w:rsidTr="00ED43BE">
        <w:trPr>
          <w:trHeight w:val="257"/>
          <w:jc w:val="center"/>
        </w:trPr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E52" w:rsidRPr="005D0E52" w:rsidRDefault="005D0E52" w:rsidP="005D0E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4.2.</w:t>
            </w:r>
          </w:p>
        </w:tc>
        <w:tc>
          <w:tcPr>
            <w:tcW w:w="5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Wymiana  drzwi do 2 pomieszczeń w sali rewalidacyjnej i pedagoga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E52" w:rsidRPr="005D0E52" w:rsidRDefault="005D0E52" w:rsidP="005D0E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5D0E52" w:rsidRPr="005D0E52" w:rsidTr="006E4265">
        <w:trPr>
          <w:trHeight w:val="327"/>
          <w:jc w:val="center"/>
        </w:trPr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5D0E52" w:rsidRPr="005D0E52" w:rsidRDefault="005D0E52" w:rsidP="005D0E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5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STANDARD DOSTĘPNOŚCI KOMUNIKACJI PIONOWEJ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5D0E52" w:rsidRPr="005D0E52" w:rsidRDefault="005D0E52" w:rsidP="005D0E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5D0E52" w:rsidRPr="005D0E52" w:rsidTr="006E4265">
        <w:trPr>
          <w:trHeight w:val="275"/>
          <w:jc w:val="center"/>
        </w:trPr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E52" w:rsidRPr="005D0E52" w:rsidRDefault="005D0E52" w:rsidP="005D0E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5.1.</w:t>
            </w:r>
          </w:p>
        </w:tc>
        <w:tc>
          <w:tcPr>
            <w:tcW w:w="5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Kontrastowe oznakowanie schodów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E52" w:rsidRPr="005D0E52" w:rsidRDefault="005D0E52" w:rsidP="005D0E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5D0E52" w:rsidRPr="005D0E52" w:rsidTr="006E4265">
        <w:trPr>
          <w:trHeight w:val="300"/>
          <w:jc w:val="center"/>
        </w:trPr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5D0E52" w:rsidRPr="005D0E52" w:rsidRDefault="005D0E52" w:rsidP="005D0E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6.</w:t>
            </w:r>
          </w:p>
        </w:tc>
        <w:tc>
          <w:tcPr>
            <w:tcW w:w="5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STANDARD DOSTĘPNOŚCI SAL LEKCYJNYCH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5D0E52" w:rsidRPr="005D0E52" w:rsidRDefault="005D0E52" w:rsidP="005D0E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5D0E52" w:rsidRPr="005D0E52" w:rsidTr="00ED43BE">
        <w:trPr>
          <w:trHeight w:val="292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E52" w:rsidRPr="005D0E52" w:rsidRDefault="005D0E52" w:rsidP="005D0E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lastRenderedPageBreak/>
              <w:t>6.1.</w:t>
            </w:r>
          </w:p>
        </w:tc>
        <w:tc>
          <w:tcPr>
            <w:tcW w:w="5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Zakup i montaż rolet  (S.05, S.06, S.08, S.15, S.19, S.21)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E52" w:rsidRPr="005D0E52" w:rsidRDefault="005D0E52" w:rsidP="005D0E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5D0E52" w:rsidRPr="005D0E52" w:rsidTr="006E4265">
        <w:trPr>
          <w:trHeight w:val="300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5D0E52" w:rsidRPr="005D0E52" w:rsidRDefault="005D0E52" w:rsidP="005D0E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7.</w:t>
            </w:r>
          </w:p>
        </w:tc>
        <w:tc>
          <w:tcPr>
            <w:tcW w:w="5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STANDARD DOSTĘPNOŚCI SAL SPORTOWYCH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5D0E52" w:rsidRPr="005D0E52" w:rsidRDefault="005D0E52" w:rsidP="005D0E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5D0E52" w:rsidRPr="005D0E52" w:rsidTr="00ED43BE">
        <w:trPr>
          <w:trHeight w:val="331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E52" w:rsidRPr="005D0E52" w:rsidRDefault="005D0E52" w:rsidP="005D0E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7.1.</w:t>
            </w:r>
          </w:p>
        </w:tc>
        <w:tc>
          <w:tcPr>
            <w:tcW w:w="5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Zainstalowanie w oknach folii przeciwsłonecznych ograniczających dostęp promieni światła do pomieszczeń (sala gimnastyczna)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E52" w:rsidRPr="005D0E52" w:rsidRDefault="005D0E52" w:rsidP="005D0E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5D0E52" w:rsidRPr="005D0E52" w:rsidTr="00ED43BE">
        <w:trPr>
          <w:trHeight w:val="335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5D0E52" w:rsidRPr="005D0E52" w:rsidRDefault="005D0E52" w:rsidP="005D0E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8.</w:t>
            </w:r>
          </w:p>
        </w:tc>
        <w:tc>
          <w:tcPr>
            <w:tcW w:w="5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STANDARD DOSTĘPNOŚCI SAL REWALIDACYJNYCH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5D0E52" w:rsidRPr="005D0E52" w:rsidRDefault="005D0E52" w:rsidP="005D0E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5D0E52" w:rsidRPr="005D0E52" w:rsidTr="00ED43BE">
        <w:trPr>
          <w:trHeight w:val="115"/>
          <w:jc w:val="center"/>
        </w:trPr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E52" w:rsidRPr="005D0E52" w:rsidRDefault="005D0E52" w:rsidP="005D0E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8.1.</w:t>
            </w:r>
          </w:p>
        </w:tc>
        <w:tc>
          <w:tcPr>
            <w:tcW w:w="5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Montaż rolet we wszyst</w:t>
            </w:r>
            <w:r w:rsidR="00CB0C7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k</w:t>
            </w: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ich salach rewalidacyjnych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E52" w:rsidRPr="005D0E52" w:rsidRDefault="005D0E52" w:rsidP="005D0E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5D0E52" w:rsidRPr="005D0E52" w:rsidTr="00ED43BE">
        <w:trPr>
          <w:trHeight w:val="444"/>
          <w:jc w:val="center"/>
        </w:trPr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E52" w:rsidRPr="005D0E52" w:rsidRDefault="005D0E52" w:rsidP="005D0E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8.2. </w:t>
            </w:r>
          </w:p>
        </w:tc>
        <w:tc>
          <w:tcPr>
            <w:tcW w:w="5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Gładzenie i malowanie </w:t>
            </w:r>
            <w:proofErr w:type="spellStart"/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sal</w:t>
            </w:r>
            <w:proofErr w:type="spellEnd"/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 z zaznaczeniem kontrastu S.07; S16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E52" w:rsidRPr="005D0E52" w:rsidRDefault="005D0E52" w:rsidP="005D0E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5D0E52" w:rsidRPr="005D0E52" w:rsidTr="00ED43BE">
        <w:trPr>
          <w:trHeight w:val="408"/>
          <w:jc w:val="center"/>
        </w:trPr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E52" w:rsidRPr="005D0E52" w:rsidRDefault="005D0E52" w:rsidP="005D0E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8.3.</w:t>
            </w:r>
          </w:p>
        </w:tc>
        <w:tc>
          <w:tcPr>
            <w:tcW w:w="5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Malowanie </w:t>
            </w:r>
            <w:proofErr w:type="spellStart"/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sal</w:t>
            </w:r>
            <w:proofErr w:type="spellEnd"/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z zaznaczeniem kontrastu S.01; S.10; S.17; S.18;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E52" w:rsidRPr="005D0E52" w:rsidRDefault="005D0E52" w:rsidP="005D0E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5D0E52" w:rsidRPr="005D0E52" w:rsidTr="006E4265">
        <w:trPr>
          <w:trHeight w:val="300"/>
          <w:jc w:val="center"/>
        </w:trPr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5D0E52" w:rsidRPr="005D0E52" w:rsidRDefault="005D0E52" w:rsidP="005D0E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9.</w:t>
            </w:r>
          </w:p>
        </w:tc>
        <w:tc>
          <w:tcPr>
            <w:tcW w:w="5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STANDARD DOSTĘPNOŚCI STOŁÓWKI SZKOLNEJ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5D0E52" w:rsidRPr="005D0E52" w:rsidRDefault="005D0E52" w:rsidP="005D0E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5D0E52" w:rsidRPr="005D0E52" w:rsidTr="006E4265">
        <w:trPr>
          <w:trHeight w:val="300"/>
          <w:jc w:val="center"/>
        </w:trPr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E52" w:rsidRPr="005D0E52" w:rsidRDefault="005D0E52" w:rsidP="005D0E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9.1.</w:t>
            </w:r>
          </w:p>
        </w:tc>
        <w:tc>
          <w:tcPr>
            <w:tcW w:w="5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Wykonanie kontrastu S.02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E52" w:rsidRPr="005D0E52" w:rsidRDefault="005D0E52" w:rsidP="005D0E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5D0E52" w:rsidRPr="005D0E52" w:rsidTr="006E4265">
        <w:trPr>
          <w:trHeight w:val="300"/>
          <w:jc w:val="center"/>
        </w:trPr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5D0E52" w:rsidRPr="005D0E52" w:rsidRDefault="005D0E52" w:rsidP="005D0E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5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STANDARD DOSTĘPNOŚCI BIBLIOTEKI SZKOLNEJ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5D0E52" w:rsidRPr="005D0E52" w:rsidRDefault="005D0E52" w:rsidP="005D0E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5D0E52" w:rsidRPr="005D0E52" w:rsidTr="006E4265">
        <w:trPr>
          <w:trHeight w:val="300"/>
          <w:jc w:val="center"/>
        </w:trPr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E52" w:rsidRPr="005D0E52" w:rsidRDefault="005D0E52" w:rsidP="005D0E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10.1.</w:t>
            </w:r>
          </w:p>
        </w:tc>
        <w:tc>
          <w:tcPr>
            <w:tcW w:w="5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Wykonanie kontrastu S.14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E52" w:rsidRPr="005D0E52" w:rsidRDefault="005D0E52" w:rsidP="005D0E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5D0E52" w:rsidRPr="005D0E52" w:rsidTr="00ED43BE">
        <w:trPr>
          <w:trHeight w:val="305"/>
          <w:jc w:val="center"/>
        </w:trPr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5D0E52" w:rsidRPr="005D0E52" w:rsidRDefault="005D0E52" w:rsidP="005D0E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5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STANDARD DOSTĘPNOŚCI POMIESZCZEŃ SANITARNYCH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5D0E52" w:rsidRPr="005D0E52" w:rsidRDefault="005D0E52" w:rsidP="005D0E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5D0E52" w:rsidRPr="005D0E52" w:rsidTr="006E4265">
        <w:trPr>
          <w:trHeight w:val="300"/>
          <w:jc w:val="center"/>
        </w:trPr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E52" w:rsidRPr="005D0E52" w:rsidRDefault="005D0E52" w:rsidP="005D0E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11.1.</w:t>
            </w:r>
          </w:p>
        </w:tc>
        <w:tc>
          <w:tcPr>
            <w:tcW w:w="5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Remont toalety nr 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E52" w:rsidRPr="005D0E52" w:rsidRDefault="005D0E52" w:rsidP="005D0E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5D0E52" w:rsidRPr="005D0E52" w:rsidTr="006E4265">
        <w:trPr>
          <w:trHeight w:val="300"/>
          <w:jc w:val="center"/>
        </w:trPr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E52" w:rsidRPr="005D0E52" w:rsidRDefault="005D0E52" w:rsidP="005D0E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11.2.</w:t>
            </w:r>
          </w:p>
        </w:tc>
        <w:tc>
          <w:tcPr>
            <w:tcW w:w="5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Remont toalety nr 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E52" w:rsidRPr="005D0E52" w:rsidRDefault="005D0E52" w:rsidP="005D0E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5D0E52" w:rsidRPr="005D0E52" w:rsidTr="006E4265">
        <w:trPr>
          <w:trHeight w:val="300"/>
          <w:jc w:val="center"/>
        </w:trPr>
        <w:tc>
          <w:tcPr>
            <w:tcW w:w="6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bottom"/>
            <w:hideMark/>
          </w:tcPr>
          <w:p w:rsidR="005D0E52" w:rsidRPr="005D0E52" w:rsidRDefault="005D0E52" w:rsidP="005D0E5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Razem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:rsidR="005D0E52" w:rsidRPr="005D0E52" w:rsidRDefault="005D0E52" w:rsidP="005D0E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:rsidR="005D0E52" w:rsidRPr="005D0E52" w:rsidRDefault="005D0E52" w:rsidP="005D0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D0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</w:tbl>
    <w:p w:rsidR="00CB0C7C" w:rsidRDefault="00CB0C7C" w:rsidP="00ED43BE">
      <w:pPr>
        <w:shd w:val="clear" w:color="auto" w:fill="FFFFFF"/>
        <w:tabs>
          <w:tab w:val="left" w:pos="1843"/>
        </w:tabs>
        <w:suppressAutoHyphens/>
        <w:spacing w:after="0"/>
        <w:jc w:val="both"/>
        <w:rPr>
          <w:rFonts w:ascii="Times New Roman" w:eastAsia="SimSun" w:hAnsi="Times New Roman"/>
          <w:b/>
          <w:kern w:val="24"/>
          <w:sz w:val="24"/>
          <w:szCs w:val="24"/>
          <w:u w:color="FFFFFF"/>
        </w:rPr>
      </w:pPr>
    </w:p>
    <w:p w:rsidR="00CB0C7C" w:rsidRPr="00CB0C7C" w:rsidRDefault="00CB0C7C" w:rsidP="00CB0C7C">
      <w:pPr>
        <w:numPr>
          <w:ilvl w:val="0"/>
          <w:numId w:val="38"/>
        </w:numPr>
        <w:shd w:val="clear" w:color="auto" w:fill="FFFFFF"/>
        <w:suppressAutoHyphens/>
        <w:spacing w:after="0" w:line="240" w:lineRule="auto"/>
        <w:ind w:left="505"/>
        <w:contextualSpacing/>
        <w:jc w:val="both"/>
        <w:rPr>
          <w:rFonts w:ascii="Times New Roman" w:hAnsi="Times New Roman"/>
          <w:iCs/>
          <w:sz w:val="18"/>
          <w:szCs w:val="18"/>
        </w:rPr>
      </w:pPr>
      <w:r w:rsidRPr="00CB0C7C">
        <w:rPr>
          <w:rFonts w:ascii="Times New Roman" w:hAnsi="Times New Roman"/>
          <w:iCs/>
          <w:sz w:val="18"/>
          <w:szCs w:val="18"/>
        </w:rPr>
        <w:t>Harmonogram rzeczowo - finansowy nie jest wymagany na etapie składania oferty przetargowej.</w:t>
      </w:r>
    </w:p>
    <w:p w:rsidR="00CB0C7C" w:rsidRPr="00CB0C7C" w:rsidRDefault="00CB0C7C" w:rsidP="00CB0C7C">
      <w:pPr>
        <w:numPr>
          <w:ilvl w:val="0"/>
          <w:numId w:val="38"/>
        </w:numPr>
        <w:shd w:val="clear" w:color="auto" w:fill="FFFFFF"/>
        <w:suppressAutoHyphens/>
        <w:spacing w:after="0" w:line="240" w:lineRule="auto"/>
        <w:ind w:left="505"/>
        <w:contextualSpacing/>
        <w:jc w:val="both"/>
        <w:rPr>
          <w:rFonts w:ascii="Times New Roman" w:hAnsi="Times New Roman"/>
          <w:iCs/>
          <w:sz w:val="18"/>
          <w:szCs w:val="18"/>
        </w:rPr>
      </w:pPr>
      <w:r w:rsidRPr="00CB0C7C">
        <w:rPr>
          <w:rFonts w:ascii="Times New Roman" w:hAnsi="Times New Roman"/>
          <w:iCs/>
          <w:sz w:val="18"/>
          <w:szCs w:val="18"/>
        </w:rPr>
        <w:t xml:space="preserve">Wybrany w przetargu Wykonawca zobowiązany jest do przedłożenia Zamawiającemu </w:t>
      </w:r>
    </w:p>
    <w:p w:rsidR="00CB0C7C" w:rsidRPr="00CB0C7C" w:rsidRDefault="00CB0C7C" w:rsidP="00CB0C7C">
      <w:pPr>
        <w:shd w:val="clear" w:color="auto" w:fill="FFFFFF"/>
        <w:suppressAutoHyphens/>
        <w:autoSpaceDN w:val="0"/>
        <w:spacing w:after="0" w:line="240" w:lineRule="auto"/>
        <w:ind w:left="510"/>
        <w:jc w:val="both"/>
        <w:textAlignment w:val="baseline"/>
        <w:rPr>
          <w:rFonts w:ascii="Times New Roman" w:hAnsi="Times New Roman"/>
          <w:iCs/>
          <w:sz w:val="18"/>
          <w:szCs w:val="18"/>
        </w:rPr>
      </w:pPr>
      <w:r w:rsidRPr="00CB0C7C">
        <w:rPr>
          <w:rFonts w:ascii="Times New Roman" w:hAnsi="Times New Roman"/>
          <w:iCs/>
          <w:sz w:val="18"/>
          <w:szCs w:val="18"/>
        </w:rPr>
        <w:t>wypełnionego harmonogramu rzeczowo - finansowego przed podpisaniem umowy.</w:t>
      </w:r>
    </w:p>
    <w:p w:rsidR="00CB0C7C" w:rsidRDefault="00CB0C7C" w:rsidP="00CB0C7C">
      <w:pPr>
        <w:numPr>
          <w:ilvl w:val="0"/>
          <w:numId w:val="38"/>
        </w:numPr>
        <w:shd w:val="clear" w:color="auto" w:fill="FFFFFF"/>
        <w:suppressAutoHyphens/>
        <w:spacing w:after="0" w:line="240" w:lineRule="auto"/>
        <w:ind w:left="505"/>
        <w:contextualSpacing/>
        <w:jc w:val="both"/>
        <w:rPr>
          <w:rFonts w:ascii="Times New Roman" w:hAnsi="Times New Roman"/>
          <w:iCs/>
          <w:sz w:val="18"/>
          <w:szCs w:val="18"/>
        </w:rPr>
      </w:pPr>
      <w:r w:rsidRPr="00CB0C7C">
        <w:rPr>
          <w:rFonts w:ascii="Times New Roman" w:hAnsi="Times New Roman"/>
          <w:iCs/>
          <w:sz w:val="18"/>
          <w:szCs w:val="18"/>
        </w:rPr>
        <w:t>Przedstawiony harmonogram musi być zaakceptowany przez Zamawiającego przed podpisaniem umowy.</w:t>
      </w:r>
    </w:p>
    <w:p w:rsidR="00BA5E1C" w:rsidRPr="00CB0C7C" w:rsidRDefault="00BA5E1C" w:rsidP="00CB0C7C">
      <w:pPr>
        <w:numPr>
          <w:ilvl w:val="0"/>
          <w:numId w:val="38"/>
        </w:numPr>
        <w:shd w:val="clear" w:color="auto" w:fill="FFFFFF"/>
        <w:suppressAutoHyphens/>
        <w:spacing w:after="0" w:line="240" w:lineRule="auto"/>
        <w:ind w:left="505"/>
        <w:contextualSpacing/>
        <w:jc w:val="both"/>
        <w:rPr>
          <w:rFonts w:ascii="Times New Roman" w:hAnsi="Times New Roman"/>
          <w:iCs/>
          <w:sz w:val="18"/>
          <w:szCs w:val="18"/>
        </w:rPr>
      </w:pPr>
      <w:r>
        <w:rPr>
          <w:rFonts w:ascii="Times New Roman" w:hAnsi="Times New Roman"/>
          <w:iCs/>
          <w:sz w:val="18"/>
          <w:szCs w:val="18"/>
        </w:rPr>
        <w:t>R</w:t>
      </w:r>
      <w:r w:rsidR="006E4265">
        <w:rPr>
          <w:rFonts w:ascii="Times New Roman" w:hAnsi="Times New Roman"/>
          <w:iCs/>
          <w:sz w:val="18"/>
          <w:szCs w:val="18"/>
        </w:rPr>
        <w:t>oboty związane z remontem toalet należy wykonywać w okresie przerw świątecznych i ferii zimowych.</w:t>
      </w:r>
      <w:r>
        <w:rPr>
          <w:rFonts w:ascii="Times New Roman" w:hAnsi="Times New Roman"/>
          <w:iCs/>
          <w:sz w:val="18"/>
          <w:szCs w:val="18"/>
        </w:rPr>
        <w:t xml:space="preserve"> </w:t>
      </w:r>
    </w:p>
    <w:p w:rsidR="00CB0C7C" w:rsidRDefault="00CB0C7C" w:rsidP="00256250">
      <w:pPr>
        <w:shd w:val="clear" w:color="auto" w:fill="FFFFFF"/>
        <w:tabs>
          <w:tab w:val="left" w:pos="1843"/>
        </w:tabs>
        <w:suppressAutoHyphens/>
        <w:spacing w:after="0"/>
        <w:ind w:left="426" w:hanging="426"/>
        <w:jc w:val="both"/>
        <w:rPr>
          <w:rFonts w:ascii="Times New Roman" w:eastAsia="SimSun" w:hAnsi="Times New Roman"/>
          <w:b/>
          <w:kern w:val="24"/>
          <w:sz w:val="24"/>
          <w:szCs w:val="24"/>
          <w:u w:color="FFFFFF"/>
        </w:rPr>
      </w:pPr>
    </w:p>
    <w:p w:rsidR="00256250" w:rsidRPr="00641276" w:rsidRDefault="00256250" w:rsidP="00BA5E1C">
      <w:pPr>
        <w:shd w:val="clear" w:color="auto" w:fill="FFFFFF"/>
        <w:tabs>
          <w:tab w:val="left" w:pos="1843"/>
        </w:tabs>
        <w:suppressAutoHyphens/>
        <w:spacing w:after="0"/>
        <w:ind w:left="426" w:hanging="426"/>
        <w:jc w:val="center"/>
        <w:rPr>
          <w:rFonts w:ascii="Times New Roman" w:eastAsia="SimSun" w:hAnsi="Times New Roman"/>
          <w:b/>
          <w:kern w:val="24"/>
          <w:sz w:val="24"/>
          <w:szCs w:val="24"/>
          <w:u w:color="FFFFFF"/>
        </w:rPr>
      </w:pPr>
      <w:r w:rsidRPr="00641276">
        <w:rPr>
          <w:rFonts w:ascii="Times New Roman" w:eastAsia="SimSun" w:hAnsi="Times New Roman"/>
          <w:b/>
          <w:kern w:val="24"/>
          <w:sz w:val="24"/>
          <w:szCs w:val="24"/>
          <w:u w:color="FFFFFF"/>
        </w:rPr>
        <w:t>ZAMAWIAJĄCY:</w:t>
      </w:r>
      <w:r w:rsidRPr="00641276">
        <w:rPr>
          <w:rFonts w:ascii="Times New Roman" w:eastAsia="SimSun" w:hAnsi="Times New Roman"/>
          <w:b/>
          <w:kern w:val="24"/>
          <w:sz w:val="24"/>
          <w:szCs w:val="24"/>
          <w:u w:color="FFFFFF"/>
        </w:rPr>
        <w:tab/>
      </w:r>
      <w:r w:rsidRPr="00641276">
        <w:rPr>
          <w:rFonts w:ascii="Times New Roman" w:eastAsia="SimSun" w:hAnsi="Times New Roman"/>
          <w:b/>
          <w:kern w:val="24"/>
          <w:sz w:val="24"/>
          <w:szCs w:val="24"/>
          <w:u w:color="FFFFFF"/>
        </w:rPr>
        <w:tab/>
      </w:r>
      <w:r w:rsidRPr="00641276">
        <w:rPr>
          <w:rFonts w:ascii="Times New Roman" w:eastAsia="SimSun" w:hAnsi="Times New Roman"/>
          <w:b/>
          <w:kern w:val="24"/>
          <w:sz w:val="24"/>
          <w:szCs w:val="24"/>
          <w:u w:color="FFFFFF"/>
        </w:rPr>
        <w:tab/>
      </w:r>
      <w:r w:rsidR="00BA5E1C">
        <w:rPr>
          <w:rFonts w:ascii="Times New Roman" w:eastAsia="SimSun" w:hAnsi="Times New Roman"/>
          <w:b/>
          <w:kern w:val="24"/>
          <w:sz w:val="24"/>
          <w:szCs w:val="24"/>
          <w:u w:color="FFFFFF"/>
        </w:rPr>
        <w:t xml:space="preserve">                                                          </w:t>
      </w:r>
      <w:r w:rsidRPr="00641276">
        <w:rPr>
          <w:rFonts w:ascii="Times New Roman" w:eastAsia="SimSun" w:hAnsi="Times New Roman"/>
          <w:b/>
          <w:kern w:val="24"/>
          <w:sz w:val="24"/>
          <w:szCs w:val="24"/>
          <w:u w:color="FFFFFF"/>
        </w:rPr>
        <w:tab/>
      </w:r>
      <w:r w:rsidRPr="00641276">
        <w:rPr>
          <w:rFonts w:ascii="Times New Roman" w:eastAsia="SimSun" w:hAnsi="Times New Roman"/>
          <w:b/>
          <w:kern w:val="24"/>
          <w:sz w:val="24"/>
          <w:szCs w:val="24"/>
          <w:u w:color="FFFFFF"/>
        </w:rPr>
        <w:tab/>
      </w:r>
      <w:r w:rsidRPr="00641276">
        <w:rPr>
          <w:rFonts w:ascii="Times New Roman" w:eastAsia="SimSun" w:hAnsi="Times New Roman"/>
          <w:b/>
          <w:kern w:val="24"/>
          <w:sz w:val="24"/>
          <w:szCs w:val="24"/>
          <w:u w:color="FFFFFF"/>
        </w:rPr>
        <w:tab/>
        <w:t>WYKONAWCA:</w:t>
      </w:r>
    </w:p>
    <w:p w:rsidR="00256250" w:rsidRDefault="00256250" w:rsidP="00BA5E1C">
      <w:pPr>
        <w:shd w:val="clear" w:color="auto" w:fill="FFFFFF"/>
        <w:tabs>
          <w:tab w:val="left" w:pos="1843"/>
        </w:tabs>
        <w:suppressAutoHyphens/>
        <w:spacing w:after="0"/>
        <w:ind w:left="426" w:hanging="426"/>
        <w:jc w:val="center"/>
        <w:rPr>
          <w:rFonts w:ascii="Times New Roman" w:eastAsia="SimSun" w:hAnsi="Times New Roman"/>
          <w:b/>
          <w:kern w:val="24"/>
          <w:sz w:val="24"/>
          <w:szCs w:val="24"/>
          <w:u w:color="FFFFFF"/>
        </w:rPr>
      </w:pPr>
    </w:p>
    <w:p w:rsidR="00256250" w:rsidRDefault="00256250" w:rsidP="00BA5E1C">
      <w:pPr>
        <w:shd w:val="clear" w:color="auto" w:fill="FFFFFF"/>
        <w:tabs>
          <w:tab w:val="left" w:pos="1843"/>
        </w:tabs>
        <w:suppressAutoHyphens/>
        <w:spacing w:after="0"/>
        <w:ind w:left="426" w:hanging="426"/>
        <w:jc w:val="center"/>
        <w:rPr>
          <w:rFonts w:ascii="Times New Roman" w:eastAsia="SimSun" w:hAnsi="Times New Roman"/>
          <w:b/>
          <w:kern w:val="24"/>
          <w:sz w:val="24"/>
          <w:szCs w:val="24"/>
          <w:u w:color="FFFFFF"/>
        </w:rPr>
      </w:pPr>
    </w:p>
    <w:p w:rsidR="00BA5E1C" w:rsidRPr="00641276" w:rsidRDefault="00BA5E1C" w:rsidP="00BA5E1C">
      <w:pPr>
        <w:shd w:val="clear" w:color="auto" w:fill="FFFFFF"/>
        <w:tabs>
          <w:tab w:val="left" w:pos="1843"/>
        </w:tabs>
        <w:suppressAutoHyphens/>
        <w:spacing w:after="0"/>
        <w:ind w:left="426" w:hanging="426"/>
        <w:jc w:val="center"/>
        <w:rPr>
          <w:rFonts w:ascii="Times New Roman" w:eastAsia="SimSun" w:hAnsi="Times New Roman"/>
          <w:b/>
          <w:kern w:val="24"/>
          <w:sz w:val="24"/>
          <w:szCs w:val="24"/>
          <w:u w:color="FFFFFF"/>
        </w:rPr>
      </w:pPr>
    </w:p>
    <w:p w:rsidR="00CB0C7C" w:rsidRDefault="00256250" w:rsidP="00BA5E1C">
      <w:pPr>
        <w:shd w:val="clear" w:color="auto" w:fill="FFFFFF"/>
        <w:tabs>
          <w:tab w:val="left" w:pos="1843"/>
        </w:tabs>
        <w:suppressAutoHyphens/>
        <w:spacing w:after="0"/>
        <w:ind w:left="426" w:hanging="426"/>
        <w:jc w:val="center"/>
        <w:rPr>
          <w:rFonts w:ascii="Times New Roman" w:eastAsia="SimSun" w:hAnsi="Times New Roman"/>
          <w:kern w:val="24"/>
          <w:sz w:val="24"/>
          <w:szCs w:val="24"/>
          <w:u w:color="FFFFFF"/>
        </w:rPr>
        <w:sectPr w:rsidR="00CB0C7C" w:rsidSect="00963DCF">
          <w:pgSz w:w="16838" w:h="11906" w:orient="landscape" w:code="9"/>
          <w:pgMar w:top="1418" w:right="1276" w:bottom="1134" w:left="1134" w:header="709" w:footer="709" w:gutter="0"/>
          <w:cols w:space="708"/>
          <w:titlePg/>
          <w:docGrid w:linePitch="360"/>
        </w:sectPr>
      </w:pPr>
      <w:r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>………………………………..</w:t>
      </w:r>
      <w:r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ab/>
      </w:r>
      <w:r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ab/>
      </w:r>
      <w:r w:rsidR="00BA5E1C">
        <w:rPr>
          <w:rFonts w:ascii="Times New Roman" w:eastAsia="SimSun" w:hAnsi="Times New Roman"/>
          <w:kern w:val="24"/>
          <w:sz w:val="24"/>
          <w:szCs w:val="24"/>
          <w:u w:color="FFFFFF"/>
        </w:rPr>
        <w:t xml:space="preserve">                                                          </w:t>
      </w:r>
      <w:r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ab/>
      </w:r>
      <w:r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ab/>
        <w:t>…………………………………</w:t>
      </w:r>
    </w:p>
    <w:p w:rsidR="006B132E" w:rsidRPr="00641276" w:rsidRDefault="00CF061E" w:rsidP="00BA5E1C">
      <w:pPr>
        <w:shd w:val="clear" w:color="auto" w:fill="FFFF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lastRenderedPageBreak/>
        <w:t>Z</w:t>
      </w:r>
      <w:r w:rsidR="006B132E" w:rsidRPr="00641276">
        <w:rPr>
          <w:rFonts w:ascii="Times New Roman" w:hAnsi="Times New Roman"/>
          <w:iCs/>
          <w:sz w:val="24"/>
          <w:szCs w:val="24"/>
        </w:rPr>
        <w:t>ałącznik nr 2</w:t>
      </w:r>
      <w:r w:rsidR="00B116BB">
        <w:rPr>
          <w:rFonts w:ascii="Times New Roman" w:hAnsi="Times New Roman"/>
          <w:iCs/>
          <w:sz w:val="24"/>
          <w:szCs w:val="24"/>
        </w:rPr>
        <w:t>*</w:t>
      </w:r>
      <w:r w:rsidR="006B132E" w:rsidRPr="00641276">
        <w:rPr>
          <w:rFonts w:ascii="Times New Roman" w:hAnsi="Times New Roman"/>
          <w:iCs/>
          <w:sz w:val="24"/>
          <w:szCs w:val="24"/>
        </w:rPr>
        <w:t xml:space="preserve"> </w:t>
      </w:r>
      <w:r w:rsidR="006B132E" w:rsidRPr="00641276">
        <w:rPr>
          <w:rFonts w:ascii="Times New Roman" w:hAnsi="Times New Roman"/>
          <w:sz w:val="24"/>
          <w:szCs w:val="24"/>
        </w:rPr>
        <w:t>do umowy nr …………………………… z dnia …………………….</w:t>
      </w:r>
    </w:p>
    <w:p w:rsidR="00553557" w:rsidRPr="00E30565" w:rsidRDefault="006B132E" w:rsidP="00141A58">
      <w:pPr>
        <w:shd w:val="clear" w:color="auto" w:fill="FFFFFF"/>
        <w:spacing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641276">
        <w:rPr>
          <w:rFonts w:ascii="Times New Roman" w:hAnsi="Times New Roman"/>
          <w:sz w:val="24"/>
          <w:szCs w:val="24"/>
        </w:rPr>
        <w:t xml:space="preserve">Zadanie Inwestycyjne: </w:t>
      </w:r>
      <w:r w:rsidR="00DE2DD9" w:rsidRPr="00141A58">
        <w:rPr>
          <w:rFonts w:ascii="Times New Roman" w:eastAsia="SimSun" w:hAnsi="Times New Roman"/>
          <w:b/>
          <w:kern w:val="24"/>
          <w:sz w:val="24"/>
          <w:szCs w:val="24"/>
        </w:rPr>
        <w:t>Dostosowanie budynku Szkoły Podstawowej nr 22 z Oddziałami</w:t>
      </w:r>
      <w:r w:rsidR="00141A58" w:rsidRPr="00141A58">
        <w:rPr>
          <w:rFonts w:ascii="Times New Roman" w:eastAsia="SimSun" w:hAnsi="Times New Roman"/>
          <w:b/>
          <w:kern w:val="24"/>
          <w:sz w:val="24"/>
          <w:szCs w:val="24"/>
        </w:rPr>
        <w:t xml:space="preserve"> </w:t>
      </w:r>
      <w:r w:rsidR="00DE2DD9" w:rsidRPr="00141A58">
        <w:rPr>
          <w:rFonts w:ascii="Times New Roman" w:eastAsia="SimSun" w:hAnsi="Times New Roman"/>
          <w:b/>
          <w:kern w:val="24"/>
          <w:sz w:val="24"/>
          <w:szCs w:val="24"/>
        </w:rPr>
        <w:t xml:space="preserve">Integracyjnymi ul. Ptasia 2, w obszarze architektonicznym dla potrzeb osób </w:t>
      </w:r>
      <w:r w:rsidR="00141A58" w:rsidRPr="00141A58">
        <w:rPr>
          <w:rFonts w:ascii="Times New Roman" w:eastAsia="SimSun" w:hAnsi="Times New Roman"/>
          <w:b/>
          <w:kern w:val="24"/>
          <w:sz w:val="24"/>
          <w:szCs w:val="24"/>
        </w:rPr>
        <w:br/>
      </w:r>
      <w:r w:rsidR="00DE2DD9" w:rsidRPr="00141A58">
        <w:rPr>
          <w:rFonts w:ascii="Times New Roman" w:eastAsia="SimSun" w:hAnsi="Times New Roman"/>
          <w:b/>
          <w:kern w:val="24"/>
          <w:sz w:val="24"/>
          <w:szCs w:val="24"/>
        </w:rPr>
        <w:t>z niepełnosprawnościami</w:t>
      </w:r>
    </w:p>
    <w:p w:rsidR="006B132E" w:rsidRPr="00641276" w:rsidRDefault="006B132E" w:rsidP="006B132E">
      <w:pPr>
        <w:shd w:val="clear" w:color="auto" w:fill="FFFFFF"/>
        <w:spacing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641276">
        <w:rPr>
          <w:rFonts w:ascii="Times New Roman" w:hAnsi="Times New Roman"/>
          <w:sz w:val="24"/>
          <w:szCs w:val="24"/>
        </w:rPr>
        <w:t xml:space="preserve">Zamawiający : Gmina Miasto Rzeszów, 35-064 Rzeszów, ul. Rynek 1   </w:t>
      </w:r>
    </w:p>
    <w:p w:rsidR="006B132E" w:rsidRPr="00641276" w:rsidRDefault="006B132E" w:rsidP="006B132E">
      <w:pPr>
        <w:shd w:val="clear" w:color="auto" w:fill="FFFFFF"/>
        <w:spacing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641276">
        <w:rPr>
          <w:rFonts w:ascii="Times New Roman" w:hAnsi="Times New Roman"/>
          <w:sz w:val="24"/>
          <w:szCs w:val="24"/>
        </w:rPr>
        <w:t>Wykonawca : …...........................................................................................................................</w:t>
      </w:r>
    </w:p>
    <w:p w:rsidR="006B132E" w:rsidRPr="00641276" w:rsidRDefault="006B132E" w:rsidP="006B132E">
      <w:pPr>
        <w:shd w:val="clear" w:color="auto" w:fill="FFFFFF"/>
        <w:spacing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641276">
        <w:rPr>
          <w:rFonts w:ascii="Times New Roman" w:hAnsi="Times New Roman"/>
          <w:sz w:val="24"/>
          <w:szCs w:val="24"/>
        </w:rPr>
        <w:t>Podwykonawca : …......................................................................................................................</w:t>
      </w:r>
    </w:p>
    <w:p w:rsidR="006B132E" w:rsidRPr="00641276" w:rsidRDefault="006B132E" w:rsidP="006B132E">
      <w:pPr>
        <w:shd w:val="clear" w:color="auto" w:fill="FFFFFF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641276">
        <w:rPr>
          <w:rFonts w:ascii="Times New Roman" w:hAnsi="Times New Roman"/>
          <w:sz w:val="24"/>
          <w:szCs w:val="24"/>
        </w:rPr>
        <w:t xml:space="preserve">                               </w:t>
      </w:r>
    </w:p>
    <w:p w:rsidR="006B132E" w:rsidRPr="00641276" w:rsidRDefault="006B132E" w:rsidP="00ED43BE">
      <w:pPr>
        <w:shd w:val="clear" w:color="auto" w:fill="FFFFFF"/>
        <w:ind w:left="426" w:hanging="426"/>
        <w:jc w:val="center"/>
        <w:rPr>
          <w:rFonts w:ascii="Times New Roman" w:hAnsi="Times New Roman"/>
          <w:sz w:val="24"/>
          <w:szCs w:val="24"/>
        </w:rPr>
      </w:pPr>
      <w:r w:rsidRPr="00641276">
        <w:rPr>
          <w:rFonts w:ascii="Times New Roman" w:hAnsi="Times New Roman"/>
          <w:sz w:val="24"/>
          <w:szCs w:val="24"/>
        </w:rPr>
        <w:t>OŚWIADCZENIE PODWYKONAWCY / DALSZEGO PODWYKONAWCY / DOSTAWCY</w:t>
      </w:r>
      <w:bookmarkStart w:id="0" w:name="_GoBack"/>
      <w:bookmarkEnd w:id="0"/>
    </w:p>
    <w:p w:rsidR="006B132E" w:rsidRPr="00641276" w:rsidRDefault="006B132E" w:rsidP="006B132E">
      <w:pPr>
        <w:shd w:val="clear" w:color="auto" w:fill="FFFFFF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641276">
        <w:rPr>
          <w:rFonts w:ascii="Times New Roman" w:hAnsi="Times New Roman"/>
          <w:sz w:val="24"/>
          <w:szCs w:val="24"/>
        </w:rPr>
        <w:t>Oświadczam, że wykonywałem* / nie wyk</w:t>
      </w:r>
      <w:r w:rsidRPr="00B838E6">
        <w:rPr>
          <w:rFonts w:ascii="Times New Roman" w:hAnsi="Times New Roman"/>
          <w:sz w:val="24"/>
          <w:szCs w:val="24"/>
        </w:rPr>
        <w:t>onyw</w:t>
      </w:r>
      <w:r w:rsidRPr="00641276">
        <w:rPr>
          <w:rFonts w:ascii="Times New Roman" w:hAnsi="Times New Roman"/>
          <w:sz w:val="24"/>
          <w:szCs w:val="24"/>
        </w:rPr>
        <w:t>ałem* robót na rzecz Wykonawcy w okresie od …………….. do………………</w:t>
      </w:r>
    </w:p>
    <w:p w:rsidR="006B132E" w:rsidRPr="00641276" w:rsidRDefault="006B132E" w:rsidP="006B132E">
      <w:pPr>
        <w:shd w:val="clear" w:color="auto" w:fill="FFFFFF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641276">
        <w:rPr>
          <w:rFonts w:ascii="Times New Roman" w:hAnsi="Times New Roman"/>
          <w:sz w:val="24"/>
          <w:szCs w:val="24"/>
        </w:rPr>
        <w:t xml:space="preserve">a) Oświadczam niniejszym, że otrzymałem wymagalne wynagrodzenie za zakres robót wykonanych od………..do……………..objęty moja fakturą nr …………… z dnia ………….. wystawioną Wykonawcy. </w:t>
      </w:r>
    </w:p>
    <w:p w:rsidR="006B132E" w:rsidRPr="00641276" w:rsidRDefault="006B132E" w:rsidP="006B132E">
      <w:pPr>
        <w:shd w:val="clear" w:color="auto" w:fill="FFFFFF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641276">
        <w:rPr>
          <w:rFonts w:ascii="Times New Roman" w:hAnsi="Times New Roman"/>
          <w:sz w:val="24"/>
          <w:szCs w:val="24"/>
        </w:rPr>
        <w:t>b) Oświadczam, że otrzymałem należne wynagrodzenie wynikające z umowy  w wysokości …………………………………..</w:t>
      </w:r>
    </w:p>
    <w:p w:rsidR="006B132E" w:rsidRPr="00641276" w:rsidRDefault="006B132E" w:rsidP="006B132E">
      <w:pPr>
        <w:shd w:val="clear" w:color="auto" w:fill="FFFFFF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641276">
        <w:rPr>
          <w:rFonts w:ascii="Times New Roman" w:hAnsi="Times New Roman"/>
          <w:sz w:val="24"/>
          <w:szCs w:val="24"/>
        </w:rPr>
        <w:t>Zapłata powyższego wynagrodzenia zaspokaja wszelkie nasze roszczenia wynikające z wykonania zakresu robót określonego w przytoczonej fakturze i protokole odbioru częściowego robót.</w:t>
      </w:r>
    </w:p>
    <w:p w:rsidR="006B132E" w:rsidRPr="00641276" w:rsidRDefault="006B132E" w:rsidP="00BA5E1C">
      <w:pPr>
        <w:shd w:val="clear" w:color="auto" w:fill="FFFFFF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641276">
        <w:rPr>
          <w:rFonts w:ascii="Times New Roman" w:hAnsi="Times New Roman"/>
          <w:sz w:val="24"/>
          <w:szCs w:val="24"/>
        </w:rPr>
        <w:t>Jednocześnie oświadczam, że na w/w zadaniu zatrudniam* / nie zatrudniam* dalszych podwykonawców.</w:t>
      </w:r>
    </w:p>
    <w:p w:rsidR="006B132E" w:rsidRPr="00641276" w:rsidRDefault="006B132E" w:rsidP="00ED43BE">
      <w:pPr>
        <w:shd w:val="clear" w:color="auto" w:fill="FFFFFF"/>
        <w:spacing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641276">
        <w:rPr>
          <w:rFonts w:ascii="Times New Roman" w:hAnsi="Times New Roman"/>
          <w:sz w:val="24"/>
          <w:szCs w:val="24"/>
        </w:rPr>
        <w:t>Data :  …………………</w:t>
      </w:r>
    </w:p>
    <w:p w:rsidR="006B132E" w:rsidRPr="00641276" w:rsidRDefault="006B132E" w:rsidP="006B132E">
      <w:pPr>
        <w:shd w:val="clear" w:color="auto" w:fill="FFFFFF"/>
        <w:spacing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641276">
        <w:rPr>
          <w:rFonts w:ascii="Times New Roman" w:hAnsi="Times New Roman"/>
          <w:sz w:val="24"/>
          <w:szCs w:val="24"/>
        </w:rPr>
        <w:t>…………………………........................................................................................................... </w:t>
      </w:r>
    </w:p>
    <w:p w:rsidR="006B132E" w:rsidRPr="00641276" w:rsidRDefault="006B132E" w:rsidP="00BA5E1C">
      <w:pPr>
        <w:shd w:val="clear" w:color="auto" w:fill="FFFFFF"/>
        <w:spacing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641276">
        <w:rPr>
          <w:rFonts w:ascii="Times New Roman" w:hAnsi="Times New Roman"/>
          <w:sz w:val="24"/>
          <w:szCs w:val="24"/>
        </w:rPr>
        <w:t>(pieczęć imienna i podpis uprawomocnionego przedstawiciela Podwykonawcy)                         </w:t>
      </w:r>
    </w:p>
    <w:p w:rsidR="006B132E" w:rsidRPr="00641276" w:rsidRDefault="006B132E" w:rsidP="006B132E">
      <w:pPr>
        <w:shd w:val="clear" w:color="auto" w:fill="FFFFFF"/>
        <w:spacing w:line="240" w:lineRule="auto"/>
        <w:ind w:left="426" w:hanging="426"/>
        <w:rPr>
          <w:rFonts w:ascii="Times New Roman" w:hAnsi="Times New Roman"/>
          <w:sz w:val="24"/>
          <w:szCs w:val="24"/>
        </w:rPr>
      </w:pPr>
    </w:p>
    <w:p w:rsidR="006B132E" w:rsidRPr="00641276" w:rsidRDefault="006B132E" w:rsidP="006B132E">
      <w:pPr>
        <w:shd w:val="clear" w:color="auto" w:fill="FFFFFF"/>
        <w:spacing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641276">
        <w:rPr>
          <w:rFonts w:ascii="Times New Roman" w:hAnsi="Times New Roman"/>
          <w:sz w:val="24"/>
          <w:szCs w:val="24"/>
        </w:rPr>
        <w:t>…………………………........................................................................................................... </w:t>
      </w:r>
    </w:p>
    <w:p w:rsidR="006B132E" w:rsidRPr="00641276" w:rsidRDefault="006B132E" w:rsidP="006B132E">
      <w:pPr>
        <w:shd w:val="clear" w:color="auto" w:fill="FFFFFF"/>
        <w:spacing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641276">
        <w:rPr>
          <w:rFonts w:ascii="Times New Roman" w:hAnsi="Times New Roman"/>
          <w:sz w:val="24"/>
          <w:szCs w:val="24"/>
        </w:rPr>
        <w:t>(pieczęć imienna i podpis uprawomocnionego przedstawiciela Wykonawcy)                         </w:t>
      </w:r>
    </w:p>
    <w:p w:rsidR="006B132E" w:rsidRPr="00641276" w:rsidRDefault="006B132E" w:rsidP="006B132E">
      <w:pPr>
        <w:shd w:val="clear" w:color="auto" w:fill="FFFFFF"/>
        <w:ind w:left="426" w:hanging="426"/>
        <w:rPr>
          <w:rFonts w:ascii="Times New Roman" w:hAnsi="Times New Roman"/>
          <w:iCs/>
          <w:sz w:val="24"/>
          <w:szCs w:val="24"/>
        </w:rPr>
      </w:pPr>
      <w:r w:rsidRPr="00641276">
        <w:rPr>
          <w:rFonts w:ascii="Times New Roman" w:hAnsi="Times New Roman"/>
          <w:iCs/>
          <w:sz w:val="24"/>
          <w:szCs w:val="24"/>
        </w:rPr>
        <w:t>*- niepotrzebne skreślić</w:t>
      </w:r>
    </w:p>
    <w:p w:rsidR="00BA5E1C" w:rsidRDefault="00BA5E1C" w:rsidP="00BA5E1C">
      <w:pPr>
        <w:shd w:val="clear" w:color="auto" w:fill="FFFFFF"/>
        <w:tabs>
          <w:tab w:val="left" w:pos="1843"/>
        </w:tabs>
        <w:suppressAutoHyphens/>
        <w:spacing w:after="0"/>
        <w:jc w:val="both"/>
        <w:rPr>
          <w:rFonts w:ascii="Times New Roman" w:eastAsia="SimSun" w:hAnsi="Times New Roman"/>
          <w:kern w:val="24"/>
          <w:sz w:val="24"/>
          <w:szCs w:val="24"/>
        </w:rPr>
      </w:pPr>
    </w:p>
    <w:p w:rsidR="00F6593E" w:rsidRPr="00266F86" w:rsidRDefault="00F6593E" w:rsidP="00BA5E1C">
      <w:pPr>
        <w:shd w:val="clear" w:color="auto" w:fill="FFFFFF"/>
        <w:tabs>
          <w:tab w:val="left" w:pos="1843"/>
        </w:tabs>
        <w:suppressAutoHyphens/>
        <w:spacing w:after="0"/>
        <w:jc w:val="both"/>
        <w:rPr>
          <w:rFonts w:ascii="Times New Roman" w:eastAsia="SimSun" w:hAnsi="Times New Roman"/>
          <w:kern w:val="24"/>
          <w:sz w:val="24"/>
          <w:szCs w:val="24"/>
        </w:rPr>
      </w:pPr>
      <w:r w:rsidRPr="00266F86">
        <w:rPr>
          <w:rFonts w:ascii="Times New Roman" w:eastAsia="SimSun" w:hAnsi="Times New Roman"/>
          <w:kern w:val="24"/>
          <w:sz w:val="24"/>
          <w:szCs w:val="24"/>
        </w:rPr>
        <w:t>Załącznik nr 3</w:t>
      </w:r>
      <w:r w:rsidR="00B116BB">
        <w:rPr>
          <w:rFonts w:ascii="Times New Roman" w:eastAsia="SimSun" w:hAnsi="Times New Roman"/>
          <w:kern w:val="24"/>
          <w:sz w:val="24"/>
          <w:szCs w:val="24"/>
        </w:rPr>
        <w:t>*</w:t>
      </w:r>
    </w:p>
    <w:p w:rsidR="00F6593E" w:rsidRPr="00641276" w:rsidRDefault="00F6593E" w:rsidP="00F6593E">
      <w:pPr>
        <w:shd w:val="clear" w:color="auto" w:fill="FFFFFF"/>
        <w:tabs>
          <w:tab w:val="left" w:pos="1843"/>
        </w:tabs>
        <w:suppressAutoHyphens/>
        <w:spacing w:after="0"/>
        <w:ind w:left="426" w:hanging="426"/>
        <w:jc w:val="both"/>
        <w:rPr>
          <w:rFonts w:ascii="Times New Roman" w:eastAsia="SimSun" w:hAnsi="Times New Roman"/>
          <w:i/>
          <w:kern w:val="24"/>
          <w:sz w:val="24"/>
          <w:szCs w:val="24"/>
        </w:rPr>
      </w:pPr>
    </w:p>
    <w:p w:rsidR="00E30B35" w:rsidRPr="00641276" w:rsidRDefault="00F6593E" w:rsidP="00E30B35">
      <w:pPr>
        <w:shd w:val="clear" w:color="auto" w:fill="FFFFFF"/>
        <w:tabs>
          <w:tab w:val="left" w:pos="1843"/>
        </w:tabs>
        <w:suppressAutoHyphens/>
        <w:spacing w:after="0"/>
        <w:ind w:left="426" w:hanging="426"/>
        <w:jc w:val="center"/>
        <w:rPr>
          <w:rFonts w:ascii="Times New Roman" w:eastAsia="SimSun" w:hAnsi="Times New Roman"/>
          <w:kern w:val="24"/>
          <w:sz w:val="24"/>
          <w:szCs w:val="24"/>
        </w:rPr>
      </w:pPr>
      <w:r w:rsidRPr="00641276">
        <w:rPr>
          <w:rFonts w:ascii="Times New Roman" w:eastAsia="SimSun" w:hAnsi="Times New Roman"/>
          <w:kern w:val="24"/>
          <w:sz w:val="24"/>
          <w:szCs w:val="24"/>
        </w:rPr>
        <w:t>ZESTAWIENIE ZBIORCZE FAKTUR PODWYKONAWC</w:t>
      </w:r>
      <w:r w:rsidR="00E30B35" w:rsidRPr="00641276">
        <w:rPr>
          <w:rFonts w:ascii="Times New Roman" w:eastAsia="SimSun" w:hAnsi="Times New Roman"/>
          <w:kern w:val="24"/>
          <w:sz w:val="24"/>
          <w:szCs w:val="24"/>
        </w:rPr>
        <w:t>ÓW</w:t>
      </w:r>
    </w:p>
    <w:p w:rsidR="00F6593E" w:rsidRPr="00641276" w:rsidRDefault="00E30B35" w:rsidP="00E30B35">
      <w:pPr>
        <w:shd w:val="clear" w:color="auto" w:fill="FFFFFF"/>
        <w:tabs>
          <w:tab w:val="left" w:pos="1843"/>
        </w:tabs>
        <w:suppressAutoHyphens/>
        <w:spacing w:after="0"/>
        <w:ind w:left="426" w:hanging="426"/>
        <w:jc w:val="center"/>
        <w:rPr>
          <w:rFonts w:ascii="Times New Roman" w:eastAsia="SimSun" w:hAnsi="Times New Roman"/>
          <w:kern w:val="24"/>
          <w:sz w:val="24"/>
          <w:szCs w:val="24"/>
        </w:rPr>
      </w:pPr>
      <w:r w:rsidRPr="00641276">
        <w:rPr>
          <w:rFonts w:ascii="Times New Roman" w:eastAsia="SimSun" w:hAnsi="Times New Roman"/>
          <w:kern w:val="24"/>
          <w:sz w:val="24"/>
          <w:szCs w:val="24"/>
        </w:rPr>
        <w:t>(do faktury końcowej)</w:t>
      </w:r>
    </w:p>
    <w:p w:rsidR="00F6593E" w:rsidRPr="00641276" w:rsidRDefault="00F6593E" w:rsidP="00F6593E">
      <w:pPr>
        <w:shd w:val="clear" w:color="auto" w:fill="FFFFFF"/>
        <w:tabs>
          <w:tab w:val="left" w:pos="1843"/>
        </w:tabs>
        <w:suppressAutoHyphens/>
        <w:spacing w:after="0"/>
        <w:ind w:left="426" w:hanging="426"/>
        <w:jc w:val="both"/>
        <w:rPr>
          <w:rFonts w:ascii="Times New Roman" w:eastAsia="SimSun" w:hAnsi="Times New Roman"/>
          <w:kern w:val="24"/>
          <w:sz w:val="24"/>
          <w:szCs w:val="24"/>
        </w:rPr>
      </w:pPr>
    </w:p>
    <w:p w:rsidR="00F6593E" w:rsidRDefault="00F6593E" w:rsidP="00141A58">
      <w:pPr>
        <w:shd w:val="clear" w:color="auto" w:fill="FFFFFF"/>
        <w:tabs>
          <w:tab w:val="left" w:pos="1843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641276">
        <w:rPr>
          <w:rFonts w:ascii="Times New Roman" w:eastAsia="SimSun" w:hAnsi="Times New Roman"/>
          <w:kern w:val="24"/>
          <w:sz w:val="24"/>
          <w:szCs w:val="24"/>
        </w:rPr>
        <w:t xml:space="preserve">Nazwa zadania inwestycyjnego: </w:t>
      </w:r>
      <w:r w:rsidR="00DE2DD9" w:rsidRPr="00141A58">
        <w:rPr>
          <w:rFonts w:ascii="Times New Roman" w:eastAsia="SimSun" w:hAnsi="Times New Roman"/>
          <w:b/>
          <w:kern w:val="24"/>
          <w:sz w:val="24"/>
          <w:szCs w:val="24"/>
        </w:rPr>
        <w:t xml:space="preserve">„Dostosowanie budynku Szkoły Podstawowej nr 22 </w:t>
      </w:r>
      <w:r w:rsidR="00141A58">
        <w:rPr>
          <w:rFonts w:ascii="Times New Roman" w:eastAsia="SimSun" w:hAnsi="Times New Roman"/>
          <w:b/>
          <w:kern w:val="24"/>
          <w:sz w:val="24"/>
          <w:szCs w:val="24"/>
        </w:rPr>
        <w:br/>
      </w:r>
      <w:r w:rsidR="00DE2DD9" w:rsidRPr="00141A58">
        <w:rPr>
          <w:rFonts w:ascii="Times New Roman" w:eastAsia="SimSun" w:hAnsi="Times New Roman"/>
          <w:b/>
          <w:kern w:val="24"/>
          <w:sz w:val="24"/>
          <w:szCs w:val="24"/>
        </w:rPr>
        <w:t xml:space="preserve">z Oddziałami Integracyjnymi ul. Ptasia 2, w obszarze architektonicznym dla potrzeb osób </w:t>
      </w:r>
      <w:r w:rsidR="00141A58">
        <w:rPr>
          <w:rFonts w:ascii="Times New Roman" w:eastAsia="SimSun" w:hAnsi="Times New Roman"/>
          <w:b/>
          <w:kern w:val="24"/>
          <w:sz w:val="24"/>
          <w:szCs w:val="24"/>
        </w:rPr>
        <w:br/>
      </w:r>
      <w:r w:rsidR="00DE2DD9" w:rsidRPr="00141A58">
        <w:rPr>
          <w:rFonts w:ascii="Times New Roman" w:eastAsia="SimSun" w:hAnsi="Times New Roman"/>
          <w:b/>
          <w:kern w:val="24"/>
          <w:sz w:val="24"/>
          <w:szCs w:val="24"/>
        </w:rPr>
        <w:t>z niepełnosprawnościami”</w:t>
      </w:r>
    </w:p>
    <w:p w:rsidR="00553557" w:rsidRPr="00641276" w:rsidRDefault="00553557" w:rsidP="00F6593E">
      <w:pPr>
        <w:shd w:val="clear" w:color="auto" w:fill="FFFFFF"/>
        <w:tabs>
          <w:tab w:val="left" w:pos="1843"/>
        </w:tabs>
        <w:suppressAutoHyphens/>
        <w:spacing w:after="0"/>
        <w:rPr>
          <w:rFonts w:ascii="Times New Roman" w:eastAsia="SimSun" w:hAnsi="Times New Roman"/>
          <w:kern w:val="24"/>
          <w:sz w:val="24"/>
          <w:szCs w:val="24"/>
        </w:rPr>
      </w:pPr>
    </w:p>
    <w:p w:rsidR="00F6593E" w:rsidRPr="00641276" w:rsidRDefault="00F6593E" w:rsidP="00F6593E">
      <w:pPr>
        <w:shd w:val="clear" w:color="auto" w:fill="FFFFFF"/>
        <w:tabs>
          <w:tab w:val="left" w:pos="1843"/>
        </w:tabs>
        <w:suppressAutoHyphens/>
        <w:spacing w:after="0"/>
        <w:ind w:left="426" w:hanging="426"/>
        <w:rPr>
          <w:rFonts w:ascii="Times New Roman" w:eastAsia="SimSun" w:hAnsi="Times New Roman"/>
          <w:kern w:val="24"/>
          <w:sz w:val="24"/>
          <w:szCs w:val="24"/>
        </w:rPr>
      </w:pPr>
      <w:r w:rsidRPr="00641276">
        <w:rPr>
          <w:rFonts w:ascii="Times New Roman" w:eastAsia="SimSun" w:hAnsi="Times New Roman"/>
          <w:kern w:val="24"/>
          <w:sz w:val="24"/>
          <w:szCs w:val="24"/>
        </w:rPr>
        <w:t>Umowa nr ZP.. ……………………….………… z dnia : …………………………………</w:t>
      </w:r>
    </w:p>
    <w:p w:rsidR="00F6593E" w:rsidRPr="00641276" w:rsidRDefault="00F6593E" w:rsidP="00F6593E">
      <w:pPr>
        <w:shd w:val="clear" w:color="auto" w:fill="FFFFFF"/>
        <w:tabs>
          <w:tab w:val="left" w:pos="1843"/>
        </w:tabs>
        <w:suppressAutoHyphens/>
        <w:spacing w:after="0"/>
        <w:ind w:left="426" w:hanging="426"/>
        <w:jc w:val="both"/>
        <w:rPr>
          <w:rFonts w:ascii="Times New Roman" w:eastAsia="SimSun" w:hAnsi="Times New Roman"/>
          <w:kern w:val="24"/>
          <w:sz w:val="24"/>
          <w:szCs w:val="24"/>
        </w:rPr>
      </w:pPr>
      <w:r w:rsidRPr="00641276">
        <w:rPr>
          <w:rFonts w:ascii="Times New Roman" w:eastAsia="SimSun" w:hAnsi="Times New Roman"/>
          <w:kern w:val="24"/>
          <w:sz w:val="24"/>
          <w:szCs w:val="24"/>
        </w:rPr>
        <w:t>Wykonawca/ adres : ………………………………………………………………………..</w:t>
      </w:r>
    </w:p>
    <w:p w:rsidR="00F6593E" w:rsidRPr="00641276" w:rsidRDefault="00F6593E" w:rsidP="00F6593E">
      <w:pPr>
        <w:shd w:val="clear" w:color="auto" w:fill="FFFFFF"/>
        <w:tabs>
          <w:tab w:val="left" w:pos="1843"/>
        </w:tabs>
        <w:suppressAutoHyphens/>
        <w:spacing w:after="0"/>
        <w:ind w:left="426" w:hanging="426"/>
        <w:jc w:val="both"/>
        <w:rPr>
          <w:rFonts w:ascii="Times New Roman" w:eastAsia="SimSun" w:hAnsi="Times New Roman"/>
          <w:kern w:val="24"/>
          <w:sz w:val="24"/>
          <w:szCs w:val="24"/>
        </w:rPr>
      </w:pPr>
    </w:p>
    <w:p w:rsidR="00F6593E" w:rsidRPr="00641276" w:rsidRDefault="00F6593E" w:rsidP="00F6593E">
      <w:pPr>
        <w:shd w:val="clear" w:color="auto" w:fill="FFFFFF"/>
        <w:tabs>
          <w:tab w:val="left" w:pos="1843"/>
        </w:tabs>
        <w:suppressAutoHyphens/>
        <w:spacing w:after="0"/>
        <w:ind w:left="426" w:hanging="426"/>
        <w:jc w:val="both"/>
        <w:rPr>
          <w:rFonts w:ascii="Times New Roman" w:eastAsia="SimSun" w:hAnsi="Times New Roman"/>
          <w:kern w:val="24"/>
          <w:sz w:val="24"/>
          <w:szCs w:val="24"/>
        </w:rPr>
      </w:pPr>
    </w:p>
    <w:tbl>
      <w:tblPr>
        <w:tblW w:w="9791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1286"/>
        <w:gridCol w:w="1701"/>
        <w:gridCol w:w="1625"/>
        <w:gridCol w:w="1210"/>
        <w:gridCol w:w="992"/>
        <w:gridCol w:w="1102"/>
        <w:gridCol w:w="1875"/>
      </w:tblGrid>
      <w:tr w:rsidR="00F6593E" w:rsidRPr="00641276" w:rsidTr="00BA5E1C">
        <w:trPr>
          <w:cantSplit/>
          <w:trHeight w:val="1134"/>
        </w:trPr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93E" w:rsidRPr="00641276" w:rsidRDefault="00F6593E" w:rsidP="00E30B35">
            <w:pPr>
              <w:tabs>
                <w:tab w:val="left" w:pos="1843"/>
              </w:tabs>
              <w:suppressAutoHyphens/>
              <w:spacing w:after="0"/>
              <w:ind w:right="-108"/>
              <w:jc w:val="center"/>
              <w:rPr>
                <w:rFonts w:ascii="Times New Roman" w:eastAsia="SimSun" w:hAnsi="Times New Roman"/>
                <w:kern w:val="24"/>
                <w:sz w:val="24"/>
                <w:szCs w:val="24"/>
              </w:rPr>
            </w:pPr>
            <w:r w:rsidRPr="00641276">
              <w:rPr>
                <w:rFonts w:ascii="Times New Roman" w:eastAsia="SimSun" w:hAnsi="Times New Roman"/>
                <w:kern w:val="24"/>
                <w:sz w:val="24"/>
                <w:szCs w:val="24"/>
              </w:rPr>
              <w:t>Nr umowy z Podwyko</w:t>
            </w:r>
            <w:r w:rsidR="00E30B35" w:rsidRPr="00641276">
              <w:rPr>
                <w:rFonts w:ascii="Times New Roman" w:eastAsia="SimSun" w:hAnsi="Times New Roman"/>
                <w:kern w:val="24"/>
                <w:sz w:val="24"/>
                <w:szCs w:val="24"/>
              </w:rPr>
              <w:t>nawcą wraz z aneksami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593E" w:rsidRPr="00641276" w:rsidRDefault="00F6593E" w:rsidP="001E1ACD">
            <w:pPr>
              <w:tabs>
                <w:tab w:val="left" w:pos="1843"/>
              </w:tabs>
              <w:suppressAutoHyphens/>
              <w:spacing w:after="0"/>
              <w:ind w:right="-108"/>
              <w:jc w:val="center"/>
              <w:rPr>
                <w:rFonts w:ascii="Times New Roman" w:eastAsia="SimSun" w:hAnsi="Times New Roman"/>
                <w:kern w:val="24"/>
                <w:sz w:val="24"/>
                <w:szCs w:val="24"/>
              </w:rPr>
            </w:pPr>
            <w:r w:rsidRPr="00641276">
              <w:rPr>
                <w:rFonts w:ascii="Times New Roman" w:eastAsia="SimSun" w:hAnsi="Times New Roman"/>
                <w:kern w:val="24"/>
                <w:sz w:val="24"/>
                <w:szCs w:val="24"/>
              </w:rPr>
              <w:t>Data faktury Podwykonawcy  dla Wykonawcy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593E" w:rsidRPr="00641276" w:rsidRDefault="00F6593E" w:rsidP="001E1ACD">
            <w:pPr>
              <w:tabs>
                <w:tab w:val="left" w:pos="1843"/>
              </w:tabs>
              <w:suppressAutoHyphens/>
              <w:spacing w:after="0"/>
              <w:ind w:right="-80"/>
              <w:jc w:val="center"/>
              <w:rPr>
                <w:rFonts w:ascii="Times New Roman" w:eastAsia="SimSun" w:hAnsi="Times New Roman"/>
                <w:kern w:val="24"/>
                <w:sz w:val="24"/>
                <w:szCs w:val="24"/>
              </w:rPr>
            </w:pPr>
            <w:r w:rsidRPr="00641276">
              <w:rPr>
                <w:rFonts w:ascii="Times New Roman" w:eastAsia="SimSun" w:hAnsi="Times New Roman"/>
                <w:kern w:val="24"/>
                <w:sz w:val="24"/>
                <w:szCs w:val="24"/>
              </w:rPr>
              <w:t>Rodzaj robót wg harmonogramu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593E" w:rsidRPr="00641276" w:rsidRDefault="00F6593E" w:rsidP="001E1ACD">
            <w:pPr>
              <w:tabs>
                <w:tab w:val="left" w:pos="1843"/>
              </w:tabs>
              <w:suppressAutoHyphens/>
              <w:spacing w:after="0"/>
              <w:ind w:left="73" w:right="57" w:hanging="73"/>
              <w:jc w:val="center"/>
              <w:rPr>
                <w:rFonts w:ascii="Times New Roman" w:eastAsia="SimSun" w:hAnsi="Times New Roman"/>
                <w:kern w:val="24"/>
                <w:sz w:val="24"/>
                <w:szCs w:val="24"/>
              </w:rPr>
            </w:pPr>
            <w:r w:rsidRPr="00641276">
              <w:rPr>
                <w:rFonts w:ascii="Times New Roman" w:eastAsia="SimSun" w:hAnsi="Times New Roman"/>
                <w:kern w:val="24"/>
                <w:sz w:val="24"/>
                <w:szCs w:val="24"/>
              </w:rPr>
              <w:t>Wartość robót wg umowy Wykona-wcy z Podwyko- nawcą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593E" w:rsidRPr="00641276" w:rsidRDefault="00F6593E" w:rsidP="001E1ACD">
            <w:pPr>
              <w:tabs>
                <w:tab w:val="left" w:pos="1843"/>
              </w:tabs>
              <w:suppressAutoHyphens/>
              <w:spacing w:after="0"/>
              <w:ind w:right="-128"/>
              <w:jc w:val="center"/>
              <w:rPr>
                <w:rFonts w:ascii="Times New Roman" w:eastAsia="SimSun" w:hAnsi="Times New Roman"/>
                <w:kern w:val="24"/>
                <w:sz w:val="24"/>
                <w:szCs w:val="24"/>
              </w:rPr>
            </w:pPr>
            <w:r w:rsidRPr="00641276">
              <w:rPr>
                <w:rFonts w:ascii="Times New Roman" w:eastAsia="SimSun" w:hAnsi="Times New Roman"/>
                <w:kern w:val="24"/>
                <w:sz w:val="24"/>
                <w:szCs w:val="24"/>
              </w:rPr>
              <w:t>Wartość robót narastająco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593E" w:rsidRPr="00641276" w:rsidRDefault="00F6593E" w:rsidP="001E1ACD">
            <w:pPr>
              <w:tabs>
                <w:tab w:val="left" w:pos="1843"/>
              </w:tabs>
              <w:suppressAutoHyphens/>
              <w:spacing w:after="0"/>
              <w:ind w:right="34"/>
              <w:jc w:val="center"/>
              <w:rPr>
                <w:rFonts w:ascii="Times New Roman" w:eastAsia="SimSun" w:hAnsi="Times New Roman"/>
                <w:kern w:val="24"/>
                <w:sz w:val="24"/>
                <w:szCs w:val="24"/>
              </w:rPr>
            </w:pPr>
            <w:r w:rsidRPr="00641276">
              <w:rPr>
                <w:rFonts w:ascii="Times New Roman" w:eastAsia="SimSun" w:hAnsi="Times New Roman"/>
                <w:kern w:val="24"/>
                <w:sz w:val="24"/>
                <w:szCs w:val="24"/>
              </w:rPr>
              <w:t>Zawan-sowanie umowy %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93E" w:rsidRPr="00641276" w:rsidRDefault="00F6593E" w:rsidP="001E1ACD">
            <w:pPr>
              <w:tabs>
                <w:tab w:val="left" w:pos="1843"/>
              </w:tabs>
              <w:suppressAutoHyphens/>
              <w:spacing w:after="0"/>
              <w:ind w:right="57"/>
              <w:jc w:val="center"/>
              <w:rPr>
                <w:rFonts w:ascii="Times New Roman" w:eastAsia="Times New Roman" w:hAnsi="Times New Roman"/>
                <w:kern w:val="24"/>
                <w:sz w:val="24"/>
                <w:szCs w:val="24"/>
                <w:lang w:eastAsia="ar-SA"/>
              </w:rPr>
            </w:pPr>
            <w:r w:rsidRPr="00641276">
              <w:rPr>
                <w:rFonts w:ascii="Times New Roman" w:eastAsia="SimSun" w:hAnsi="Times New Roman"/>
                <w:kern w:val="24"/>
                <w:sz w:val="24"/>
                <w:szCs w:val="24"/>
              </w:rPr>
              <w:t>Data dostarczenia oświadczenia Podwykonawcy o zapłacie</w:t>
            </w:r>
            <w:r w:rsidR="00E30B35" w:rsidRPr="00641276">
              <w:rPr>
                <w:rFonts w:ascii="Times New Roman" w:eastAsia="SimSun" w:hAnsi="Times New Roman"/>
                <w:kern w:val="24"/>
                <w:sz w:val="24"/>
                <w:szCs w:val="24"/>
              </w:rPr>
              <w:t xml:space="preserve"> wymagalnego wynagrodzenia</w:t>
            </w:r>
          </w:p>
        </w:tc>
      </w:tr>
      <w:tr w:rsidR="00F6593E" w:rsidRPr="00641276" w:rsidTr="00BA5E1C">
        <w:tc>
          <w:tcPr>
            <w:tcW w:w="12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6593E" w:rsidRPr="00641276" w:rsidRDefault="00F6593E" w:rsidP="001E1ACD">
            <w:pPr>
              <w:suppressAutoHyphens/>
              <w:snapToGrid w:val="0"/>
              <w:spacing w:after="0"/>
              <w:ind w:left="426" w:right="57" w:hanging="426"/>
              <w:rPr>
                <w:rFonts w:ascii="Times New Roman" w:eastAsia="SimSun" w:hAnsi="Times New Roman"/>
                <w:kern w:val="24"/>
                <w:sz w:val="24"/>
                <w:szCs w:val="24"/>
              </w:rPr>
            </w:pPr>
            <w:r w:rsidRPr="00641276">
              <w:rPr>
                <w:rFonts w:ascii="Times New Roman" w:eastAsia="SimSun" w:hAnsi="Times New Roman"/>
                <w:kern w:val="24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93E" w:rsidRPr="00641276" w:rsidRDefault="00F6593E" w:rsidP="001E1ACD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kern w:val="24"/>
                <w:sz w:val="24"/>
                <w:szCs w:val="24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93E" w:rsidRPr="00641276" w:rsidRDefault="00F6593E" w:rsidP="001E1ACD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kern w:val="24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93E" w:rsidRPr="00641276" w:rsidRDefault="00F6593E" w:rsidP="001E1ACD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kern w:val="2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93E" w:rsidRPr="00641276" w:rsidRDefault="00F6593E" w:rsidP="001E1ACD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kern w:val="24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93E" w:rsidRPr="00641276" w:rsidRDefault="00F6593E" w:rsidP="001E1ACD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kern w:val="24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93E" w:rsidRPr="00641276" w:rsidRDefault="00F6593E" w:rsidP="001E1ACD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kern w:val="24"/>
                <w:sz w:val="24"/>
                <w:szCs w:val="24"/>
              </w:rPr>
            </w:pPr>
          </w:p>
        </w:tc>
      </w:tr>
      <w:tr w:rsidR="00F6593E" w:rsidRPr="00641276" w:rsidTr="00BA5E1C">
        <w:tc>
          <w:tcPr>
            <w:tcW w:w="12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93E" w:rsidRPr="00641276" w:rsidRDefault="00F6593E" w:rsidP="001E1ACD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kern w:val="24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93E" w:rsidRPr="00641276" w:rsidRDefault="00F6593E" w:rsidP="001E1ACD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kern w:val="24"/>
                <w:sz w:val="24"/>
                <w:szCs w:val="24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93E" w:rsidRPr="00641276" w:rsidRDefault="00F6593E" w:rsidP="001E1ACD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kern w:val="24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93E" w:rsidRPr="00641276" w:rsidRDefault="00F6593E" w:rsidP="001E1ACD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kern w:val="2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93E" w:rsidRPr="00641276" w:rsidRDefault="00F6593E" w:rsidP="001E1ACD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kern w:val="24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93E" w:rsidRPr="00641276" w:rsidRDefault="00F6593E" w:rsidP="001E1ACD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kern w:val="24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93E" w:rsidRPr="00641276" w:rsidRDefault="00F6593E" w:rsidP="001E1ACD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kern w:val="24"/>
                <w:sz w:val="24"/>
                <w:szCs w:val="24"/>
              </w:rPr>
            </w:pPr>
          </w:p>
        </w:tc>
      </w:tr>
      <w:tr w:rsidR="00F6593E" w:rsidRPr="00641276" w:rsidTr="00BA5E1C">
        <w:tc>
          <w:tcPr>
            <w:tcW w:w="12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6593E" w:rsidRPr="00641276" w:rsidRDefault="00F6593E" w:rsidP="001E1ACD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kern w:val="24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93E" w:rsidRPr="00641276" w:rsidRDefault="00F6593E" w:rsidP="001E1ACD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kern w:val="24"/>
                <w:sz w:val="24"/>
                <w:szCs w:val="24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93E" w:rsidRPr="00641276" w:rsidRDefault="00F6593E" w:rsidP="001E1ACD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kern w:val="24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93E" w:rsidRPr="00641276" w:rsidRDefault="00F6593E" w:rsidP="001E1ACD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kern w:val="2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93E" w:rsidRPr="00641276" w:rsidRDefault="00F6593E" w:rsidP="001E1ACD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kern w:val="24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93E" w:rsidRPr="00641276" w:rsidRDefault="00F6593E" w:rsidP="001E1ACD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kern w:val="24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93E" w:rsidRPr="00641276" w:rsidRDefault="00F6593E" w:rsidP="001E1ACD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kern w:val="24"/>
                <w:sz w:val="24"/>
                <w:szCs w:val="24"/>
              </w:rPr>
            </w:pPr>
          </w:p>
        </w:tc>
      </w:tr>
      <w:tr w:rsidR="00F6593E" w:rsidRPr="00641276" w:rsidTr="00BA5E1C">
        <w:tc>
          <w:tcPr>
            <w:tcW w:w="12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93E" w:rsidRPr="00641276" w:rsidRDefault="00F6593E" w:rsidP="001E1ACD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kern w:val="24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93E" w:rsidRPr="00641276" w:rsidRDefault="00F6593E" w:rsidP="001E1ACD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kern w:val="24"/>
                <w:sz w:val="24"/>
                <w:szCs w:val="24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93E" w:rsidRPr="00641276" w:rsidRDefault="00F6593E" w:rsidP="001E1ACD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kern w:val="24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93E" w:rsidRPr="00641276" w:rsidRDefault="00F6593E" w:rsidP="001E1ACD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kern w:val="2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93E" w:rsidRPr="00641276" w:rsidRDefault="00F6593E" w:rsidP="001E1ACD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kern w:val="24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93E" w:rsidRPr="00641276" w:rsidRDefault="00F6593E" w:rsidP="001E1ACD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kern w:val="24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93E" w:rsidRPr="00641276" w:rsidRDefault="00F6593E" w:rsidP="001E1ACD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kern w:val="24"/>
                <w:sz w:val="24"/>
                <w:szCs w:val="24"/>
              </w:rPr>
            </w:pPr>
          </w:p>
        </w:tc>
      </w:tr>
    </w:tbl>
    <w:p w:rsidR="00F6593E" w:rsidRPr="00641276" w:rsidRDefault="00F6593E" w:rsidP="00F6593E">
      <w:pPr>
        <w:shd w:val="clear" w:color="auto" w:fill="FFFFFF"/>
        <w:suppressAutoHyphens/>
        <w:spacing w:after="0"/>
        <w:ind w:left="426" w:hanging="426"/>
        <w:jc w:val="both"/>
        <w:rPr>
          <w:rFonts w:ascii="Times New Roman" w:eastAsia="SimSun" w:hAnsi="Times New Roman"/>
          <w:kern w:val="24"/>
          <w:sz w:val="24"/>
          <w:szCs w:val="24"/>
        </w:rPr>
      </w:pPr>
    </w:p>
    <w:p w:rsidR="00F6593E" w:rsidRPr="00641276" w:rsidRDefault="00F6593E" w:rsidP="00F6593E">
      <w:pPr>
        <w:suppressAutoHyphens/>
        <w:rPr>
          <w:rFonts w:ascii="Times New Roman" w:eastAsia="Times New Roman" w:hAnsi="Times New Roman"/>
          <w:kern w:val="24"/>
          <w:sz w:val="24"/>
          <w:szCs w:val="24"/>
          <w:lang w:eastAsia="ar-SA"/>
        </w:rPr>
      </w:pPr>
    </w:p>
    <w:p w:rsidR="00F6593E" w:rsidRPr="00641276" w:rsidRDefault="00F6593E" w:rsidP="00F6593E">
      <w:pPr>
        <w:suppressAutoHyphens/>
        <w:rPr>
          <w:rFonts w:ascii="Times New Roman" w:eastAsia="Times New Roman" w:hAnsi="Times New Roman"/>
          <w:kern w:val="24"/>
          <w:sz w:val="24"/>
          <w:szCs w:val="24"/>
          <w:lang w:eastAsia="ar-SA"/>
        </w:rPr>
      </w:pPr>
    </w:p>
    <w:p w:rsidR="00F6593E" w:rsidRPr="00641276" w:rsidRDefault="00F6593E" w:rsidP="00F6593E">
      <w:pPr>
        <w:suppressAutoHyphens/>
        <w:rPr>
          <w:rFonts w:ascii="Times New Roman" w:eastAsia="Times New Roman" w:hAnsi="Times New Roman"/>
          <w:kern w:val="24"/>
          <w:sz w:val="24"/>
          <w:szCs w:val="24"/>
          <w:lang w:eastAsia="ar-SA"/>
        </w:rPr>
      </w:pPr>
    </w:p>
    <w:p w:rsidR="00F6593E" w:rsidRPr="00641276" w:rsidRDefault="00F6593E" w:rsidP="00F6593E">
      <w:pPr>
        <w:suppressAutoHyphens/>
        <w:rPr>
          <w:rFonts w:ascii="Times New Roman" w:eastAsia="Times New Roman" w:hAnsi="Times New Roman"/>
          <w:kern w:val="24"/>
          <w:sz w:val="24"/>
          <w:szCs w:val="24"/>
          <w:lang w:eastAsia="ar-SA"/>
        </w:rPr>
      </w:pPr>
    </w:p>
    <w:p w:rsidR="00F6593E" w:rsidRPr="00641276" w:rsidRDefault="00F6593E" w:rsidP="00F6593E">
      <w:pPr>
        <w:suppressAutoHyphens/>
        <w:rPr>
          <w:rFonts w:ascii="Times New Roman" w:eastAsia="Times New Roman" w:hAnsi="Times New Roman"/>
          <w:kern w:val="24"/>
          <w:sz w:val="24"/>
          <w:szCs w:val="24"/>
          <w:lang w:eastAsia="ar-SA"/>
        </w:rPr>
      </w:pPr>
    </w:p>
    <w:p w:rsidR="00C01289" w:rsidRPr="00641276" w:rsidRDefault="00C01289" w:rsidP="00C01289">
      <w:pPr>
        <w:rPr>
          <w:rFonts w:ascii="Times New Roman" w:hAnsi="Times New Roman"/>
          <w:i/>
          <w:sz w:val="24"/>
          <w:szCs w:val="24"/>
        </w:rPr>
      </w:pPr>
    </w:p>
    <w:p w:rsidR="00C01289" w:rsidRPr="00641276" w:rsidRDefault="00C01289" w:rsidP="00C01289">
      <w:pPr>
        <w:rPr>
          <w:rFonts w:ascii="Times New Roman" w:hAnsi="Times New Roman"/>
          <w:i/>
          <w:sz w:val="24"/>
          <w:szCs w:val="24"/>
        </w:rPr>
      </w:pPr>
    </w:p>
    <w:p w:rsidR="00DB5D3D" w:rsidRDefault="00DB5D3D" w:rsidP="00C01289">
      <w:pPr>
        <w:rPr>
          <w:rFonts w:ascii="Times New Roman" w:hAnsi="Times New Roman"/>
          <w:i/>
          <w:sz w:val="24"/>
          <w:szCs w:val="24"/>
        </w:rPr>
      </w:pPr>
    </w:p>
    <w:p w:rsidR="00232AC0" w:rsidRPr="00641276" w:rsidRDefault="00232AC0" w:rsidP="00C01289">
      <w:pPr>
        <w:rPr>
          <w:rFonts w:ascii="Times New Roman" w:hAnsi="Times New Roman"/>
          <w:i/>
          <w:sz w:val="24"/>
          <w:szCs w:val="24"/>
        </w:rPr>
      </w:pPr>
    </w:p>
    <w:p w:rsidR="00DB5D3D" w:rsidRPr="00641276" w:rsidRDefault="00DB5D3D" w:rsidP="00C01289">
      <w:pPr>
        <w:rPr>
          <w:rFonts w:ascii="Times New Roman" w:hAnsi="Times New Roman"/>
          <w:i/>
          <w:sz w:val="24"/>
          <w:szCs w:val="24"/>
        </w:rPr>
      </w:pPr>
    </w:p>
    <w:p w:rsidR="00DB5D3D" w:rsidRPr="00641276" w:rsidRDefault="00DB5D3D" w:rsidP="00C01289">
      <w:pPr>
        <w:rPr>
          <w:rFonts w:ascii="Times New Roman" w:hAnsi="Times New Roman"/>
          <w:i/>
          <w:sz w:val="24"/>
          <w:szCs w:val="24"/>
        </w:rPr>
      </w:pPr>
    </w:p>
    <w:p w:rsidR="00BA5E1C" w:rsidRDefault="00BA5E1C" w:rsidP="00AA31E6">
      <w:pPr>
        <w:tabs>
          <w:tab w:val="left" w:pos="2085"/>
        </w:tabs>
        <w:ind w:left="426" w:hanging="426"/>
        <w:rPr>
          <w:rFonts w:ascii="Times New Roman" w:hAnsi="Times New Roman"/>
          <w:i/>
          <w:sz w:val="24"/>
          <w:szCs w:val="24"/>
        </w:rPr>
      </w:pPr>
    </w:p>
    <w:p w:rsidR="00AA31E6" w:rsidRPr="00AA31E6" w:rsidRDefault="00AA31E6" w:rsidP="00AA31E6">
      <w:pPr>
        <w:tabs>
          <w:tab w:val="left" w:pos="2085"/>
        </w:tabs>
        <w:ind w:left="426" w:hanging="426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AA31E6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Załącznik nr </w:t>
      </w:r>
      <w:r w:rsidR="00F23347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4</w:t>
      </w:r>
      <w:r w:rsidR="00B116BB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*</w:t>
      </w:r>
      <w:r w:rsidRPr="00AA31E6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</w:t>
      </w:r>
      <w:r w:rsidRPr="00AA31E6">
        <w:rPr>
          <w:rFonts w:ascii="Times New Roman" w:hAnsi="Times New Roman"/>
          <w:color w:val="000000"/>
          <w:sz w:val="24"/>
          <w:szCs w:val="24"/>
        </w:rPr>
        <w:t>do umowy nr …………………………… z dnia …………………….</w:t>
      </w:r>
    </w:p>
    <w:p w:rsidR="00AA31E6" w:rsidRPr="00AA31E6" w:rsidRDefault="00AA31E6" w:rsidP="00AA31E6">
      <w:pPr>
        <w:tabs>
          <w:tab w:val="left" w:pos="284"/>
        </w:tabs>
        <w:spacing w:line="360" w:lineRule="auto"/>
        <w:ind w:left="426" w:hanging="426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AA31E6" w:rsidRPr="00AA31E6" w:rsidRDefault="00AA31E6" w:rsidP="00AA31E6">
      <w:pPr>
        <w:spacing w:after="0" w:line="240" w:lineRule="auto"/>
        <w:ind w:left="426" w:hanging="426"/>
        <w:jc w:val="center"/>
        <w:rPr>
          <w:rFonts w:ascii="Times New Roman" w:hAnsi="Times New Roman"/>
          <w:b/>
          <w:color w:val="000000"/>
          <w:kern w:val="3"/>
          <w:sz w:val="24"/>
          <w:szCs w:val="24"/>
        </w:rPr>
      </w:pPr>
      <w:r w:rsidRPr="00AA31E6">
        <w:rPr>
          <w:rFonts w:ascii="Times New Roman" w:hAnsi="Times New Roman"/>
          <w:b/>
          <w:color w:val="000000"/>
          <w:kern w:val="3"/>
          <w:sz w:val="24"/>
          <w:szCs w:val="24"/>
        </w:rPr>
        <w:t>OŚWIADCZENIE WYKONAWCY/PODWYKONAWCY*</w:t>
      </w:r>
    </w:p>
    <w:p w:rsidR="00AA31E6" w:rsidRPr="00AA31E6" w:rsidRDefault="00AA31E6" w:rsidP="00AA31E6">
      <w:pPr>
        <w:spacing w:after="0" w:line="240" w:lineRule="auto"/>
        <w:ind w:left="426" w:hanging="426"/>
        <w:jc w:val="center"/>
        <w:rPr>
          <w:rFonts w:ascii="Times New Roman" w:hAnsi="Times New Roman"/>
          <w:b/>
          <w:color w:val="000000"/>
          <w:kern w:val="3"/>
          <w:sz w:val="24"/>
          <w:szCs w:val="24"/>
        </w:rPr>
      </w:pPr>
    </w:p>
    <w:p w:rsidR="00AA31E6" w:rsidRPr="00AA31E6" w:rsidRDefault="00AA31E6" w:rsidP="00AA31E6">
      <w:pPr>
        <w:spacing w:after="0" w:line="240" w:lineRule="auto"/>
        <w:ind w:left="426" w:hanging="426"/>
        <w:jc w:val="both"/>
        <w:rPr>
          <w:rFonts w:ascii="Times New Roman" w:hAnsi="Times New Roman"/>
          <w:color w:val="000000"/>
          <w:kern w:val="3"/>
          <w:sz w:val="24"/>
          <w:szCs w:val="24"/>
        </w:rPr>
      </w:pPr>
      <w:r w:rsidRPr="00AA31E6">
        <w:rPr>
          <w:rFonts w:ascii="Times New Roman" w:hAnsi="Times New Roman"/>
          <w:color w:val="000000"/>
          <w:kern w:val="3"/>
          <w:sz w:val="24"/>
          <w:szCs w:val="24"/>
        </w:rPr>
        <w:t>Oświadczam, że niżej wymienione osoby są zatrudnione na umowę o pracę:</w:t>
      </w:r>
    </w:p>
    <w:p w:rsidR="00AA31E6" w:rsidRPr="00AA31E6" w:rsidRDefault="00AA31E6" w:rsidP="00AA31E6">
      <w:pPr>
        <w:spacing w:after="0" w:line="240" w:lineRule="auto"/>
        <w:ind w:left="426" w:hanging="426"/>
        <w:jc w:val="center"/>
        <w:rPr>
          <w:rFonts w:ascii="Times New Roman" w:hAnsi="Times New Roman"/>
          <w:b/>
          <w:color w:val="000000"/>
          <w:kern w:val="3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2665"/>
        <w:gridCol w:w="3827"/>
        <w:gridCol w:w="1984"/>
      </w:tblGrid>
      <w:tr w:rsidR="00AA31E6" w:rsidRPr="00AA31E6" w:rsidTr="00461AC6">
        <w:tc>
          <w:tcPr>
            <w:tcW w:w="704" w:type="dxa"/>
            <w:shd w:val="clear" w:color="auto" w:fill="auto"/>
            <w:vAlign w:val="center"/>
          </w:tcPr>
          <w:p w:rsidR="00AA31E6" w:rsidRPr="00AA31E6" w:rsidRDefault="00AA31E6" w:rsidP="00AA31E6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  <w:b/>
                <w:color w:val="000000"/>
                <w:kern w:val="3"/>
                <w:sz w:val="24"/>
                <w:szCs w:val="24"/>
              </w:rPr>
            </w:pPr>
            <w:r w:rsidRPr="00AA31E6">
              <w:rPr>
                <w:rFonts w:ascii="Times New Roman" w:hAnsi="Times New Roman"/>
                <w:b/>
                <w:color w:val="000000"/>
                <w:kern w:val="3"/>
                <w:sz w:val="24"/>
                <w:szCs w:val="24"/>
              </w:rPr>
              <w:t>Lp.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AA31E6" w:rsidRPr="00AA31E6" w:rsidRDefault="00AA31E6" w:rsidP="00AA31E6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  <w:b/>
                <w:color w:val="000000"/>
                <w:kern w:val="3"/>
                <w:sz w:val="24"/>
                <w:szCs w:val="24"/>
              </w:rPr>
            </w:pPr>
            <w:r w:rsidRPr="00AA31E6">
              <w:rPr>
                <w:rFonts w:ascii="Times New Roman" w:hAnsi="Times New Roman"/>
                <w:b/>
                <w:color w:val="000000"/>
                <w:kern w:val="3"/>
                <w:sz w:val="24"/>
                <w:szCs w:val="24"/>
              </w:rPr>
              <w:t>Imię i nazwisko</w:t>
            </w:r>
          </w:p>
        </w:tc>
        <w:tc>
          <w:tcPr>
            <w:tcW w:w="3827" w:type="dxa"/>
            <w:vAlign w:val="center"/>
          </w:tcPr>
          <w:p w:rsidR="00AA31E6" w:rsidRPr="00AA31E6" w:rsidRDefault="00AA31E6" w:rsidP="00AA31E6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  <w:b/>
                <w:color w:val="000000"/>
                <w:kern w:val="3"/>
                <w:sz w:val="24"/>
                <w:szCs w:val="24"/>
              </w:rPr>
            </w:pPr>
            <w:r w:rsidRPr="00AA31E6">
              <w:rPr>
                <w:rFonts w:ascii="Times New Roman" w:hAnsi="Times New Roman"/>
                <w:b/>
                <w:color w:val="000000"/>
                <w:kern w:val="3"/>
                <w:sz w:val="24"/>
                <w:szCs w:val="24"/>
              </w:rPr>
              <w:t>Rodzaj wykonywanych czynności wskazanych w SWZ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A31E6" w:rsidRPr="00AA31E6" w:rsidRDefault="00AA31E6" w:rsidP="00AA31E6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  <w:b/>
                <w:color w:val="000000"/>
                <w:kern w:val="3"/>
                <w:sz w:val="24"/>
                <w:szCs w:val="24"/>
              </w:rPr>
            </w:pPr>
            <w:r w:rsidRPr="00AA31E6">
              <w:rPr>
                <w:rFonts w:ascii="Times New Roman" w:hAnsi="Times New Roman"/>
                <w:b/>
                <w:color w:val="000000"/>
                <w:kern w:val="3"/>
                <w:sz w:val="24"/>
                <w:szCs w:val="24"/>
              </w:rPr>
              <w:t>Wymiar etatu</w:t>
            </w:r>
          </w:p>
        </w:tc>
      </w:tr>
      <w:tr w:rsidR="00AA31E6" w:rsidRPr="00AA31E6" w:rsidTr="00461AC6">
        <w:tc>
          <w:tcPr>
            <w:tcW w:w="704" w:type="dxa"/>
            <w:shd w:val="clear" w:color="auto" w:fill="auto"/>
            <w:vAlign w:val="center"/>
          </w:tcPr>
          <w:p w:rsidR="00AA31E6" w:rsidRPr="00AA31E6" w:rsidRDefault="00AA31E6" w:rsidP="00AA31E6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  <w:color w:val="000000"/>
                <w:kern w:val="3"/>
                <w:sz w:val="24"/>
                <w:szCs w:val="24"/>
              </w:rPr>
            </w:pPr>
            <w:r w:rsidRPr="00AA31E6">
              <w:rPr>
                <w:rFonts w:ascii="Times New Roman" w:hAnsi="Times New Roman"/>
                <w:color w:val="000000"/>
                <w:kern w:val="3"/>
                <w:sz w:val="24"/>
                <w:szCs w:val="24"/>
              </w:rPr>
              <w:t>1</w:t>
            </w:r>
          </w:p>
        </w:tc>
        <w:tc>
          <w:tcPr>
            <w:tcW w:w="2665" w:type="dxa"/>
            <w:shd w:val="clear" w:color="auto" w:fill="auto"/>
          </w:tcPr>
          <w:p w:rsidR="00AA31E6" w:rsidRPr="00AA31E6" w:rsidRDefault="00AA31E6" w:rsidP="00AA31E6">
            <w:pPr>
              <w:spacing w:after="0" w:line="240" w:lineRule="auto"/>
              <w:ind w:left="426" w:hanging="426"/>
              <w:jc w:val="both"/>
              <w:rPr>
                <w:rFonts w:ascii="Times New Roman" w:hAnsi="Times New Roman"/>
                <w:color w:val="000000"/>
                <w:kern w:val="3"/>
                <w:sz w:val="24"/>
                <w:szCs w:val="24"/>
              </w:rPr>
            </w:pPr>
          </w:p>
        </w:tc>
        <w:tc>
          <w:tcPr>
            <w:tcW w:w="3827" w:type="dxa"/>
          </w:tcPr>
          <w:p w:rsidR="00AA31E6" w:rsidRPr="00AA31E6" w:rsidRDefault="00AA31E6" w:rsidP="00AA31E6">
            <w:pPr>
              <w:spacing w:after="0" w:line="240" w:lineRule="auto"/>
              <w:ind w:left="426" w:hanging="426"/>
              <w:jc w:val="both"/>
              <w:rPr>
                <w:rFonts w:ascii="Times New Roman" w:hAnsi="Times New Roman"/>
                <w:color w:val="000000"/>
                <w:kern w:val="3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AA31E6" w:rsidRPr="00AA31E6" w:rsidRDefault="00AA31E6" w:rsidP="00AA31E6">
            <w:pPr>
              <w:spacing w:after="0" w:line="240" w:lineRule="auto"/>
              <w:ind w:left="426" w:hanging="426"/>
              <w:jc w:val="both"/>
              <w:rPr>
                <w:rFonts w:ascii="Times New Roman" w:hAnsi="Times New Roman"/>
                <w:color w:val="000000"/>
                <w:kern w:val="3"/>
                <w:sz w:val="24"/>
                <w:szCs w:val="24"/>
              </w:rPr>
            </w:pPr>
          </w:p>
        </w:tc>
      </w:tr>
      <w:tr w:rsidR="00AA31E6" w:rsidRPr="00AA31E6" w:rsidTr="00461AC6">
        <w:tc>
          <w:tcPr>
            <w:tcW w:w="704" w:type="dxa"/>
            <w:shd w:val="clear" w:color="auto" w:fill="auto"/>
            <w:vAlign w:val="center"/>
          </w:tcPr>
          <w:p w:rsidR="00AA31E6" w:rsidRPr="00AA31E6" w:rsidRDefault="00AA31E6" w:rsidP="00AA31E6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  <w:color w:val="000000"/>
                <w:kern w:val="3"/>
                <w:sz w:val="24"/>
                <w:szCs w:val="24"/>
              </w:rPr>
            </w:pPr>
            <w:r w:rsidRPr="00AA31E6">
              <w:rPr>
                <w:rFonts w:ascii="Times New Roman" w:hAnsi="Times New Roman"/>
                <w:color w:val="000000"/>
                <w:kern w:val="3"/>
                <w:sz w:val="24"/>
                <w:szCs w:val="24"/>
              </w:rPr>
              <w:t>2</w:t>
            </w:r>
          </w:p>
        </w:tc>
        <w:tc>
          <w:tcPr>
            <w:tcW w:w="2665" w:type="dxa"/>
            <w:shd w:val="clear" w:color="auto" w:fill="auto"/>
          </w:tcPr>
          <w:p w:rsidR="00AA31E6" w:rsidRPr="00AA31E6" w:rsidRDefault="00AA31E6" w:rsidP="00AA31E6">
            <w:pPr>
              <w:spacing w:after="0" w:line="240" w:lineRule="auto"/>
              <w:ind w:left="426" w:hanging="426"/>
              <w:jc w:val="both"/>
              <w:rPr>
                <w:rFonts w:ascii="Times New Roman" w:hAnsi="Times New Roman"/>
                <w:color w:val="000000"/>
                <w:kern w:val="3"/>
                <w:sz w:val="24"/>
                <w:szCs w:val="24"/>
              </w:rPr>
            </w:pPr>
          </w:p>
        </w:tc>
        <w:tc>
          <w:tcPr>
            <w:tcW w:w="3827" w:type="dxa"/>
          </w:tcPr>
          <w:p w:rsidR="00AA31E6" w:rsidRPr="00AA31E6" w:rsidRDefault="00AA31E6" w:rsidP="00AA31E6">
            <w:pPr>
              <w:spacing w:after="0" w:line="240" w:lineRule="auto"/>
              <w:ind w:left="426" w:hanging="426"/>
              <w:jc w:val="both"/>
              <w:rPr>
                <w:rFonts w:ascii="Times New Roman" w:hAnsi="Times New Roman"/>
                <w:color w:val="000000"/>
                <w:kern w:val="3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AA31E6" w:rsidRPr="00AA31E6" w:rsidRDefault="00AA31E6" w:rsidP="00AA31E6">
            <w:pPr>
              <w:spacing w:after="0" w:line="240" w:lineRule="auto"/>
              <w:ind w:left="426" w:hanging="426"/>
              <w:jc w:val="both"/>
              <w:rPr>
                <w:rFonts w:ascii="Times New Roman" w:hAnsi="Times New Roman"/>
                <w:color w:val="000000"/>
                <w:kern w:val="3"/>
                <w:sz w:val="24"/>
                <w:szCs w:val="24"/>
              </w:rPr>
            </w:pPr>
          </w:p>
        </w:tc>
      </w:tr>
      <w:tr w:rsidR="00AA31E6" w:rsidRPr="00AA31E6" w:rsidTr="00461AC6">
        <w:tc>
          <w:tcPr>
            <w:tcW w:w="704" w:type="dxa"/>
            <w:shd w:val="clear" w:color="auto" w:fill="auto"/>
            <w:vAlign w:val="center"/>
          </w:tcPr>
          <w:p w:rsidR="00AA31E6" w:rsidRPr="00AA31E6" w:rsidRDefault="00AA31E6" w:rsidP="00AA31E6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  <w:color w:val="000000"/>
                <w:kern w:val="3"/>
                <w:sz w:val="24"/>
                <w:szCs w:val="24"/>
              </w:rPr>
            </w:pPr>
            <w:r w:rsidRPr="00AA31E6">
              <w:rPr>
                <w:rFonts w:ascii="Times New Roman" w:hAnsi="Times New Roman"/>
                <w:color w:val="000000"/>
                <w:kern w:val="3"/>
                <w:sz w:val="24"/>
                <w:szCs w:val="24"/>
              </w:rPr>
              <w:t>3</w:t>
            </w:r>
          </w:p>
        </w:tc>
        <w:tc>
          <w:tcPr>
            <w:tcW w:w="2665" w:type="dxa"/>
            <w:shd w:val="clear" w:color="auto" w:fill="auto"/>
          </w:tcPr>
          <w:p w:rsidR="00AA31E6" w:rsidRPr="00AA31E6" w:rsidRDefault="00AA31E6" w:rsidP="00AA31E6">
            <w:pPr>
              <w:spacing w:after="0" w:line="240" w:lineRule="auto"/>
              <w:ind w:left="426" w:hanging="426"/>
              <w:jc w:val="both"/>
              <w:rPr>
                <w:rFonts w:ascii="Times New Roman" w:hAnsi="Times New Roman"/>
                <w:color w:val="000000"/>
                <w:kern w:val="3"/>
                <w:sz w:val="24"/>
                <w:szCs w:val="24"/>
              </w:rPr>
            </w:pPr>
          </w:p>
        </w:tc>
        <w:tc>
          <w:tcPr>
            <w:tcW w:w="3827" w:type="dxa"/>
          </w:tcPr>
          <w:p w:rsidR="00AA31E6" w:rsidRPr="00AA31E6" w:rsidRDefault="00AA31E6" w:rsidP="00AA31E6">
            <w:pPr>
              <w:spacing w:after="0" w:line="240" w:lineRule="auto"/>
              <w:ind w:left="426" w:hanging="426"/>
              <w:jc w:val="both"/>
              <w:rPr>
                <w:rFonts w:ascii="Times New Roman" w:hAnsi="Times New Roman"/>
                <w:color w:val="000000"/>
                <w:kern w:val="3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AA31E6" w:rsidRPr="00AA31E6" w:rsidRDefault="00AA31E6" w:rsidP="00AA31E6">
            <w:pPr>
              <w:spacing w:after="0" w:line="240" w:lineRule="auto"/>
              <w:ind w:left="426" w:hanging="426"/>
              <w:jc w:val="both"/>
              <w:rPr>
                <w:rFonts w:ascii="Times New Roman" w:hAnsi="Times New Roman"/>
                <w:color w:val="000000"/>
                <w:kern w:val="3"/>
                <w:sz w:val="24"/>
                <w:szCs w:val="24"/>
              </w:rPr>
            </w:pPr>
          </w:p>
        </w:tc>
      </w:tr>
    </w:tbl>
    <w:p w:rsidR="00AA31E6" w:rsidRPr="00AA31E6" w:rsidRDefault="00AA31E6" w:rsidP="00AA31E6">
      <w:pPr>
        <w:spacing w:after="0" w:line="240" w:lineRule="auto"/>
        <w:ind w:left="426" w:hanging="426"/>
        <w:jc w:val="both"/>
        <w:rPr>
          <w:rFonts w:ascii="Times New Roman" w:hAnsi="Times New Roman"/>
          <w:color w:val="000000"/>
          <w:kern w:val="3"/>
          <w:sz w:val="24"/>
          <w:szCs w:val="24"/>
        </w:rPr>
      </w:pPr>
    </w:p>
    <w:p w:rsidR="00AA31E6" w:rsidRPr="00AA31E6" w:rsidRDefault="00AA31E6" w:rsidP="00AA31E6">
      <w:pPr>
        <w:spacing w:after="0" w:line="240" w:lineRule="auto"/>
        <w:ind w:left="426" w:hanging="426"/>
        <w:jc w:val="both"/>
        <w:rPr>
          <w:rFonts w:ascii="Times New Roman" w:hAnsi="Times New Roman"/>
          <w:color w:val="000000"/>
          <w:kern w:val="3"/>
          <w:sz w:val="24"/>
          <w:szCs w:val="24"/>
        </w:rPr>
      </w:pPr>
    </w:p>
    <w:p w:rsidR="00AA31E6" w:rsidRPr="00AA31E6" w:rsidRDefault="00AA31E6" w:rsidP="00AA31E6">
      <w:pPr>
        <w:spacing w:after="0" w:line="240" w:lineRule="auto"/>
        <w:ind w:left="426" w:hanging="426"/>
        <w:jc w:val="both"/>
        <w:rPr>
          <w:rFonts w:ascii="Times New Roman" w:hAnsi="Times New Roman"/>
          <w:color w:val="000000"/>
          <w:kern w:val="3"/>
          <w:sz w:val="24"/>
          <w:szCs w:val="24"/>
        </w:rPr>
      </w:pPr>
    </w:p>
    <w:p w:rsidR="00AA31E6" w:rsidRPr="00AA31E6" w:rsidRDefault="00AA31E6" w:rsidP="00AA31E6">
      <w:pPr>
        <w:spacing w:after="0" w:line="240" w:lineRule="auto"/>
        <w:ind w:left="426" w:hanging="426"/>
        <w:jc w:val="both"/>
        <w:rPr>
          <w:rFonts w:ascii="Times New Roman" w:hAnsi="Times New Roman"/>
          <w:color w:val="000000"/>
          <w:kern w:val="3"/>
          <w:sz w:val="24"/>
          <w:szCs w:val="24"/>
        </w:rPr>
      </w:pPr>
    </w:p>
    <w:p w:rsidR="00AA31E6" w:rsidRPr="00AA31E6" w:rsidRDefault="00AA31E6" w:rsidP="00AA31E6">
      <w:pPr>
        <w:spacing w:after="0" w:line="240" w:lineRule="auto"/>
        <w:ind w:left="426" w:hanging="426"/>
        <w:jc w:val="both"/>
        <w:rPr>
          <w:rFonts w:ascii="Times New Roman" w:hAnsi="Times New Roman"/>
          <w:color w:val="000000"/>
          <w:kern w:val="3"/>
          <w:sz w:val="24"/>
          <w:szCs w:val="24"/>
        </w:rPr>
      </w:pPr>
    </w:p>
    <w:p w:rsidR="00AA31E6" w:rsidRPr="00AA31E6" w:rsidRDefault="00AA31E6" w:rsidP="00AA31E6">
      <w:pPr>
        <w:spacing w:after="0" w:line="240" w:lineRule="auto"/>
        <w:ind w:left="426" w:hanging="426"/>
        <w:jc w:val="both"/>
        <w:rPr>
          <w:rFonts w:ascii="Times New Roman" w:hAnsi="Times New Roman"/>
          <w:color w:val="000000"/>
          <w:kern w:val="3"/>
          <w:sz w:val="24"/>
          <w:szCs w:val="24"/>
        </w:rPr>
      </w:pPr>
      <w:r w:rsidRPr="00AA31E6">
        <w:rPr>
          <w:rFonts w:ascii="Times New Roman" w:hAnsi="Times New Roman"/>
          <w:color w:val="000000"/>
          <w:kern w:val="3"/>
          <w:sz w:val="24"/>
          <w:szCs w:val="24"/>
        </w:rPr>
        <w:t xml:space="preserve">    </w:t>
      </w:r>
    </w:p>
    <w:p w:rsidR="00AA31E6" w:rsidRPr="00AA31E6" w:rsidRDefault="00AA31E6" w:rsidP="00AA31E6">
      <w:pPr>
        <w:spacing w:after="0" w:line="240" w:lineRule="auto"/>
        <w:ind w:left="426" w:hanging="426"/>
        <w:jc w:val="both"/>
        <w:rPr>
          <w:rFonts w:ascii="Times New Roman" w:hAnsi="Times New Roman"/>
          <w:color w:val="000000"/>
          <w:kern w:val="3"/>
          <w:sz w:val="24"/>
          <w:szCs w:val="24"/>
        </w:rPr>
      </w:pPr>
    </w:p>
    <w:p w:rsidR="00AA31E6" w:rsidRPr="00AA31E6" w:rsidRDefault="00AA31E6" w:rsidP="00AA31E6">
      <w:pPr>
        <w:spacing w:after="0" w:line="240" w:lineRule="auto"/>
        <w:ind w:left="426" w:hanging="426"/>
        <w:jc w:val="both"/>
        <w:rPr>
          <w:rFonts w:ascii="Times New Roman" w:hAnsi="Times New Roman"/>
          <w:color w:val="000000"/>
          <w:kern w:val="3"/>
          <w:sz w:val="24"/>
          <w:szCs w:val="24"/>
        </w:rPr>
      </w:pPr>
    </w:p>
    <w:p w:rsidR="00AA31E6" w:rsidRPr="00AA31E6" w:rsidRDefault="00AA31E6" w:rsidP="00AA31E6">
      <w:pPr>
        <w:spacing w:after="0" w:line="240" w:lineRule="auto"/>
        <w:ind w:left="426" w:hanging="426"/>
        <w:jc w:val="both"/>
        <w:rPr>
          <w:rFonts w:ascii="Times New Roman" w:hAnsi="Times New Roman"/>
          <w:color w:val="000000"/>
          <w:kern w:val="3"/>
          <w:sz w:val="24"/>
          <w:szCs w:val="24"/>
        </w:rPr>
      </w:pPr>
      <w:r w:rsidRPr="00AA31E6">
        <w:rPr>
          <w:rFonts w:ascii="Times New Roman" w:hAnsi="Times New Roman"/>
          <w:color w:val="000000"/>
          <w:kern w:val="3"/>
          <w:sz w:val="24"/>
          <w:szCs w:val="24"/>
        </w:rPr>
        <w:t xml:space="preserve">       </w:t>
      </w:r>
      <w:r>
        <w:rPr>
          <w:rFonts w:ascii="Times New Roman" w:hAnsi="Times New Roman"/>
          <w:color w:val="000000"/>
          <w:kern w:val="3"/>
          <w:sz w:val="24"/>
          <w:szCs w:val="24"/>
        </w:rPr>
        <w:tab/>
      </w:r>
      <w:r>
        <w:rPr>
          <w:rFonts w:ascii="Times New Roman" w:hAnsi="Times New Roman"/>
          <w:color w:val="000000"/>
          <w:kern w:val="3"/>
          <w:sz w:val="24"/>
          <w:szCs w:val="24"/>
        </w:rPr>
        <w:tab/>
      </w:r>
      <w:r>
        <w:rPr>
          <w:rFonts w:ascii="Times New Roman" w:hAnsi="Times New Roman"/>
          <w:color w:val="000000"/>
          <w:kern w:val="3"/>
          <w:sz w:val="24"/>
          <w:szCs w:val="24"/>
        </w:rPr>
        <w:tab/>
      </w:r>
      <w:r>
        <w:rPr>
          <w:rFonts w:ascii="Times New Roman" w:hAnsi="Times New Roman"/>
          <w:color w:val="000000"/>
          <w:kern w:val="3"/>
          <w:sz w:val="24"/>
          <w:szCs w:val="24"/>
        </w:rPr>
        <w:tab/>
      </w:r>
      <w:r>
        <w:rPr>
          <w:rFonts w:ascii="Times New Roman" w:hAnsi="Times New Roman"/>
          <w:color w:val="000000"/>
          <w:kern w:val="3"/>
          <w:sz w:val="24"/>
          <w:szCs w:val="24"/>
        </w:rPr>
        <w:tab/>
      </w:r>
      <w:r w:rsidRPr="00AA31E6">
        <w:rPr>
          <w:rFonts w:ascii="Times New Roman" w:hAnsi="Times New Roman"/>
          <w:color w:val="000000"/>
          <w:kern w:val="3"/>
          <w:sz w:val="24"/>
          <w:szCs w:val="24"/>
        </w:rPr>
        <w:t>……………………………………….</w:t>
      </w:r>
    </w:p>
    <w:p w:rsidR="00AA31E6" w:rsidRPr="00AA31E6" w:rsidRDefault="00AA31E6" w:rsidP="00AA31E6">
      <w:pPr>
        <w:spacing w:after="0" w:line="240" w:lineRule="auto"/>
        <w:ind w:left="426" w:hanging="426"/>
        <w:jc w:val="center"/>
        <w:rPr>
          <w:rFonts w:ascii="Times New Roman" w:hAnsi="Times New Roman"/>
          <w:color w:val="000000"/>
          <w:kern w:val="3"/>
          <w:sz w:val="20"/>
          <w:szCs w:val="20"/>
        </w:rPr>
      </w:pPr>
      <w:r w:rsidRPr="00AA31E6">
        <w:rPr>
          <w:rFonts w:ascii="Times New Roman" w:hAnsi="Times New Roman"/>
          <w:color w:val="000000"/>
          <w:kern w:val="3"/>
          <w:sz w:val="20"/>
          <w:szCs w:val="20"/>
        </w:rPr>
        <w:t>podmiot składający oświadczenie</w:t>
      </w:r>
    </w:p>
    <w:p w:rsidR="00AA31E6" w:rsidRPr="00AA31E6" w:rsidRDefault="00AA31E6" w:rsidP="00AA31E6">
      <w:pPr>
        <w:spacing w:after="0" w:line="240" w:lineRule="auto"/>
        <w:ind w:left="426" w:hanging="426"/>
        <w:jc w:val="center"/>
        <w:rPr>
          <w:rFonts w:ascii="Times New Roman" w:hAnsi="Times New Roman"/>
          <w:color w:val="000000"/>
          <w:kern w:val="3"/>
          <w:sz w:val="20"/>
          <w:szCs w:val="20"/>
        </w:rPr>
      </w:pPr>
      <w:r w:rsidRPr="00AA31E6">
        <w:rPr>
          <w:rFonts w:ascii="Times New Roman" w:hAnsi="Times New Roman"/>
          <w:color w:val="000000"/>
          <w:kern w:val="3"/>
          <w:sz w:val="20"/>
          <w:szCs w:val="20"/>
        </w:rPr>
        <w:t>(nazwa i adres)</w:t>
      </w:r>
    </w:p>
    <w:p w:rsidR="00AA31E6" w:rsidRPr="00AA31E6" w:rsidRDefault="00AA31E6" w:rsidP="00AA31E6">
      <w:pPr>
        <w:spacing w:after="0" w:line="240" w:lineRule="auto"/>
        <w:ind w:left="426" w:hanging="426"/>
        <w:jc w:val="both"/>
        <w:rPr>
          <w:rFonts w:ascii="Times New Roman" w:hAnsi="Times New Roman"/>
          <w:color w:val="000000"/>
          <w:kern w:val="3"/>
          <w:sz w:val="24"/>
          <w:szCs w:val="24"/>
        </w:rPr>
      </w:pPr>
    </w:p>
    <w:p w:rsidR="00AA31E6" w:rsidRPr="00AA31E6" w:rsidRDefault="00AA31E6" w:rsidP="00AA31E6">
      <w:pPr>
        <w:spacing w:after="0" w:line="240" w:lineRule="auto"/>
        <w:ind w:left="426" w:hanging="426"/>
        <w:jc w:val="both"/>
        <w:rPr>
          <w:rFonts w:ascii="Times New Roman" w:hAnsi="Times New Roman"/>
          <w:color w:val="000000"/>
          <w:kern w:val="3"/>
          <w:sz w:val="24"/>
          <w:szCs w:val="24"/>
        </w:rPr>
      </w:pPr>
    </w:p>
    <w:p w:rsidR="00AA31E6" w:rsidRPr="00AA31E6" w:rsidRDefault="00AA31E6" w:rsidP="00AA31E6">
      <w:pPr>
        <w:spacing w:after="0" w:line="240" w:lineRule="auto"/>
        <w:ind w:left="426" w:hanging="426"/>
        <w:jc w:val="both"/>
        <w:rPr>
          <w:rFonts w:ascii="Times New Roman" w:hAnsi="Times New Roman"/>
          <w:color w:val="000000"/>
          <w:kern w:val="3"/>
          <w:sz w:val="24"/>
          <w:szCs w:val="24"/>
        </w:rPr>
      </w:pPr>
    </w:p>
    <w:p w:rsidR="00AA31E6" w:rsidRPr="00AA31E6" w:rsidRDefault="00AA31E6" w:rsidP="00AA31E6">
      <w:pPr>
        <w:spacing w:after="0" w:line="240" w:lineRule="auto"/>
        <w:ind w:left="426" w:hanging="426"/>
        <w:jc w:val="both"/>
        <w:rPr>
          <w:rFonts w:ascii="Times New Roman" w:hAnsi="Times New Roman"/>
          <w:color w:val="000000"/>
          <w:kern w:val="3"/>
          <w:sz w:val="24"/>
          <w:szCs w:val="24"/>
        </w:rPr>
      </w:pPr>
      <w:r w:rsidRPr="00AA31E6">
        <w:rPr>
          <w:rFonts w:ascii="Times New Roman" w:hAnsi="Times New Roman"/>
          <w:color w:val="000000"/>
          <w:kern w:val="3"/>
          <w:sz w:val="24"/>
          <w:szCs w:val="24"/>
        </w:rPr>
        <w:t xml:space="preserve">       </w:t>
      </w:r>
      <w:r>
        <w:rPr>
          <w:rFonts w:ascii="Times New Roman" w:hAnsi="Times New Roman"/>
          <w:color w:val="000000"/>
          <w:kern w:val="3"/>
          <w:sz w:val="24"/>
          <w:szCs w:val="24"/>
        </w:rPr>
        <w:tab/>
      </w:r>
      <w:r>
        <w:rPr>
          <w:rFonts w:ascii="Times New Roman" w:hAnsi="Times New Roman"/>
          <w:color w:val="000000"/>
          <w:kern w:val="3"/>
          <w:sz w:val="24"/>
          <w:szCs w:val="24"/>
        </w:rPr>
        <w:tab/>
      </w:r>
      <w:r>
        <w:rPr>
          <w:rFonts w:ascii="Times New Roman" w:hAnsi="Times New Roman"/>
          <w:color w:val="000000"/>
          <w:kern w:val="3"/>
          <w:sz w:val="24"/>
          <w:szCs w:val="24"/>
        </w:rPr>
        <w:tab/>
      </w:r>
      <w:r>
        <w:rPr>
          <w:rFonts w:ascii="Times New Roman" w:hAnsi="Times New Roman"/>
          <w:color w:val="000000"/>
          <w:kern w:val="3"/>
          <w:sz w:val="24"/>
          <w:szCs w:val="24"/>
        </w:rPr>
        <w:tab/>
      </w:r>
      <w:r>
        <w:rPr>
          <w:rFonts w:ascii="Times New Roman" w:hAnsi="Times New Roman"/>
          <w:color w:val="000000"/>
          <w:kern w:val="3"/>
          <w:sz w:val="24"/>
          <w:szCs w:val="24"/>
        </w:rPr>
        <w:tab/>
      </w:r>
      <w:r w:rsidRPr="00AA31E6">
        <w:rPr>
          <w:rFonts w:ascii="Times New Roman" w:hAnsi="Times New Roman"/>
          <w:color w:val="000000"/>
          <w:kern w:val="3"/>
          <w:sz w:val="24"/>
          <w:szCs w:val="24"/>
        </w:rPr>
        <w:t>……………………………………….</w:t>
      </w:r>
    </w:p>
    <w:p w:rsidR="00AA31E6" w:rsidRPr="00AA31E6" w:rsidRDefault="00AA31E6" w:rsidP="00AA31E6">
      <w:pPr>
        <w:spacing w:after="0" w:line="240" w:lineRule="auto"/>
        <w:ind w:left="426" w:hanging="426"/>
        <w:jc w:val="center"/>
        <w:rPr>
          <w:rFonts w:ascii="Times New Roman" w:hAnsi="Times New Roman"/>
          <w:color w:val="000000"/>
          <w:kern w:val="3"/>
          <w:sz w:val="20"/>
          <w:szCs w:val="20"/>
        </w:rPr>
      </w:pPr>
      <w:r w:rsidRPr="00AA31E6">
        <w:rPr>
          <w:rFonts w:ascii="Times New Roman" w:hAnsi="Times New Roman"/>
          <w:color w:val="000000"/>
          <w:kern w:val="3"/>
          <w:sz w:val="20"/>
          <w:szCs w:val="20"/>
        </w:rPr>
        <w:t>data i podpis osoby uprawnionej</w:t>
      </w:r>
    </w:p>
    <w:p w:rsidR="00AA31E6" w:rsidRPr="00AA31E6" w:rsidRDefault="00AA31E6" w:rsidP="00AA31E6">
      <w:pPr>
        <w:spacing w:after="0" w:line="240" w:lineRule="auto"/>
        <w:ind w:left="426" w:hanging="426"/>
        <w:jc w:val="center"/>
        <w:rPr>
          <w:rFonts w:ascii="Times New Roman" w:hAnsi="Times New Roman"/>
          <w:color w:val="000000"/>
          <w:kern w:val="3"/>
          <w:sz w:val="20"/>
          <w:szCs w:val="20"/>
        </w:rPr>
      </w:pPr>
      <w:r w:rsidRPr="00AA31E6">
        <w:rPr>
          <w:rFonts w:ascii="Times New Roman" w:hAnsi="Times New Roman"/>
          <w:color w:val="000000"/>
          <w:kern w:val="3"/>
          <w:sz w:val="20"/>
          <w:szCs w:val="20"/>
        </w:rPr>
        <w:t>do złożenia oświadczenia</w:t>
      </w:r>
    </w:p>
    <w:p w:rsidR="00AA31E6" w:rsidRPr="00AA31E6" w:rsidRDefault="00AA31E6" w:rsidP="00AA31E6">
      <w:pPr>
        <w:tabs>
          <w:tab w:val="left" w:pos="284"/>
        </w:tabs>
        <w:spacing w:after="0" w:line="360" w:lineRule="auto"/>
        <w:ind w:left="426" w:hanging="426"/>
        <w:rPr>
          <w:rFonts w:ascii="Times New Roman" w:hAnsi="Times New Roman"/>
          <w:color w:val="000000"/>
          <w:sz w:val="24"/>
        </w:rPr>
      </w:pPr>
    </w:p>
    <w:p w:rsidR="00AA31E6" w:rsidRPr="00AA31E6" w:rsidRDefault="00AA31E6" w:rsidP="00AA31E6">
      <w:pPr>
        <w:tabs>
          <w:tab w:val="left" w:pos="284"/>
        </w:tabs>
        <w:spacing w:line="360" w:lineRule="auto"/>
        <w:ind w:left="426" w:hanging="426"/>
        <w:jc w:val="both"/>
        <w:rPr>
          <w:rFonts w:ascii="Times New Roman" w:hAnsi="Times New Roman"/>
          <w:b/>
          <w:color w:val="000000"/>
          <w:sz w:val="28"/>
          <w:szCs w:val="24"/>
        </w:rPr>
      </w:pPr>
    </w:p>
    <w:p w:rsidR="00AA31E6" w:rsidRPr="00641276" w:rsidRDefault="00AA31E6" w:rsidP="00713685">
      <w:pPr>
        <w:tabs>
          <w:tab w:val="left" w:pos="284"/>
        </w:tabs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sectPr w:rsidR="00AA31E6" w:rsidRPr="00641276" w:rsidSect="00CB0C7C">
      <w:pgSz w:w="11906" w:h="16838" w:code="9"/>
      <w:pgMar w:top="1276" w:right="1134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370A4" w:rsidRDefault="005370A4" w:rsidP="00077CA1">
      <w:pPr>
        <w:spacing w:after="0" w:line="240" w:lineRule="auto"/>
      </w:pPr>
      <w:r>
        <w:separator/>
      </w:r>
    </w:p>
  </w:endnote>
  <w:endnote w:type="continuationSeparator" w:id="0">
    <w:p w:rsidR="005370A4" w:rsidRDefault="005370A4" w:rsidP="00077C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70A4" w:rsidRPr="00C552A9" w:rsidRDefault="005370A4">
    <w:pPr>
      <w:pStyle w:val="Stopka"/>
      <w:jc w:val="right"/>
      <w:rPr>
        <w:rFonts w:ascii="Calibri Light" w:eastAsia="Times New Roman" w:hAnsi="Calibri Light"/>
        <w:sz w:val="28"/>
        <w:szCs w:val="28"/>
      </w:rPr>
    </w:pPr>
    <w:r w:rsidRPr="00C552A9">
      <w:rPr>
        <w:rFonts w:ascii="Calibri Light" w:eastAsia="Times New Roman" w:hAnsi="Calibri Light"/>
        <w:sz w:val="28"/>
        <w:szCs w:val="28"/>
      </w:rPr>
      <w:t xml:space="preserve">str. </w:t>
    </w:r>
    <w:r w:rsidRPr="00C552A9">
      <w:rPr>
        <w:rFonts w:eastAsia="Times New Roman"/>
      </w:rPr>
      <w:fldChar w:fldCharType="begin"/>
    </w:r>
    <w:r>
      <w:instrText>PAGE    \* MERGEFORMAT</w:instrText>
    </w:r>
    <w:r w:rsidRPr="00C552A9">
      <w:rPr>
        <w:rFonts w:eastAsia="Times New Roman"/>
      </w:rPr>
      <w:fldChar w:fldCharType="separate"/>
    </w:r>
    <w:r w:rsidRPr="00232AC0">
      <w:rPr>
        <w:rFonts w:ascii="Calibri Light" w:eastAsia="Times New Roman" w:hAnsi="Calibri Light"/>
        <w:noProof/>
        <w:sz w:val="28"/>
        <w:szCs w:val="28"/>
      </w:rPr>
      <w:t>1</w:t>
    </w:r>
    <w:r w:rsidRPr="00C552A9">
      <w:rPr>
        <w:rFonts w:ascii="Calibri Light" w:eastAsia="Times New Roman" w:hAnsi="Calibri Light"/>
        <w:sz w:val="28"/>
        <w:szCs w:val="28"/>
      </w:rPr>
      <w:fldChar w:fldCharType="end"/>
    </w:r>
  </w:p>
  <w:p w:rsidR="005370A4" w:rsidRDefault="005370A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370A4" w:rsidRDefault="005370A4" w:rsidP="00077CA1">
      <w:pPr>
        <w:spacing w:after="0" w:line="240" w:lineRule="auto"/>
      </w:pPr>
      <w:r>
        <w:separator/>
      </w:r>
    </w:p>
  </w:footnote>
  <w:footnote w:type="continuationSeparator" w:id="0">
    <w:p w:rsidR="005370A4" w:rsidRDefault="005370A4" w:rsidP="00077C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302A" w:rsidRDefault="001B302A">
    <w:pPr>
      <w:pStyle w:val="Nagwek"/>
    </w:pPr>
    <w:r>
      <w:rPr>
        <w:noProof/>
        <w:lang w:eastAsia="pl-PL"/>
      </w:rPr>
      <w:drawing>
        <wp:inline distT="0" distB="0" distL="0" distR="0" wp14:anchorId="7ADDA69E" wp14:editId="244DF8E8">
          <wp:extent cx="5760720" cy="739775"/>
          <wp:effectExtent l="0" t="0" r="0" b="3175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397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B302A" w:rsidRDefault="001B302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70A4" w:rsidRDefault="001B302A">
    <w:pPr>
      <w:pStyle w:val="Nagwek"/>
    </w:pPr>
    <w:r>
      <w:rPr>
        <w:noProof/>
        <w:lang w:eastAsia="pl-PL"/>
      </w:rPr>
      <w:drawing>
        <wp:inline distT="0" distB="0" distL="0" distR="0" wp14:anchorId="7ADDA69E" wp14:editId="244DF8E8">
          <wp:extent cx="5760720" cy="739775"/>
          <wp:effectExtent l="0" t="0" r="0" b="3175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397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5370A4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page">
                <wp:posOffset>6802755</wp:posOffset>
              </wp:positionH>
              <wp:positionV relativeFrom="page">
                <wp:posOffset>8058785</wp:posOffset>
              </wp:positionV>
              <wp:extent cx="702310" cy="2183130"/>
              <wp:effectExtent l="1905" t="635" r="635" b="0"/>
              <wp:wrapNone/>
              <wp:docPr id="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02310" cy="2183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370A4" w:rsidRPr="00E52A8D" w:rsidRDefault="005370A4">
                          <w:pPr>
                            <w:pStyle w:val="Stopka"/>
                            <w:rPr>
                              <w:rFonts w:ascii="Calibri Light" w:eastAsia="Times New Roman" w:hAnsi="Calibri Light"/>
                              <w:sz w:val="44"/>
                              <w:szCs w:val="44"/>
                            </w:rPr>
                          </w:pPr>
                          <w:r w:rsidRPr="00E52A8D">
                            <w:rPr>
                              <w:rFonts w:ascii="Calibri Light" w:eastAsia="Times New Roman" w:hAnsi="Calibri Light"/>
                            </w:rPr>
                            <w:t>Strona</w:t>
                          </w:r>
                          <w:r w:rsidRPr="00E52A8D">
                            <w:rPr>
                              <w:rFonts w:eastAsia="Times New Roman"/>
                            </w:rPr>
                            <w:fldChar w:fldCharType="begin"/>
                          </w:r>
                          <w:r>
                            <w:instrText>PAGE    \* MERGEFORMAT</w:instrText>
                          </w:r>
                          <w:r w:rsidRPr="00E52A8D">
                            <w:rPr>
                              <w:rFonts w:eastAsia="Times New Roman"/>
                            </w:rPr>
                            <w:fldChar w:fldCharType="separate"/>
                          </w:r>
                          <w:r w:rsidRPr="00C9200A">
                            <w:rPr>
                              <w:rFonts w:ascii="Calibri Light" w:eastAsia="Times New Roman" w:hAnsi="Calibri Light"/>
                              <w:noProof/>
                              <w:sz w:val="44"/>
                              <w:szCs w:val="44"/>
                            </w:rPr>
                            <w:t>21</w:t>
                          </w:r>
                          <w:r w:rsidRPr="00E52A8D">
                            <w:rPr>
                              <w:rFonts w:ascii="Calibri Light" w:eastAsia="Times New Roman" w:hAnsi="Calibri Light"/>
                              <w:sz w:val="44"/>
                              <w:szCs w:val="4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" o:spid="_x0000_s1026" style="position:absolute;margin-left:535.65pt;margin-top:634.55pt;width:55.3pt;height:171.9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" o:allowincell="f" filled="f" stroked="f">
              <v:textbox style="layout-flow:vertical;mso-layout-flow-alt:bottom-to-top;mso-fit-shape-to-text:t">
                <w:txbxContent>
                  <w:p w:rsidR="005370A4" w:rsidRPr="00E52A8D" w:rsidRDefault="005370A4">
                    <w:pPr>
                      <w:pStyle w:val="Stopka"/>
                      <w:rPr>
                        <w:rFonts w:ascii="Calibri Light" w:eastAsia="Times New Roman" w:hAnsi="Calibri Light"/>
                        <w:sz w:val="44"/>
                        <w:szCs w:val="44"/>
                      </w:rPr>
                    </w:pPr>
                    <w:r w:rsidRPr="00E52A8D">
                      <w:rPr>
                        <w:rFonts w:ascii="Calibri Light" w:eastAsia="Times New Roman" w:hAnsi="Calibri Light"/>
                      </w:rPr>
                      <w:t>Strona</w:t>
                    </w:r>
                    <w:r w:rsidRPr="00E52A8D">
                      <w:rPr>
                        <w:rFonts w:eastAsia="Times New Roman"/>
                      </w:rPr>
                      <w:fldChar w:fldCharType="begin"/>
                    </w:r>
                    <w:r>
                      <w:instrText>PAGE    \* MERGEFORMAT</w:instrText>
                    </w:r>
                    <w:r w:rsidRPr="00E52A8D">
                      <w:rPr>
                        <w:rFonts w:eastAsia="Times New Roman"/>
                      </w:rPr>
                      <w:fldChar w:fldCharType="separate"/>
                    </w:r>
                    <w:r w:rsidRPr="00C9200A">
                      <w:rPr>
                        <w:rFonts w:ascii="Calibri Light" w:eastAsia="Times New Roman" w:hAnsi="Calibri Light"/>
                        <w:noProof/>
                        <w:sz w:val="44"/>
                        <w:szCs w:val="44"/>
                      </w:rPr>
                      <w:t>21</w:t>
                    </w:r>
                    <w:r w:rsidRPr="00E52A8D">
                      <w:rPr>
                        <w:rFonts w:ascii="Calibri Light" w:eastAsia="Times New Roman" w:hAnsi="Calibri Light"/>
                        <w:sz w:val="44"/>
                        <w:szCs w:val="4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0AFC" w:rsidRDefault="00170AFC">
    <w:pPr>
      <w:pStyle w:val="Nagwek"/>
    </w:pPr>
  </w:p>
  <w:p w:rsidR="005370A4" w:rsidRPr="000E39E6" w:rsidRDefault="00170AFC" w:rsidP="00503EC5">
    <w:pPr>
      <w:pStyle w:val="Nagwek"/>
      <w:jc w:val="center"/>
      <w:rPr>
        <w:i/>
      </w:rPr>
    </w:pPr>
    <w:r>
      <w:rPr>
        <w:noProof/>
        <w:lang w:eastAsia="pl-PL"/>
      </w:rPr>
      <w:drawing>
        <wp:inline distT="0" distB="0" distL="0" distR="0" wp14:anchorId="5A98D9D6" wp14:editId="34E9D38A">
          <wp:extent cx="5760720" cy="739775"/>
          <wp:effectExtent l="0" t="0" r="0" b="3175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397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eastAsia="SimSun"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9"/>
    <w:multiLevelType w:val="singleLevel"/>
    <w:tmpl w:val="0E402AE0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SimSun" w:cs="Times New Roman" w:hint="default"/>
        <w:b w:val="0"/>
        <w:i w:val="0"/>
        <w:color w:val="000000"/>
        <w:kern w:val="1"/>
        <w:sz w:val="24"/>
        <w:szCs w:val="24"/>
      </w:rPr>
    </w:lvl>
  </w:abstractNum>
  <w:abstractNum w:abstractNumId="2" w15:restartNumberingAfterBreak="0">
    <w:nsid w:val="0000000E"/>
    <w:multiLevelType w:val="singleLevel"/>
    <w:tmpl w:val="0000000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SimSun" w:cs="Times New Roman"/>
        <w:color w:val="000000"/>
        <w:sz w:val="24"/>
        <w:szCs w:val="24"/>
      </w:rPr>
    </w:lvl>
  </w:abstractNum>
  <w:abstractNum w:abstractNumId="3" w15:restartNumberingAfterBreak="0">
    <w:nsid w:val="0000000F"/>
    <w:multiLevelType w:val="singleLevel"/>
    <w:tmpl w:val="A38CBE90"/>
    <w:name w:val="WW8Num1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 w:hint="default"/>
        <w:strike w:val="0"/>
      </w:rPr>
    </w:lvl>
  </w:abstractNum>
  <w:abstractNum w:abstractNumId="4" w15:restartNumberingAfterBreak="0">
    <w:nsid w:val="00000012"/>
    <w:multiLevelType w:val="singleLevel"/>
    <w:tmpl w:val="29061180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eastAsia="SimSun" w:cs="Times New Roman" w:hint="default"/>
        <w:color w:val="000000"/>
      </w:rPr>
    </w:lvl>
  </w:abstractNum>
  <w:abstractNum w:abstractNumId="5" w15:restartNumberingAfterBreak="0">
    <w:nsid w:val="00000013"/>
    <w:multiLevelType w:val="singleLevel"/>
    <w:tmpl w:val="00000013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SimSun" w:cs="Times New Roman" w:hint="default"/>
        <w:color w:val="000000"/>
      </w:rPr>
    </w:lvl>
  </w:abstractNum>
  <w:abstractNum w:abstractNumId="6" w15:restartNumberingAfterBreak="0">
    <w:nsid w:val="00000015"/>
    <w:multiLevelType w:val="singleLevel"/>
    <w:tmpl w:val="00000015"/>
    <w:name w:val="WW8Num22"/>
    <w:lvl w:ilvl="0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eastAsia="SimSun" w:cs="Times New Roman" w:hint="default"/>
      </w:rPr>
    </w:lvl>
  </w:abstractNum>
  <w:abstractNum w:abstractNumId="7" w15:restartNumberingAfterBreak="0">
    <w:nsid w:val="00000018"/>
    <w:multiLevelType w:val="singleLevel"/>
    <w:tmpl w:val="00000018"/>
    <w:name w:val="WW8Num2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eastAsia="SimSun" w:cs="Times New Roman" w:hint="default"/>
      </w:rPr>
    </w:lvl>
  </w:abstractNum>
  <w:abstractNum w:abstractNumId="8" w15:restartNumberingAfterBreak="0">
    <w:nsid w:val="0000001B"/>
    <w:multiLevelType w:val="singleLevel"/>
    <w:tmpl w:val="0000001B"/>
    <w:name w:val="WW8Num2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eastAsia="SimSun" w:cs="Times New Roman" w:hint="default"/>
      </w:rPr>
    </w:lvl>
  </w:abstractNum>
  <w:abstractNum w:abstractNumId="9" w15:restartNumberingAfterBreak="0">
    <w:nsid w:val="00000028"/>
    <w:multiLevelType w:val="multilevel"/>
    <w:tmpl w:val="00000028"/>
    <w:name w:val="WW8Num4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SimSu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00C41782"/>
    <w:multiLevelType w:val="hybridMultilevel"/>
    <w:tmpl w:val="48B01046"/>
    <w:lvl w:ilvl="0" w:tplc="42088C98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0D76B79"/>
    <w:multiLevelType w:val="hybridMultilevel"/>
    <w:tmpl w:val="B3A44498"/>
    <w:lvl w:ilvl="0" w:tplc="7D84965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64E09E5"/>
    <w:multiLevelType w:val="hybridMultilevel"/>
    <w:tmpl w:val="3252FACA"/>
    <w:lvl w:ilvl="0" w:tplc="8CEA820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0AD957F1"/>
    <w:multiLevelType w:val="hybridMultilevel"/>
    <w:tmpl w:val="0B10A990"/>
    <w:lvl w:ilvl="0" w:tplc="6F96678E">
      <w:start w:val="1"/>
      <w:numFmt w:val="decimal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D57046B"/>
    <w:multiLevelType w:val="hybridMultilevel"/>
    <w:tmpl w:val="2166D1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D716D6A"/>
    <w:multiLevelType w:val="hybridMultilevel"/>
    <w:tmpl w:val="5ED457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DF40D67"/>
    <w:multiLevelType w:val="multilevel"/>
    <w:tmpl w:val="6B7AB31C"/>
    <w:styleLink w:val="WWNum3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7" w15:restartNumberingAfterBreak="0">
    <w:nsid w:val="0FC35957"/>
    <w:multiLevelType w:val="hybridMultilevel"/>
    <w:tmpl w:val="11FEAC52"/>
    <w:lvl w:ilvl="0" w:tplc="E202077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8" w15:restartNumberingAfterBreak="0">
    <w:nsid w:val="132058A7"/>
    <w:multiLevelType w:val="hybridMultilevel"/>
    <w:tmpl w:val="EE34D7C6"/>
    <w:lvl w:ilvl="0" w:tplc="4828997A">
      <w:start w:val="1"/>
      <w:numFmt w:val="decimal"/>
      <w:lvlText w:val="%1."/>
      <w:lvlJc w:val="left"/>
      <w:pPr>
        <w:ind w:left="720" w:hanging="360"/>
      </w:pPr>
      <w:rPr>
        <w:rFonts w:ascii="Times New Roman" w:eastAsia="SimSun" w:hAnsi="Times New Roman" w:cs="Times New Roman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4E677A6"/>
    <w:multiLevelType w:val="hybridMultilevel"/>
    <w:tmpl w:val="F68E646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1DE5017F"/>
    <w:multiLevelType w:val="hybridMultilevel"/>
    <w:tmpl w:val="566CCB50"/>
    <w:lvl w:ilvl="0" w:tplc="79E230D8">
      <w:start w:val="1"/>
      <w:numFmt w:val="decimal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6496940"/>
    <w:multiLevelType w:val="hybridMultilevel"/>
    <w:tmpl w:val="BB60E6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A861191"/>
    <w:multiLevelType w:val="hybridMultilevel"/>
    <w:tmpl w:val="8AC40D66"/>
    <w:lvl w:ilvl="0" w:tplc="3FAC040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C3C3132"/>
    <w:multiLevelType w:val="hybridMultilevel"/>
    <w:tmpl w:val="6E52D31A"/>
    <w:lvl w:ilvl="0" w:tplc="4412DDC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862A3D"/>
    <w:multiLevelType w:val="hybridMultilevel"/>
    <w:tmpl w:val="C93E03C2"/>
    <w:lvl w:ilvl="0" w:tplc="36ACDB1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32A8267B"/>
    <w:multiLevelType w:val="hybridMultilevel"/>
    <w:tmpl w:val="65B8D410"/>
    <w:lvl w:ilvl="0" w:tplc="EBC2F82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strike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355673E2"/>
    <w:multiLevelType w:val="hybridMultilevel"/>
    <w:tmpl w:val="D41483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77F4D79"/>
    <w:multiLevelType w:val="hybridMultilevel"/>
    <w:tmpl w:val="F2A431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BE16C32"/>
    <w:multiLevelType w:val="hybridMultilevel"/>
    <w:tmpl w:val="5B485906"/>
    <w:lvl w:ilvl="0" w:tplc="E04A12E0">
      <w:start w:val="1"/>
      <w:numFmt w:val="decimal"/>
      <w:lvlText w:val="%1)"/>
      <w:lvlJc w:val="left"/>
      <w:pPr>
        <w:ind w:left="47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3F5F5074"/>
    <w:multiLevelType w:val="hybridMultilevel"/>
    <w:tmpl w:val="81529F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F7D6F35"/>
    <w:multiLevelType w:val="hybridMultilevel"/>
    <w:tmpl w:val="0DA4B7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1FC2D3E"/>
    <w:multiLevelType w:val="hybridMultilevel"/>
    <w:tmpl w:val="F2DEC8CE"/>
    <w:lvl w:ilvl="0" w:tplc="1A604976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2BE2864"/>
    <w:multiLevelType w:val="hybridMultilevel"/>
    <w:tmpl w:val="A19C65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69C0D57"/>
    <w:multiLevelType w:val="hybridMultilevel"/>
    <w:tmpl w:val="17A6C480"/>
    <w:lvl w:ilvl="0" w:tplc="1F541AD0">
      <w:start w:val="1"/>
      <w:numFmt w:val="decimal"/>
      <w:lvlText w:val="%1)"/>
      <w:lvlJc w:val="left"/>
      <w:pPr>
        <w:ind w:left="720" w:hanging="360"/>
      </w:pPr>
      <w:rPr>
        <w:rFonts w:eastAsia="SimSun"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BB51E72"/>
    <w:multiLevelType w:val="hybridMultilevel"/>
    <w:tmpl w:val="988A79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E9738D3"/>
    <w:multiLevelType w:val="hybridMultilevel"/>
    <w:tmpl w:val="F2FAE7F0"/>
    <w:lvl w:ilvl="0" w:tplc="A5CE6484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F8430C4"/>
    <w:multiLevelType w:val="hybridMultilevel"/>
    <w:tmpl w:val="11A43C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5387CB2"/>
    <w:multiLevelType w:val="hybridMultilevel"/>
    <w:tmpl w:val="E9EEEF1E"/>
    <w:lvl w:ilvl="0" w:tplc="FD9003A4">
      <w:start w:val="1"/>
      <w:numFmt w:val="decimal"/>
      <w:lvlText w:val="%1)"/>
      <w:lvlJc w:val="left"/>
      <w:pPr>
        <w:ind w:left="786" w:hanging="360"/>
      </w:pPr>
      <w:rPr>
        <w:rFonts w:eastAsia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99D1FE7"/>
    <w:multiLevelType w:val="hybridMultilevel"/>
    <w:tmpl w:val="CBBEEEB2"/>
    <w:lvl w:ilvl="0" w:tplc="CC5699B0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5CC06DED"/>
    <w:multiLevelType w:val="hybridMultilevel"/>
    <w:tmpl w:val="4490997E"/>
    <w:lvl w:ilvl="0" w:tplc="15ACDD4C">
      <w:start w:val="1"/>
      <w:numFmt w:val="decimal"/>
      <w:lvlText w:val="%1)"/>
      <w:lvlJc w:val="left"/>
      <w:pPr>
        <w:ind w:left="220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0" w15:restartNumberingAfterBreak="0">
    <w:nsid w:val="5D2C1EEB"/>
    <w:multiLevelType w:val="hybridMultilevel"/>
    <w:tmpl w:val="1512B4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4555E71"/>
    <w:multiLevelType w:val="hybridMultilevel"/>
    <w:tmpl w:val="1054DD8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F5A6741A">
      <w:start w:val="1"/>
      <w:numFmt w:val="decimal"/>
      <w:lvlText w:val="%4."/>
      <w:lvlJc w:val="left"/>
      <w:pPr>
        <w:ind w:left="192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59302C"/>
    <w:multiLevelType w:val="hybridMultilevel"/>
    <w:tmpl w:val="5FCEC0C4"/>
    <w:lvl w:ilvl="0" w:tplc="0DDAAABC">
      <w:start w:val="1"/>
      <w:numFmt w:val="decimal"/>
      <w:lvlText w:val="%1)"/>
      <w:lvlJc w:val="left"/>
      <w:pPr>
        <w:ind w:left="786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3" w15:restartNumberingAfterBreak="0">
    <w:nsid w:val="6FD1717C"/>
    <w:multiLevelType w:val="hybridMultilevel"/>
    <w:tmpl w:val="6ACA593A"/>
    <w:lvl w:ilvl="0" w:tplc="8FFE7BAC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4" w15:restartNumberingAfterBreak="0">
    <w:nsid w:val="6FE87406"/>
    <w:multiLevelType w:val="hybridMultilevel"/>
    <w:tmpl w:val="5DAC106C"/>
    <w:lvl w:ilvl="0" w:tplc="D7B01A84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CA7438"/>
    <w:multiLevelType w:val="hybridMultilevel"/>
    <w:tmpl w:val="DDA4A028"/>
    <w:lvl w:ilvl="0" w:tplc="88C471A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1E67E8"/>
    <w:multiLevelType w:val="hybridMultilevel"/>
    <w:tmpl w:val="02DE6F50"/>
    <w:lvl w:ilvl="0" w:tplc="D03AE17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45"/>
  </w:num>
  <w:num w:numId="3">
    <w:abstractNumId w:val="22"/>
  </w:num>
  <w:num w:numId="4">
    <w:abstractNumId w:val="31"/>
  </w:num>
  <w:num w:numId="5">
    <w:abstractNumId w:val="17"/>
  </w:num>
  <w:num w:numId="6">
    <w:abstractNumId w:val="15"/>
  </w:num>
  <w:num w:numId="7">
    <w:abstractNumId w:val="23"/>
  </w:num>
  <w:num w:numId="8">
    <w:abstractNumId w:val="29"/>
  </w:num>
  <w:num w:numId="9">
    <w:abstractNumId w:val="24"/>
  </w:num>
  <w:num w:numId="10">
    <w:abstractNumId w:val="18"/>
  </w:num>
  <w:num w:numId="11">
    <w:abstractNumId w:val="13"/>
  </w:num>
  <w:num w:numId="12">
    <w:abstractNumId w:val="20"/>
  </w:num>
  <w:num w:numId="13">
    <w:abstractNumId w:val="38"/>
  </w:num>
  <w:num w:numId="14">
    <w:abstractNumId w:val="14"/>
  </w:num>
  <w:num w:numId="15">
    <w:abstractNumId w:val="26"/>
  </w:num>
  <w:num w:numId="16">
    <w:abstractNumId w:val="27"/>
  </w:num>
  <w:num w:numId="17">
    <w:abstractNumId w:val="28"/>
  </w:num>
  <w:num w:numId="18">
    <w:abstractNumId w:val="30"/>
  </w:num>
  <w:num w:numId="19">
    <w:abstractNumId w:val="35"/>
  </w:num>
  <w:num w:numId="20">
    <w:abstractNumId w:val="21"/>
  </w:num>
  <w:num w:numId="21">
    <w:abstractNumId w:val="44"/>
  </w:num>
  <w:num w:numId="22">
    <w:abstractNumId w:val="32"/>
  </w:num>
  <w:num w:numId="23">
    <w:abstractNumId w:val="25"/>
  </w:num>
  <w:num w:numId="24">
    <w:abstractNumId w:val="42"/>
  </w:num>
  <w:num w:numId="25">
    <w:abstractNumId w:val="39"/>
  </w:num>
  <w:num w:numId="26">
    <w:abstractNumId w:val="0"/>
  </w:num>
  <w:num w:numId="27">
    <w:abstractNumId w:val="40"/>
  </w:num>
  <w:num w:numId="28">
    <w:abstractNumId w:val="46"/>
  </w:num>
  <w:num w:numId="29">
    <w:abstractNumId w:val="34"/>
  </w:num>
  <w:num w:numId="30">
    <w:abstractNumId w:val="12"/>
  </w:num>
  <w:num w:numId="31">
    <w:abstractNumId w:val="31"/>
  </w:num>
  <w:num w:numId="32">
    <w:abstractNumId w:val="41"/>
  </w:num>
  <w:num w:numId="33">
    <w:abstractNumId w:val="11"/>
  </w:num>
  <w:num w:numId="34">
    <w:abstractNumId w:val="10"/>
  </w:num>
  <w:num w:numId="35">
    <w:abstractNumId w:val="37"/>
  </w:num>
  <w:num w:numId="36">
    <w:abstractNumId w:val="19"/>
  </w:num>
  <w:num w:numId="37">
    <w:abstractNumId w:val="33"/>
  </w:num>
  <w:num w:numId="38">
    <w:abstractNumId w:val="43"/>
  </w:num>
  <w:num w:numId="39">
    <w:abstractNumId w:val="36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ocumentProtection w:edit="trackedChanges" w:enforcement="0"/>
  <w:defaultTabStop w:val="708"/>
  <w:hyphenationZone w:val="425"/>
  <w:evenAndOddHeaders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3E94"/>
    <w:rsid w:val="00001945"/>
    <w:rsid w:val="0000658F"/>
    <w:rsid w:val="0000668D"/>
    <w:rsid w:val="0001424A"/>
    <w:rsid w:val="000147DF"/>
    <w:rsid w:val="00015D7B"/>
    <w:rsid w:val="000165EA"/>
    <w:rsid w:val="00021D02"/>
    <w:rsid w:val="00023C03"/>
    <w:rsid w:val="00024EA2"/>
    <w:rsid w:val="00025437"/>
    <w:rsid w:val="00025C49"/>
    <w:rsid w:val="0002669E"/>
    <w:rsid w:val="00026BFE"/>
    <w:rsid w:val="00027B84"/>
    <w:rsid w:val="0003041B"/>
    <w:rsid w:val="00031985"/>
    <w:rsid w:val="00036C08"/>
    <w:rsid w:val="000416E2"/>
    <w:rsid w:val="000425A2"/>
    <w:rsid w:val="00042625"/>
    <w:rsid w:val="00043A8D"/>
    <w:rsid w:val="00044A6A"/>
    <w:rsid w:val="00045494"/>
    <w:rsid w:val="00046CFE"/>
    <w:rsid w:val="00047282"/>
    <w:rsid w:val="000502E8"/>
    <w:rsid w:val="000538B6"/>
    <w:rsid w:val="00053EF9"/>
    <w:rsid w:val="00054DFA"/>
    <w:rsid w:val="00056950"/>
    <w:rsid w:val="00056F15"/>
    <w:rsid w:val="00061F54"/>
    <w:rsid w:val="00062259"/>
    <w:rsid w:val="000622B0"/>
    <w:rsid w:val="00062548"/>
    <w:rsid w:val="00063401"/>
    <w:rsid w:val="00065842"/>
    <w:rsid w:val="00066F27"/>
    <w:rsid w:val="0007092F"/>
    <w:rsid w:val="0007123D"/>
    <w:rsid w:val="000726E3"/>
    <w:rsid w:val="00072FAA"/>
    <w:rsid w:val="00073007"/>
    <w:rsid w:val="000757E5"/>
    <w:rsid w:val="00077CA1"/>
    <w:rsid w:val="00082250"/>
    <w:rsid w:val="00083F72"/>
    <w:rsid w:val="00085A7F"/>
    <w:rsid w:val="00085F6F"/>
    <w:rsid w:val="00086414"/>
    <w:rsid w:val="000864EE"/>
    <w:rsid w:val="00087596"/>
    <w:rsid w:val="00091213"/>
    <w:rsid w:val="000939C2"/>
    <w:rsid w:val="00095488"/>
    <w:rsid w:val="00096E11"/>
    <w:rsid w:val="00097022"/>
    <w:rsid w:val="000A1945"/>
    <w:rsid w:val="000A2EEA"/>
    <w:rsid w:val="000A47FD"/>
    <w:rsid w:val="000A6D0D"/>
    <w:rsid w:val="000A7454"/>
    <w:rsid w:val="000B024D"/>
    <w:rsid w:val="000B0F5E"/>
    <w:rsid w:val="000B134F"/>
    <w:rsid w:val="000B1DFC"/>
    <w:rsid w:val="000B38AD"/>
    <w:rsid w:val="000B5878"/>
    <w:rsid w:val="000B5EB9"/>
    <w:rsid w:val="000B7AB7"/>
    <w:rsid w:val="000C130E"/>
    <w:rsid w:val="000C316F"/>
    <w:rsid w:val="000C4F21"/>
    <w:rsid w:val="000D0FD5"/>
    <w:rsid w:val="000D253C"/>
    <w:rsid w:val="000D665C"/>
    <w:rsid w:val="000D6DF2"/>
    <w:rsid w:val="000E1424"/>
    <w:rsid w:val="000E164D"/>
    <w:rsid w:val="000E3913"/>
    <w:rsid w:val="000E39E6"/>
    <w:rsid w:val="000E3C95"/>
    <w:rsid w:val="000E5C09"/>
    <w:rsid w:val="000E7582"/>
    <w:rsid w:val="000F0C65"/>
    <w:rsid w:val="000F5736"/>
    <w:rsid w:val="001003F0"/>
    <w:rsid w:val="0010113D"/>
    <w:rsid w:val="00103259"/>
    <w:rsid w:val="00107A52"/>
    <w:rsid w:val="00110455"/>
    <w:rsid w:val="0011098C"/>
    <w:rsid w:val="0011196C"/>
    <w:rsid w:val="001134DE"/>
    <w:rsid w:val="0011779B"/>
    <w:rsid w:val="00120334"/>
    <w:rsid w:val="0012174D"/>
    <w:rsid w:val="00122348"/>
    <w:rsid w:val="00122A77"/>
    <w:rsid w:val="00123476"/>
    <w:rsid w:val="0012368F"/>
    <w:rsid w:val="00123892"/>
    <w:rsid w:val="00123A95"/>
    <w:rsid w:val="00123BBE"/>
    <w:rsid w:val="001240A4"/>
    <w:rsid w:val="00125C56"/>
    <w:rsid w:val="001264EF"/>
    <w:rsid w:val="001267CE"/>
    <w:rsid w:val="00127302"/>
    <w:rsid w:val="001310C5"/>
    <w:rsid w:val="00133B4F"/>
    <w:rsid w:val="00133DBC"/>
    <w:rsid w:val="00135B79"/>
    <w:rsid w:val="00135E18"/>
    <w:rsid w:val="00140783"/>
    <w:rsid w:val="00140E98"/>
    <w:rsid w:val="00141A58"/>
    <w:rsid w:val="00141BCC"/>
    <w:rsid w:val="001426F6"/>
    <w:rsid w:val="00143944"/>
    <w:rsid w:val="001455EC"/>
    <w:rsid w:val="00145E0A"/>
    <w:rsid w:val="00146607"/>
    <w:rsid w:val="001470FD"/>
    <w:rsid w:val="00151490"/>
    <w:rsid w:val="00152785"/>
    <w:rsid w:val="00154572"/>
    <w:rsid w:val="0015572B"/>
    <w:rsid w:val="001613DD"/>
    <w:rsid w:val="00163A69"/>
    <w:rsid w:val="00163CB7"/>
    <w:rsid w:val="001652C4"/>
    <w:rsid w:val="00167D19"/>
    <w:rsid w:val="00170045"/>
    <w:rsid w:val="00170AFC"/>
    <w:rsid w:val="0017142B"/>
    <w:rsid w:val="00174415"/>
    <w:rsid w:val="001750C0"/>
    <w:rsid w:val="001758AA"/>
    <w:rsid w:val="0017648F"/>
    <w:rsid w:val="00180462"/>
    <w:rsid w:val="00180D74"/>
    <w:rsid w:val="00182501"/>
    <w:rsid w:val="00182FD5"/>
    <w:rsid w:val="001837A1"/>
    <w:rsid w:val="001842F9"/>
    <w:rsid w:val="00185322"/>
    <w:rsid w:val="0018596A"/>
    <w:rsid w:val="0018727C"/>
    <w:rsid w:val="001879F3"/>
    <w:rsid w:val="00191761"/>
    <w:rsid w:val="00197936"/>
    <w:rsid w:val="00197A4C"/>
    <w:rsid w:val="001A0CBE"/>
    <w:rsid w:val="001A1814"/>
    <w:rsid w:val="001A1CE4"/>
    <w:rsid w:val="001A2378"/>
    <w:rsid w:val="001A31E3"/>
    <w:rsid w:val="001A3CB7"/>
    <w:rsid w:val="001A4DD6"/>
    <w:rsid w:val="001A55F4"/>
    <w:rsid w:val="001A587B"/>
    <w:rsid w:val="001A69C9"/>
    <w:rsid w:val="001B094F"/>
    <w:rsid w:val="001B16B8"/>
    <w:rsid w:val="001B302A"/>
    <w:rsid w:val="001B3553"/>
    <w:rsid w:val="001B3907"/>
    <w:rsid w:val="001B3F38"/>
    <w:rsid w:val="001B4830"/>
    <w:rsid w:val="001B5BF7"/>
    <w:rsid w:val="001B6599"/>
    <w:rsid w:val="001B7D04"/>
    <w:rsid w:val="001C4732"/>
    <w:rsid w:val="001C57D3"/>
    <w:rsid w:val="001C6093"/>
    <w:rsid w:val="001C6852"/>
    <w:rsid w:val="001C7141"/>
    <w:rsid w:val="001C75BD"/>
    <w:rsid w:val="001C7B09"/>
    <w:rsid w:val="001C7D53"/>
    <w:rsid w:val="001D0D67"/>
    <w:rsid w:val="001D18B1"/>
    <w:rsid w:val="001D20BD"/>
    <w:rsid w:val="001D276B"/>
    <w:rsid w:val="001D27E0"/>
    <w:rsid w:val="001D4A98"/>
    <w:rsid w:val="001D5E62"/>
    <w:rsid w:val="001D7CBF"/>
    <w:rsid w:val="001E1ACD"/>
    <w:rsid w:val="001E34D7"/>
    <w:rsid w:val="001E3B5F"/>
    <w:rsid w:val="001E47CD"/>
    <w:rsid w:val="001F0631"/>
    <w:rsid w:val="001F495F"/>
    <w:rsid w:val="001F5276"/>
    <w:rsid w:val="001F5614"/>
    <w:rsid w:val="002005E5"/>
    <w:rsid w:val="0020156E"/>
    <w:rsid w:val="0020166E"/>
    <w:rsid w:val="00201CAE"/>
    <w:rsid w:val="0020319F"/>
    <w:rsid w:val="002053A5"/>
    <w:rsid w:val="00207471"/>
    <w:rsid w:val="00210153"/>
    <w:rsid w:val="0021249D"/>
    <w:rsid w:val="00214CB1"/>
    <w:rsid w:val="002156FE"/>
    <w:rsid w:val="002162CB"/>
    <w:rsid w:val="00216360"/>
    <w:rsid w:val="00216809"/>
    <w:rsid w:val="002206D7"/>
    <w:rsid w:val="00220F6F"/>
    <w:rsid w:val="0022105C"/>
    <w:rsid w:val="002254E6"/>
    <w:rsid w:val="002255DC"/>
    <w:rsid w:val="00232AC0"/>
    <w:rsid w:val="00232C7B"/>
    <w:rsid w:val="00232E52"/>
    <w:rsid w:val="0023482C"/>
    <w:rsid w:val="00234E41"/>
    <w:rsid w:val="00234F69"/>
    <w:rsid w:val="0023686D"/>
    <w:rsid w:val="00236A19"/>
    <w:rsid w:val="00237E1D"/>
    <w:rsid w:val="00243E6A"/>
    <w:rsid w:val="00243EF7"/>
    <w:rsid w:val="00244E31"/>
    <w:rsid w:val="00245501"/>
    <w:rsid w:val="00247B64"/>
    <w:rsid w:val="00250AE4"/>
    <w:rsid w:val="0025182F"/>
    <w:rsid w:val="00251ACE"/>
    <w:rsid w:val="00251B5C"/>
    <w:rsid w:val="00251C66"/>
    <w:rsid w:val="00254A5F"/>
    <w:rsid w:val="00256250"/>
    <w:rsid w:val="00256A98"/>
    <w:rsid w:val="00256F3D"/>
    <w:rsid w:val="0026228C"/>
    <w:rsid w:val="0026316D"/>
    <w:rsid w:val="0026578D"/>
    <w:rsid w:val="00266795"/>
    <w:rsid w:val="00266F86"/>
    <w:rsid w:val="0027128E"/>
    <w:rsid w:val="002723DD"/>
    <w:rsid w:val="00272EDC"/>
    <w:rsid w:val="00274F20"/>
    <w:rsid w:val="00276BBD"/>
    <w:rsid w:val="00277A70"/>
    <w:rsid w:val="00277ECB"/>
    <w:rsid w:val="00281F8F"/>
    <w:rsid w:val="00282ED7"/>
    <w:rsid w:val="0028527E"/>
    <w:rsid w:val="00286AD3"/>
    <w:rsid w:val="0028742D"/>
    <w:rsid w:val="00291B27"/>
    <w:rsid w:val="002944E5"/>
    <w:rsid w:val="002A30F9"/>
    <w:rsid w:val="002A5554"/>
    <w:rsid w:val="002A5B6F"/>
    <w:rsid w:val="002A5DEE"/>
    <w:rsid w:val="002A67C7"/>
    <w:rsid w:val="002B1B23"/>
    <w:rsid w:val="002B2130"/>
    <w:rsid w:val="002B238F"/>
    <w:rsid w:val="002B273E"/>
    <w:rsid w:val="002B38C5"/>
    <w:rsid w:val="002B3BA1"/>
    <w:rsid w:val="002B3F44"/>
    <w:rsid w:val="002B43D6"/>
    <w:rsid w:val="002B4B18"/>
    <w:rsid w:val="002B6AEE"/>
    <w:rsid w:val="002B6FC2"/>
    <w:rsid w:val="002B7423"/>
    <w:rsid w:val="002C1B18"/>
    <w:rsid w:val="002C211F"/>
    <w:rsid w:val="002C2770"/>
    <w:rsid w:val="002C3125"/>
    <w:rsid w:val="002C3B36"/>
    <w:rsid w:val="002C57ED"/>
    <w:rsid w:val="002C59A7"/>
    <w:rsid w:val="002C6218"/>
    <w:rsid w:val="002C6E34"/>
    <w:rsid w:val="002C7073"/>
    <w:rsid w:val="002C7EBE"/>
    <w:rsid w:val="002D149E"/>
    <w:rsid w:val="002D1F30"/>
    <w:rsid w:val="002D3AFB"/>
    <w:rsid w:val="002E12E6"/>
    <w:rsid w:val="002E20D7"/>
    <w:rsid w:val="002E2188"/>
    <w:rsid w:val="002E2A13"/>
    <w:rsid w:val="002E4241"/>
    <w:rsid w:val="002E68DD"/>
    <w:rsid w:val="002E75B5"/>
    <w:rsid w:val="002F061D"/>
    <w:rsid w:val="002F26D1"/>
    <w:rsid w:val="002F4C30"/>
    <w:rsid w:val="002F4FEE"/>
    <w:rsid w:val="002F6F43"/>
    <w:rsid w:val="00301238"/>
    <w:rsid w:val="003022F2"/>
    <w:rsid w:val="00302E23"/>
    <w:rsid w:val="0030461C"/>
    <w:rsid w:val="00305A96"/>
    <w:rsid w:val="00305C60"/>
    <w:rsid w:val="00310A2E"/>
    <w:rsid w:val="003122B2"/>
    <w:rsid w:val="003128C0"/>
    <w:rsid w:val="00313BAC"/>
    <w:rsid w:val="00313FDB"/>
    <w:rsid w:val="00314635"/>
    <w:rsid w:val="00315655"/>
    <w:rsid w:val="00317456"/>
    <w:rsid w:val="00320198"/>
    <w:rsid w:val="00322787"/>
    <w:rsid w:val="003244DE"/>
    <w:rsid w:val="00325FA5"/>
    <w:rsid w:val="0032727B"/>
    <w:rsid w:val="00327DCA"/>
    <w:rsid w:val="003305D5"/>
    <w:rsid w:val="00334C9F"/>
    <w:rsid w:val="0033709D"/>
    <w:rsid w:val="00340315"/>
    <w:rsid w:val="00340EF6"/>
    <w:rsid w:val="00340F83"/>
    <w:rsid w:val="003417A0"/>
    <w:rsid w:val="003421C1"/>
    <w:rsid w:val="003444C5"/>
    <w:rsid w:val="0034581E"/>
    <w:rsid w:val="003470E2"/>
    <w:rsid w:val="0034791D"/>
    <w:rsid w:val="00347B22"/>
    <w:rsid w:val="00347E7D"/>
    <w:rsid w:val="00347EE9"/>
    <w:rsid w:val="00353A38"/>
    <w:rsid w:val="003552C3"/>
    <w:rsid w:val="0035532D"/>
    <w:rsid w:val="0035594D"/>
    <w:rsid w:val="003564FD"/>
    <w:rsid w:val="00356E12"/>
    <w:rsid w:val="00357137"/>
    <w:rsid w:val="003574A2"/>
    <w:rsid w:val="00357A25"/>
    <w:rsid w:val="003646A2"/>
    <w:rsid w:val="003651FB"/>
    <w:rsid w:val="00367780"/>
    <w:rsid w:val="00372195"/>
    <w:rsid w:val="00372A2B"/>
    <w:rsid w:val="00374B1F"/>
    <w:rsid w:val="00375765"/>
    <w:rsid w:val="003766FD"/>
    <w:rsid w:val="003767C8"/>
    <w:rsid w:val="00377337"/>
    <w:rsid w:val="00377EDC"/>
    <w:rsid w:val="00380057"/>
    <w:rsid w:val="00384A0B"/>
    <w:rsid w:val="00386C72"/>
    <w:rsid w:val="00391369"/>
    <w:rsid w:val="00392CAB"/>
    <w:rsid w:val="003933EB"/>
    <w:rsid w:val="003949A9"/>
    <w:rsid w:val="00396D5B"/>
    <w:rsid w:val="003A0030"/>
    <w:rsid w:val="003A0CB0"/>
    <w:rsid w:val="003A1166"/>
    <w:rsid w:val="003A28EA"/>
    <w:rsid w:val="003A439C"/>
    <w:rsid w:val="003A5828"/>
    <w:rsid w:val="003A5E6F"/>
    <w:rsid w:val="003A5EAD"/>
    <w:rsid w:val="003A76DF"/>
    <w:rsid w:val="003B14D8"/>
    <w:rsid w:val="003B254A"/>
    <w:rsid w:val="003B2990"/>
    <w:rsid w:val="003B32E0"/>
    <w:rsid w:val="003B5FCF"/>
    <w:rsid w:val="003C011F"/>
    <w:rsid w:val="003C284D"/>
    <w:rsid w:val="003C5901"/>
    <w:rsid w:val="003C608E"/>
    <w:rsid w:val="003C706C"/>
    <w:rsid w:val="003C73F6"/>
    <w:rsid w:val="003D19E1"/>
    <w:rsid w:val="003D2FFA"/>
    <w:rsid w:val="003D4C0C"/>
    <w:rsid w:val="003D555F"/>
    <w:rsid w:val="003D5FC9"/>
    <w:rsid w:val="003D7334"/>
    <w:rsid w:val="003D7FC5"/>
    <w:rsid w:val="003E0148"/>
    <w:rsid w:val="003E0375"/>
    <w:rsid w:val="003E0C72"/>
    <w:rsid w:val="003E121C"/>
    <w:rsid w:val="003E2397"/>
    <w:rsid w:val="003E2F35"/>
    <w:rsid w:val="003E36D3"/>
    <w:rsid w:val="003E3B93"/>
    <w:rsid w:val="003F06A3"/>
    <w:rsid w:val="003F2FFB"/>
    <w:rsid w:val="003F35FE"/>
    <w:rsid w:val="003F3760"/>
    <w:rsid w:val="00401545"/>
    <w:rsid w:val="004015D1"/>
    <w:rsid w:val="0040225D"/>
    <w:rsid w:val="00406149"/>
    <w:rsid w:val="00410793"/>
    <w:rsid w:val="00413045"/>
    <w:rsid w:val="00413CF6"/>
    <w:rsid w:val="004156F6"/>
    <w:rsid w:val="00417B73"/>
    <w:rsid w:val="00417DC5"/>
    <w:rsid w:val="0042169C"/>
    <w:rsid w:val="00421CBC"/>
    <w:rsid w:val="0042303D"/>
    <w:rsid w:val="00423ABB"/>
    <w:rsid w:val="00423EF8"/>
    <w:rsid w:val="00424F5C"/>
    <w:rsid w:val="00425FFE"/>
    <w:rsid w:val="00430683"/>
    <w:rsid w:val="00432832"/>
    <w:rsid w:val="0043284A"/>
    <w:rsid w:val="00433893"/>
    <w:rsid w:val="004344FA"/>
    <w:rsid w:val="00435681"/>
    <w:rsid w:val="00435816"/>
    <w:rsid w:val="0043681D"/>
    <w:rsid w:val="00437AAC"/>
    <w:rsid w:val="004409B8"/>
    <w:rsid w:val="00441306"/>
    <w:rsid w:val="00442CC2"/>
    <w:rsid w:val="00443271"/>
    <w:rsid w:val="0044452D"/>
    <w:rsid w:val="0044687C"/>
    <w:rsid w:val="00451AC4"/>
    <w:rsid w:val="00453006"/>
    <w:rsid w:val="00453BD2"/>
    <w:rsid w:val="004543A0"/>
    <w:rsid w:val="00454595"/>
    <w:rsid w:val="00455D4F"/>
    <w:rsid w:val="004560B6"/>
    <w:rsid w:val="004566F1"/>
    <w:rsid w:val="00461AC6"/>
    <w:rsid w:val="004659D6"/>
    <w:rsid w:val="0047067B"/>
    <w:rsid w:val="00471ED6"/>
    <w:rsid w:val="00471FFC"/>
    <w:rsid w:val="004754DB"/>
    <w:rsid w:val="00480EC7"/>
    <w:rsid w:val="00483055"/>
    <w:rsid w:val="00483D8A"/>
    <w:rsid w:val="00484616"/>
    <w:rsid w:val="00484C02"/>
    <w:rsid w:val="0048528F"/>
    <w:rsid w:val="00485EAB"/>
    <w:rsid w:val="0048630B"/>
    <w:rsid w:val="0048694B"/>
    <w:rsid w:val="00486DC0"/>
    <w:rsid w:val="00487FFD"/>
    <w:rsid w:val="00490164"/>
    <w:rsid w:val="00490ABE"/>
    <w:rsid w:val="004916E3"/>
    <w:rsid w:val="00492D6C"/>
    <w:rsid w:val="004941D3"/>
    <w:rsid w:val="00494D9D"/>
    <w:rsid w:val="00496280"/>
    <w:rsid w:val="004972BC"/>
    <w:rsid w:val="004A0D50"/>
    <w:rsid w:val="004A1859"/>
    <w:rsid w:val="004A2350"/>
    <w:rsid w:val="004A3B89"/>
    <w:rsid w:val="004A466D"/>
    <w:rsid w:val="004A4E33"/>
    <w:rsid w:val="004A789D"/>
    <w:rsid w:val="004B0352"/>
    <w:rsid w:val="004B16D8"/>
    <w:rsid w:val="004B45EC"/>
    <w:rsid w:val="004B4BEC"/>
    <w:rsid w:val="004B5433"/>
    <w:rsid w:val="004B6C1B"/>
    <w:rsid w:val="004B7FA9"/>
    <w:rsid w:val="004C12E1"/>
    <w:rsid w:val="004C19DA"/>
    <w:rsid w:val="004C2C96"/>
    <w:rsid w:val="004C2E35"/>
    <w:rsid w:val="004C5953"/>
    <w:rsid w:val="004C62BF"/>
    <w:rsid w:val="004C75FC"/>
    <w:rsid w:val="004D4F00"/>
    <w:rsid w:val="004D6191"/>
    <w:rsid w:val="004D6DA6"/>
    <w:rsid w:val="004E004B"/>
    <w:rsid w:val="004E182A"/>
    <w:rsid w:val="004E1983"/>
    <w:rsid w:val="004E23E9"/>
    <w:rsid w:val="004E2B5C"/>
    <w:rsid w:val="004E2DA0"/>
    <w:rsid w:val="004E384F"/>
    <w:rsid w:val="004E4F2A"/>
    <w:rsid w:val="004E5D99"/>
    <w:rsid w:val="004E6946"/>
    <w:rsid w:val="004F2DDE"/>
    <w:rsid w:val="004F7929"/>
    <w:rsid w:val="0050339F"/>
    <w:rsid w:val="00503EC5"/>
    <w:rsid w:val="005044EB"/>
    <w:rsid w:val="00505D45"/>
    <w:rsid w:val="005076BB"/>
    <w:rsid w:val="0051227A"/>
    <w:rsid w:val="005129C5"/>
    <w:rsid w:val="00514598"/>
    <w:rsid w:val="00515D01"/>
    <w:rsid w:val="00515EA5"/>
    <w:rsid w:val="0051606A"/>
    <w:rsid w:val="00517524"/>
    <w:rsid w:val="00517788"/>
    <w:rsid w:val="005201E3"/>
    <w:rsid w:val="005201E4"/>
    <w:rsid w:val="005212E6"/>
    <w:rsid w:val="005237EF"/>
    <w:rsid w:val="00523A7D"/>
    <w:rsid w:val="00524CFB"/>
    <w:rsid w:val="00525589"/>
    <w:rsid w:val="005262F1"/>
    <w:rsid w:val="00526A44"/>
    <w:rsid w:val="005274C7"/>
    <w:rsid w:val="00531D2B"/>
    <w:rsid w:val="0053570F"/>
    <w:rsid w:val="00536426"/>
    <w:rsid w:val="00536E51"/>
    <w:rsid w:val="005370A4"/>
    <w:rsid w:val="00540D42"/>
    <w:rsid w:val="0054135A"/>
    <w:rsid w:val="00542570"/>
    <w:rsid w:val="0054271F"/>
    <w:rsid w:val="00545205"/>
    <w:rsid w:val="00546112"/>
    <w:rsid w:val="005468F7"/>
    <w:rsid w:val="00550DE3"/>
    <w:rsid w:val="00550E5C"/>
    <w:rsid w:val="005528E0"/>
    <w:rsid w:val="00553557"/>
    <w:rsid w:val="00554713"/>
    <w:rsid w:val="00555B13"/>
    <w:rsid w:val="00561D3C"/>
    <w:rsid w:val="005623A6"/>
    <w:rsid w:val="005724B8"/>
    <w:rsid w:val="00574F82"/>
    <w:rsid w:val="00575DBE"/>
    <w:rsid w:val="00576403"/>
    <w:rsid w:val="00576719"/>
    <w:rsid w:val="005767FF"/>
    <w:rsid w:val="005851F2"/>
    <w:rsid w:val="00586A2C"/>
    <w:rsid w:val="00587635"/>
    <w:rsid w:val="00590089"/>
    <w:rsid w:val="00590773"/>
    <w:rsid w:val="0059219C"/>
    <w:rsid w:val="00592BE7"/>
    <w:rsid w:val="00595025"/>
    <w:rsid w:val="005960FB"/>
    <w:rsid w:val="005A0916"/>
    <w:rsid w:val="005A097D"/>
    <w:rsid w:val="005A0A06"/>
    <w:rsid w:val="005A2274"/>
    <w:rsid w:val="005A274A"/>
    <w:rsid w:val="005A2F09"/>
    <w:rsid w:val="005A2F76"/>
    <w:rsid w:val="005A3013"/>
    <w:rsid w:val="005A4C07"/>
    <w:rsid w:val="005A5E1D"/>
    <w:rsid w:val="005A64EC"/>
    <w:rsid w:val="005A6F95"/>
    <w:rsid w:val="005B16EA"/>
    <w:rsid w:val="005B25BF"/>
    <w:rsid w:val="005B359C"/>
    <w:rsid w:val="005B5564"/>
    <w:rsid w:val="005C00DD"/>
    <w:rsid w:val="005C0414"/>
    <w:rsid w:val="005C1CA4"/>
    <w:rsid w:val="005C2329"/>
    <w:rsid w:val="005C4998"/>
    <w:rsid w:val="005C5DE2"/>
    <w:rsid w:val="005C6D7B"/>
    <w:rsid w:val="005D018C"/>
    <w:rsid w:val="005D0E52"/>
    <w:rsid w:val="005D13B3"/>
    <w:rsid w:val="005D1B14"/>
    <w:rsid w:val="005D25BD"/>
    <w:rsid w:val="005D297F"/>
    <w:rsid w:val="005D2C59"/>
    <w:rsid w:val="005D4D40"/>
    <w:rsid w:val="005D5091"/>
    <w:rsid w:val="005D67D8"/>
    <w:rsid w:val="005D67EE"/>
    <w:rsid w:val="005E1C42"/>
    <w:rsid w:val="005E1D6D"/>
    <w:rsid w:val="005E338D"/>
    <w:rsid w:val="005E360E"/>
    <w:rsid w:val="005E4C3E"/>
    <w:rsid w:val="005E605C"/>
    <w:rsid w:val="005E71CA"/>
    <w:rsid w:val="005E772E"/>
    <w:rsid w:val="005F082E"/>
    <w:rsid w:val="005F0FDC"/>
    <w:rsid w:val="005F1586"/>
    <w:rsid w:val="005F1AFD"/>
    <w:rsid w:val="005F299C"/>
    <w:rsid w:val="005F29A7"/>
    <w:rsid w:val="005F2E0B"/>
    <w:rsid w:val="005F484F"/>
    <w:rsid w:val="005F68CF"/>
    <w:rsid w:val="005F7A90"/>
    <w:rsid w:val="00601BC4"/>
    <w:rsid w:val="006026AC"/>
    <w:rsid w:val="0060524D"/>
    <w:rsid w:val="006054F5"/>
    <w:rsid w:val="00605BE1"/>
    <w:rsid w:val="00605C28"/>
    <w:rsid w:val="00605D97"/>
    <w:rsid w:val="00606628"/>
    <w:rsid w:val="006077F1"/>
    <w:rsid w:val="00610ABA"/>
    <w:rsid w:val="00611E65"/>
    <w:rsid w:val="00611F27"/>
    <w:rsid w:val="00611F66"/>
    <w:rsid w:val="00612717"/>
    <w:rsid w:val="00612802"/>
    <w:rsid w:val="00612B5F"/>
    <w:rsid w:val="0061440F"/>
    <w:rsid w:val="00616685"/>
    <w:rsid w:val="006167F7"/>
    <w:rsid w:val="00621D7B"/>
    <w:rsid w:val="006228A3"/>
    <w:rsid w:val="00622F9D"/>
    <w:rsid w:val="006254C3"/>
    <w:rsid w:val="00626089"/>
    <w:rsid w:val="00626476"/>
    <w:rsid w:val="006267C3"/>
    <w:rsid w:val="0063074D"/>
    <w:rsid w:val="006311B4"/>
    <w:rsid w:val="006326D3"/>
    <w:rsid w:val="00634C52"/>
    <w:rsid w:val="00634D41"/>
    <w:rsid w:val="00635DC9"/>
    <w:rsid w:val="006369E6"/>
    <w:rsid w:val="00637A82"/>
    <w:rsid w:val="00640D9B"/>
    <w:rsid w:val="00641276"/>
    <w:rsid w:val="00641565"/>
    <w:rsid w:val="00641C7C"/>
    <w:rsid w:val="00643A7E"/>
    <w:rsid w:val="006458F3"/>
    <w:rsid w:val="00646616"/>
    <w:rsid w:val="00650ABE"/>
    <w:rsid w:val="0065147B"/>
    <w:rsid w:val="00652F85"/>
    <w:rsid w:val="00653E38"/>
    <w:rsid w:val="0065507A"/>
    <w:rsid w:val="00655353"/>
    <w:rsid w:val="006555A6"/>
    <w:rsid w:val="00657A0C"/>
    <w:rsid w:val="0066176E"/>
    <w:rsid w:val="0066199A"/>
    <w:rsid w:val="00661EDA"/>
    <w:rsid w:val="00661F7F"/>
    <w:rsid w:val="00662E85"/>
    <w:rsid w:val="00663A99"/>
    <w:rsid w:val="00664528"/>
    <w:rsid w:val="0066487A"/>
    <w:rsid w:val="006660EE"/>
    <w:rsid w:val="00666888"/>
    <w:rsid w:val="00666DB4"/>
    <w:rsid w:val="00671D22"/>
    <w:rsid w:val="00672417"/>
    <w:rsid w:val="00672D50"/>
    <w:rsid w:val="006731ED"/>
    <w:rsid w:val="006742DC"/>
    <w:rsid w:val="006746DA"/>
    <w:rsid w:val="00676034"/>
    <w:rsid w:val="006771AB"/>
    <w:rsid w:val="006771F4"/>
    <w:rsid w:val="00677EDE"/>
    <w:rsid w:val="00680D41"/>
    <w:rsid w:val="006827E9"/>
    <w:rsid w:val="006828D4"/>
    <w:rsid w:val="006845E0"/>
    <w:rsid w:val="00684ED6"/>
    <w:rsid w:val="00685BC2"/>
    <w:rsid w:val="00686B0B"/>
    <w:rsid w:val="00686B3D"/>
    <w:rsid w:val="006911FE"/>
    <w:rsid w:val="006920A6"/>
    <w:rsid w:val="00693C7B"/>
    <w:rsid w:val="00694A56"/>
    <w:rsid w:val="00695D4C"/>
    <w:rsid w:val="006970D5"/>
    <w:rsid w:val="006A64C4"/>
    <w:rsid w:val="006B0577"/>
    <w:rsid w:val="006B131C"/>
    <w:rsid w:val="006B132E"/>
    <w:rsid w:val="006B3D15"/>
    <w:rsid w:val="006B3EDA"/>
    <w:rsid w:val="006B41BA"/>
    <w:rsid w:val="006B42F5"/>
    <w:rsid w:val="006B654F"/>
    <w:rsid w:val="006B676E"/>
    <w:rsid w:val="006C034B"/>
    <w:rsid w:val="006C190E"/>
    <w:rsid w:val="006C1961"/>
    <w:rsid w:val="006C5732"/>
    <w:rsid w:val="006C58A2"/>
    <w:rsid w:val="006C5B09"/>
    <w:rsid w:val="006C7593"/>
    <w:rsid w:val="006D00F2"/>
    <w:rsid w:val="006D1520"/>
    <w:rsid w:val="006D3DAE"/>
    <w:rsid w:val="006D4AA8"/>
    <w:rsid w:val="006D5AB1"/>
    <w:rsid w:val="006D6936"/>
    <w:rsid w:val="006E06BF"/>
    <w:rsid w:val="006E2111"/>
    <w:rsid w:val="006E37A5"/>
    <w:rsid w:val="006E3F0B"/>
    <w:rsid w:val="006E4265"/>
    <w:rsid w:val="006E4639"/>
    <w:rsid w:val="006E4901"/>
    <w:rsid w:val="006E7D4C"/>
    <w:rsid w:val="006F10D2"/>
    <w:rsid w:val="006F2C93"/>
    <w:rsid w:val="006F35D8"/>
    <w:rsid w:val="006F3D5D"/>
    <w:rsid w:val="006F6658"/>
    <w:rsid w:val="007004F1"/>
    <w:rsid w:val="007035D4"/>
    <w:rsid w:val="007036ED"/>
    <w:rsid w:val="00703974"/>
    <w:rsid w:val="00704A8E"/>
    <w:rsid w:val="00704E19"/>
    <w:rsid w:val="007056B6"/>
    <w:rsid w:val="0071234B"/>
    <w:rsid w:val="00712F89"/>
    <w:rsid w:val="00713685"/>
    <w:rsid w:val="00716EC0"/>
    <w:rsid w:val="00717521"/>
    <w:rsid w:val="00717675"/>
    <w:rsid w:val="00717904"/>
    <w:rsid w:val="00720780"/>
    <w:rsid w:val="00720C7B"/>
    <w:rsid w:val="00722CBB"/>
    <w:rsid w:val="00726D28"/>
    <w:rsid w:val="0073007B"/>
    <w:rsid w:val="007302D7"/>
    <w:rsid w:val="00731DF7"/>
    <w:rsid w:val="00731E34"/>
    <w:rsid w:val="00733D4E"/>
    <w:rsid w:val="0073457B"/>
    <w:rsid w:val="00734F7A"/>
    <w:rsid w:val="00735399"/>
    <w:rsid w:val="00735DB2"/>
    <w:rsid w:val="00735E1F"/>
    <w:rsid w:val="00737928"/>
    <w:rsid w:val="00740B90"/>
    <w:rsid w:val="0074194A"/>
    <w:rsid w:val="0074204D"/>
    <w:rsid w:val="00743984"/>
    <w:rsid w:val="00743D5D"/>
    <w:rsid w:val="007461E2"/>
    <w:rsid w:val="00747627"/>
    <w:rsid w:val="007479AF"/>
    <w:rsid w:val="007504F1"/>
    <w:rsid w:val="0075164E"/>
    <w:rsid w:val="00751AE7"/>
    <w:rsid w:val="00751BA5"/>
    <w:rsid w:val="00752C70"/>
    <w:rsid w:val="007546A1"/>
    <w:rsid w:val="00754A79"/>
    <w:rsid w:val="00754ABB"/>
    <w:rsid w:val="007572DE"/>
    <w:rsid w:val="00760D26"/>
    <w:rsid w:val="00762916"/>
    <w:rsid w:val="00762BA2"/>
    <w:rsid w:val="00764BEA"/>
    <w:rsid w:val="00764C54"/>
    <w:rsid w:val="0076548E"/>
    <w:rsid w:val="0077154F"/>
    <w:rsid w:val="00771625"/>
    <w:rsid w:val="00772AF7"/>
    <w:rsid w:val="007733A2"/>
    <w:rsid w:val="00773AB3"/>
    <w:rsid w:val="00773AFD"/>
    <w:rsid w:val="0077617A"/>
    <w:rsid w:val="00777C38"/>
    <w:rsid w:val="0078086C"/>
    <w:rsid w:val="00781F60"/>
    <w:rsid w:val="0078368A"/>
    <w:rsid w:val="00785821"/>
    <w:rsid w:val="00786A68"/>
    <w:rsid w:val="00786DEB"/>
    <w:rsid w:val="0078753A"/>
    <w:rsid w:val="00787A3F"/>
    <w:rsid w:val="00790498"/>
    <w:rsid w:val="007919F1"/>
    <w:rsid w:val="007952E3"/>
    <w:rsid w:val="007961DC"/>
    <w:rsid w:val="00796421"/>
    <w:rsid w:val="007966C4"/>
    <w:rsid w:val="00796CCC"/>
    <w:rsid w:val="0079703B"/>
    <w:rsid w:val="007975B9"/>
    <w:rsid w:val="007A12E8"/>
    <w:rsid w:val="007A1A41"/>
    <w:rsid w:val="007A3493"/>
    <w:rsid w:val="007A4A81"/>
    <w:rsid w:val="007A7969"/>
    <w:rsid w:val="007B0549"/>
    <w:rsid w:val="007B0B00"/>
    <w:rsid w:val="007B557B"/>
    <w:rsid w:val="007B6122"/>
    <w:rsid w:val="007B6BDC"/>
    <w:rsid w:val="007C1117"/>
    <w:rsid w:val="007C2B43"/>
    <w:rsid w:val="007C3682"/>
    <w:rsid w:val="007C5995"/>
    <w:rsid w:val="007C6817"/>
    <w:rsid w:val="007C6A4C"/>
    <w:rsid w:val="007C7440"/>
    <w:rsid w:val="007D0318"/>
    <w:rsid w:val="007D1793"/>
    <w:rsid w:val="007D252A"/>
    <w:rsid w:val="007D2DFE"/>
    <w:rsid w:val="007D3057"/>
    <w:rsid w:val="007D3396"/>
    <w:rsid w:val="007D72DF"/>
    <w:rsid w:val="007E1350"/>
    <w:rsid w:val="007E1A70"/>
    <w:rsid w:val="007E30F8"/>
    <w:rsid w:val="007E342A"/>
    <w:rsid w:val="007E5FA4"/>
    <w:rsid w:val="007E7C59"/>
    <w:rsid w:val="007F0084"/>
    <w:rsid w:val="007F3217"/>
    <w:rsid w:val="007F62B8"/>
    <w:rsid w:val="007F62D3"/>
    <w:rsid w:val="007F633F"/>
    <w:rsid w:val="007F7470"/>
    <w:rsid w:val="00800F8D"/>
    <w:rsid w:val="00801E9D"/>
    <w:rsid w:val="00801FD2"/>
    <w:rsid w:val="00803076"/>
    <w:rsid w:val="008031DE"/>
    <w:rsid w:val="0080382C"/>
    <w:rsid w:val="0080476C"/>
    <w:rsid w:val="008065C8"/>
    <w:rsid w:val="00806CA0"/>
    <w:rsid w:val="0081197C"/>
    <w:rsid w:val="00812497"/>
    <w:rsid w:val="0081262D"/>
    <w:rsid w:val="008128FE"/>
    <w:rsid w:val="00813311"/>
    <w:rsid w:val="008156F5"/>
    <w:rsid w:val="0081711C"/>
    <w:rsid w:val="00823112"/>
    <w:rsid w:val="008233A5"/>
    <w:rsid w:val="00824157"/>
    <w:rsid w:val="008252C3"/>
    <w:rsid w:val="00827418"/>
    <w:rsid w:val="00830388"/>
    <w:rsid w:val="00830639"/>
    <w:rsid w:val="0083149B"/>
    <w:rsid w:val="00832893"/>
    <w:rsid w:val="0083444E"/>
    <w:rsid w:val="008345FB"/>
    <w:rsid w:val="00834E78"/>
    <w:rsid w:val="00835CED"/>
    <w:rsid w:val="00836172"/>
    <w:rsid w:val="008363FF"/>
    <w:rsid w:val="0083789B"/>
    <w:rsid w:val="00840B0B"/>
    <w:rsid w:val="008461BA"/>
    <w:rsid w:val="00851467"/>
    <w:rsid w:val="0085470F"/>
    <w:rsid w:val="00856A9B"/>
    <w:rsid w:val="00856F44"/>
    <w:rsid w:val="0085709D"/>
    <w:rsid w:val="00860D00"/>
    <w:rsid w:val="00861E2E"/>
    <w:rsid w:val="00866201"/>
    <w:rsid w:val="008709EB"/>
    <w:rsid w:val="00870F83"/>
    <w:rsid w:val="008727F2"/>
    <w:rsid w:val="00874B2E"/>
    <w:rsid w:val="008778AC"/>
    <w:rsid w:val="0088004F"/>
    <w:rsid w:val="0088047D"/>
    <w:rsid w:val="00880536"/>
    <w:rsid w:val="0088078E"/>
    <w:rsid w:val="00880D6B"/>
    <w:rsid w:val="008818FE"/>
    <w:rsid w:val="008825D2"/>
    <w:rsid w:val="00882956"/>
    <w:rsid w:val="00882FE4"/>
    <w:rsid w:val="00884004"/>
    <w:rsid w:val="00884656"/>
    <w:rsid w:val="0088616A"/>
    <w:rsid w:val="008873C2"/>
    <w:rsid w:val="008A0237"/>
    <w:rsid w:val="008A1920"/>
    <w:rsid w:val="008A1FF4"/>
    <w:rsid w:val="008A2E69"/>
    <w:rsid w:val="008A36FE"/>
    <w:rsid w:val="008A3926"/>
    <w:rsid w:val="008A6247"/>
    <w:rsid w:val="008A6274"/>
    <w:rsid w:val="008A6BB5"/>
    <w:rsid w:val="008A72EE"/>
    <w:rsid w:val="008B0965"/>
    <w:rsid w:val="008B2343"/>
    <w:rsid w:val="008B3E94"/>
    <w:rsid w:val="008B3EDA"/>
    <w:rsid w:val="008B5868"/>
    <w:rsid w:val="008B6BA4"/>
    <w:rsid w:val="008B79FC"/>
    <w:rsid w:val="008C127D"/>
    <w:rsid w:val="008C1E0A"/>
    <w:rsid w:val="008C2C9D"/>
    <w:rsid w:val="008D3C95"/>
    <w:rsid w:val="008D50A9"/>
    <w:rsid w:val="008D7EE0"/>
    <w:rsid w:val="008E210B"/>
    <w:rsid w:val="008E5A2C"/>
    <w:rsid w:val="008E66BC"/>
    <w:rsid w:val="008F0928"/>
    <w:rsid w:val="008F0A48"/>
    <w:rsid w:val="008F13C0"/>
    <w:rsid w:val="008F16F5"/>
    <w:rsid w:val="008F1FD8"/>
    <w:rsid w:val="008F2004"/>
    <w:rsid w:val="008F27FB"/>
    <w:rsid w:val="008F3754"/>
    <w:rsid w:val="008F4F7D"/>
    <w:rsid w:val="008F59AD"/>
    <w:rsid w:val="008F6663"/>
    <w:rsid w:val="008F7026"/>
    <w:rsid w:val="008F7A07"/>
    <w:rsid w:val="009006CE"/>
    <w:rsid w:val="009009B7"/>
    <w:rsid w:val="00900FD4"/>
    <w:rsid w:val="009012C5"/>
    <w:rsid w:val="009039D5"/>
    <w:rsid w:val="00903DEA"/>
    <w:rsid w:val="0090405F"/>
    <w:rsid w:val="009048E9"/>
    <w:rsid w:val="009054D0"/>
    <w:rsid w:val="009064B8"/>
    <w:rsid w:val="00906A56"/>
    <w:rsid w:val="00906C8D"/>
    <w:rsid w:val="00907EC6"/>
    <w:rsid w:val="00907EF8"/>
    <w:rsid w:val="00910DF6"/>
    <w:rsid w:val="00912C67"/>
    <w:rsid w:val="00913E85"/>
    <w:rsid w:val="00915135"/>
    <w:rsid w:val="00915352"/>
    <w:rsid w:val="00915D2F"/>
    <w:rsid w:val="00916DA3"/>
    <w:rsid w:val="0091771F"/>
    <w:rsid w:val="00923405"/>
    <w:rsid w:val="0092363C"/>
    <w:rsid w:val="00924E8F"/>
    <w:rsid w:val="00926B2F"/>
    <w:rsid w:val="0093259F"/>
    <w:rsid w:val="00933097"/>
    <w:rsid w:val="00933F2F"/>
    <w:rsid w:val="00934E70"/>
    <w:rsid w:val="00934FE7"/>
    <w:rsid w:val="009407F9"/>
    <w:rsid w:val="00941453"/>
    <w:rsid w:val="00942546"/>
    <w:rsid w:val="009425BE"/>
    <w:rsid w:val="00942667"/>
    <w:rsid w:val="00943FB9"/>
    <w:rsid w:val="00944976"/>
    <w:rsid w:val="009465BC"/>
    <w:rsid w:val="0094663D"/>
    <w:rsid w:val="00951337"/>
    <w:rsid w:val="009515B2"/>
    <w:rsid w:val="00951A4C"/>
    <w:rsid w:val="00951AD6"/>
    <w:rsid w:val="00954E59"/>
    <w:rsid w:val="0095547C"/>
    <w:rsid w:val="0095582D"/>
    <w:rsid w:val="00956746"/>
    <w:rsid w:val="00957F84"/>
    <w:rsid w:val="00960D3C"/>
    <w:rsid w:val="0096218E"/>
    <w:rsid w:val="00962BD2"/>
    <w:rsid w:val="00962E63"/>
    <w:rsid w:val="00963DCF"/>
    <w:rsid w:val="00964AF3"/>
    <w:rsid w:val="009653AB"/>
    <w:rsid w:val="0096593F"/>
    <w:rsid w:val="00966616"/>
    <w:rsid w:val="00967C0D"/>
    <w:rsid w:val="009708E2"/>
    <w:rsid w:val="00971090"/>
    <w:rsid w:val="009710DF"/>
    <w:rsid w:val="00971FD8"/>
    <w:rsid w:val="00973898"/>
    <w:rsid w:val="00975510"/>
    <w:rsid w:val="00976E69"/>
    <w:rsid w:val="00977797"/>
    <w:rsid w:val="00980B18"/>
    <w:rsid w:val="00981B40"/>
    <w:rsid w:val="00981D33"/>
    <w:rsid w:val="00982B31"/>
    <w:rsid w:val="00982FCA"/>
    <w:rsid w:val="00985218"/>
    <w:rsid w:val="00991398"/>
    <w:rsid w:val="009952BA"/>
    <w:rsid w:val="00995881"/>
    <w:rsid w:val="009962C6"/>
    <w:rsid w:val="009A1444"/>
    <w:rsid w:val="009A2B00"/>
    <w:rsid w:val="009A4731"/>
    <w:rsid w:val="009A578C"/>
    <w:rsid w:val="009A74EE"/>
    <w:rsid w:val="009A7DF0"/>
    <w:rsid w:val="009B1B11"/>
    <w:rsid w:val="009B3F9A"/>
    <w:rsid w:val="009B5D26"/>
    <w:rsid w:val="009B6497"/>
    <w:rsid w:val="009C0838"/>
    <w:rsid w:val="009C1EC9"/>
    <w:rsid w:val="009C3AFD"/>
    <w:rsid w:val="009C557E"/>
    <w:rsid w:val="009C666D"/>
    <w:rsid w:val="009C7009"/>
    <w:rsid w:val="009C7B66"/>
    <w:rsid w:val="009D0DC3"/>
    <w:rsid w:val="009D37A7"/>
    <w:rsid w:val="009D475E"/>
    <w:rsid w:val="009D5EF5"/>
    <w:rsid w:val="009E28CC"/>
    <w:rsid w:val="009E3352"/>
    <w:rsid w:val="009E368D"/>
    <w:rsid w:val="009E6397"/>
    <w:rsid w:val="009E65BC"/>
    <w:rsid w:val="009E701F"/>
    <w:rsid w:val="009E73CC"/>
    <w:rsid w:val="009E7EF3"/>
    <w:rsid w:val="009F068E"/>
    <w:rsid w:val="009F08D3"/>
    <w:rsid w:val="009F23A7"/>
    <w:rsid w:val="009F2F3C"/>
    <w:rsid w:val="009F40E1"/>
    <w:rsid w:val="00A05B26"/>
    <w:rsid w:val="00A05F1B"/>
    <w:rsid w:val="00A07236"/>
    <w:rsid w:val="00A10B58"/>
    <w:rsid w:val="00A11068"/>
    <w:rsid w:val="00A13C01"/>
    <w:rsid w:val="00A14491"/>
    <w:rsid w:val="00A148A1"/>
    <w:rsid w:val="00A14B94"/>
    <w:rsid w:val="00A16CCB"/>
    <w:rsid w:val="00A17A9B"/>
    <w:rsid w:val="00A205D5"/>
    <w:rsid w:val="00A2409F"/>
    <w:rsid w:val="00A26EA0"/>
    <w:rsid w:val="00A303EF"/>
    <w:rsid w:val="00A317D1"/>
    <w:rsid w:val="00A32247"/>
    <w:rsid w:val="00A32323"/>
    <w:rsid w:val="00A32377"/>
    <w:rsid w:val="00A36A37"/>
    <w:rsid w:val="00A401CE"/>
    <w:rsid w:val="00A40731"/>
    <w:rsid w:val="00A4234F"/>
    <w:rsid w:val="00A428BD"/>
    <w:rsid w:val="00A43E05"/>
    <w:rsid w:val="00A4487C"/>
    <w:rsid w:val="00A47B67"/>
    <w:rsid w:val="00A47D84"/>
    <w:rsid w:val="00A5090E"/>
    <w:rsid w:val="00A511B6"/>
    <w:rsid w:val="00A5232D"/>
    <w:rsid w:val="00A53008"/>
    <w:rsid w:val="00A53BFB"/>
    <w:rsid w:val="00A5408F"/>
    <w:rsid w:val="00A54939"/>
    <w:rsid w:val="00A56C0E"/>
    <w:rsid w:val="00A57802"/>
    <w:rsid w:val="00A60200"/>
    <w:rsid w:val="00A60424"/>
    <w:rsid w:val="00A60969"/>
    <w:rsid w:val="00A62D52"/>
    <w:rsid w:val="00A64215"/>
    <w:rsid w:val="00A6578B"/>
    <w:rsid w:val="00A659C6"/>
    <w:rsid w:val="00A662BA"/>
    <w:rsid w:val="00A666D1"/>
    <w:rsid w:val="00A67751"/>
    <w:rsid w:val="00A70A1F"/>
    <w:rsid w:val="00A70A52"/>
    <w:rsid w:val="00A777BD"/>
    <w:rsid w:val="00A833FD"/>
    <w:rsid w:val="00A83FA7"/>
    <w:rsid w:val="00A85DA1"/>
    <w:rsid w:val="00A87323"/>
    <w:rsid w:val="00A87AFF"/>
    <w:rsid w:val="00A87B5E"/>
    <w:rsid w:val="00A90E26"/>
    <w:rsid w:val="00A92B48"/>
    <w:rsid w:val="00A939A8"/>
    <w:rsid w:val="00A942F0"/>
    <w:rsid w:val="00A948D5"/>
    <w:rsid w:val="00A979F2"/>
    <w:rsid w:val="00AA31E6"/>
    <w:rsid w:val="00AA3823"/>
    <w:rsid w:val="00AA3B0D"/>
    <w:rsid w:val="00AA3BB6"/>
    <w:rsid w:val="00AA44DF"/>
    <w:rsid w:val="00AA498A"/>
    <w:rsid w:val="00AB0033"/>
    <w:rsid w:val="00AB563E"/>
    <w:rsid w:val="00AB60F6"/>
    <w:rsid w:val="00AB670F"/>
    <w:rsid w:val="00AB6855"/>
    <w:rsid w:val="00AB6976"/>
    <w:rsid w:val="00AC22A6"/>
    <w:rsid w:val="00AC3940"/>
    <w:rsid w:val="00AC41D5"/>
    <w:rsid w:val="00AC6E26"/>
    <w:rsid w:val="00AC77AD"/>
    <w:rsid w:val="00AC7B17"/>
    <w:rsid w:val="00AC7EAC"/>
    <w:rsid w:val="00AD01A1"/>
    <w:rsid w:val="00AD1829"/>
    <w:rsid w:val="00AD570E"/>
    <w:rsid w:val="00AD5AFA"/>
    <w:rsid w:val="00AD6B3F"/>
    <w:rsid w:val="00AD7369"/>
    <w:rsid w:val="00AE1AF8"/>
    <w:rsid w:val="00AE38FC"/>
    <w:rsid w:val="00AE3D47"/>
    <w:rsid w:val="00AE58E3"/>
    <w:rsid w:val="00AE687C"/>
    <w:rsid w:val="00AE6DA6"/>
    <w:rsid w:val="00AE71FE"/>
    <w:rsid w:val="00AF1C8C"/>
    <w:rsid w:val="00AF1E19"/>
    <w:rsid w:val="00AF4E1A"/>
    <w:rsid w:val="00AF557A"/>
    <w:rsid w:val="00AF59CC"/>
    <w:rsid w:val="00AF5BAD"/>
    <w:rsid w:val="00AF6BF6"/>
    <w:rsid w:val="00AF727A"/>
    <w:rsid w:val="00B01411"/>
    <w:rsid w:val="00B02E77"/>
    <w:rsid w:val="00B04C84"/>
    <w:rsid w:val="00B050B2"/>
    <w:rsid w:val="00B06B3F"/>
    <w:rsid w:val="00B06D3B"/>
    <w:rsid w:val="00B07BF8"/>
    <w:rsid w:val="00B116BB"/>
    <w:rsid w:val="00B1175C"/>
    <w:rsid w:val="00B14063"/>
    <w:rsid w:val="00B1794F"/>
    <w:rsid w:val="00B21240"/>
    <w:rsid w:val="00B21D75"/>
    <w:rsid w:val="00B22258"/>
    <w:rsid w:val="00B22610"/>
    <w:rsid w:val="00B23497"/>
    <w:rsid w:val="00B26987"/>
    <w:rsid w:val="00B26E8C"/>
    <w:rsid w:val="00B27C4E"/>
    <w:rsid w:val="00B30B7F"/>
    <w:rsid w:val="00B3103F"/>
    <w:rsid w:val="00B3241E"/>
    <w:rsid w:val="00B33615"/>
    <w:rsid w:val="00B34AC2"/>
    <w:rsid w:val="00B35FB3"/>
    <w:rsid w:val="00B36D2F"/>
    <w:rsid w:val="00B37FB0"/>
    <w:rsid w:val="00B40762"/>
    <w:rsid w:val="00B41317"/>
    <w:rsid w:val="00B41FF7"/>
    <w:rsid w:val="00B533D5"/>
    <w:rsid w:val="00B57AAD"/>
    <w:rsid w:val="00B61484"/>
    <w:rsid w:val="00B63D42"/>
    <w:rsid w:val="00B643FF"/>
    <w:rsid w:val="00B6530F"/>
    <w:rsid w:val="00B653F5"/>
    <w:rsid w:val="00B6670B"/>
    <w:rsid w:val="00B66C49"/>
    <w:rsid w:val="00B677BD"/>
    <w:rsid w:val="00B70774"/>
    <w:rsid w:val="00B70D56"/>
    <w:rsid w:val="00B713F2"/>
    <w:rsid w:val="00B727A3"/>
    <w:rsid w:val="00B76567"/>
    <w:rsid w:val="00B7697A"/>
    <w:rsid w:val="00B775AC"/>
    <w:rsid w:val="00B776E0"/>
    <w:rsid w:val="00B8231A"/>
    <w:rsid w:val="00B830CF"/>
    <w:rsid w:val="00B838E6"/>
    <w:rsid w:val="00B840A1"/>
    <w:rsid w:val="00B8417F"/>
    <w:rsid w:val="00B846AA"/>
    <w:rsid w:val="00B91A68"/>
    <w:rsid w:val="00B935C9"/>
    <w:rsid w:val="00B9390F"/>
    <w:rsid w:val="00B95668"/>
    <w:rsid w:val="00BA073F"/>
    <w:rsid w:val="00BA2F61"/>
    <w:rsid w:val="00BA31D3"/>
    <w:rsid w:val="00BA356E"/>
    <w:rsid w:val="00BA4CA9"/>
    <w:rsid w:val="00BA56AF"/>
    <w:rsid w:val="00BA5E1C"/>
    <w:rsid w:val="00BA7C03"/>
    <w:rsid w:val="00BB0214"/>
    <w:rsid w:val="00BB115D"/>
    <w:rsid w:val="00BB2797"/>
    <w:rsid w:val="00BB2FF1"/>
    <w:rsid w:val="00BB3248"/>
    <w:rsid w:val="00BB3C74"/>
    <w:rsid w:val="00BB494C"/>
    <w:rsid w:val="00BC2F2A"/>
    <w:rsid w:val="00BC48DB"/>
    <w:rsid w:val="00BC5E74"/>
    <w:rsid w:val="00BC6BBA"/>
    <w:rsid w:val="00BC6C73"/>
    <w:rsid w:val="00BC7391"/>
    <w:rsid w:val="00BC7D51"/>
    <w:rsid w:val="00BD1D9E"/>
    <w:rsid w:val="00BD276C"/>
    <w:rsid w:val="00BD2814"/>
    <w:rsid w:val="00BD3754"/>
    <w:rsid w:val="00BD41F6"/>
    <w:rsid w:val="00BD50C3"/>
    <w:rsid w:val="00BE0337"/>
    <w:rsid w:val="00BE1245"/>
    <w:rsid w:val="00BE5F0C"/>
    <w:rsid w:val="00BF0BD3"/>
    <w:rsid w:val="00BF34DE"/>
    <w:rsid w:val="00BF4AAD"/>
    <w:rsid w:val="00BF6A8C"/>
    <w:rsid w:val="00C01289"/>
    <w:rsid w:val="00C01EB5"/>
    <w:rsid w:val="00C01ECD"/>
    <w:rsid w:val="00C04138"/>
    <w:rsid w:val="00C05D40"/>
    <w:rsid w:val="00C06BCB"/>
    <w:rsid w:val="00C10CEF"/>
    <w:rsid w:val="00C11228"/>
    <w:rsid w:val="00C112A3"/>
    <w:rsid w:val="00C11E64"/>
    <w:rsid w:val="00C14034"/>
    <w:rsid w:val="00C150DC"/>
    <w:rsid w:val="00C17B95"/>
    <w:rsid w:val="00C206BC"/>
    <w:rsid w:val="00C21250"/>
    <w:rsid w:val="00C221F8"/>
    <w:rsid w:val="00C227C0"/>
    <w:rsid w:val="00C2283F"/>
    <w:rsid w:val="00C25272"/>
    <w:rsid w:val="00C27B4D"/>
    <w:rsid w:val="00C32610"/>
    <w:rsid w:val="00C32CAA"/>
    <w:rsid w:val="00C330CD"/>
    <w:rsid w:val="00C3342F"/>
    <w:rsid w:val="00C336AF"/>
    <w:rsid w:val="00C33721"/>
    <w:rsid w:val="00C33F18"/>
    <w:rsid w:val="00C359E7"/>
    <w:rsid w:val="00C41673"/>
    <w:rsid w:val="00C41735"/>
    <w:rsid w:val="00C43D68"/>
    <w:rsid w:val="00C45040"/>
    <w:rsid w:val="00C457D1"/>
    <w:rsid w:val="00C46471"/>
    <w:rsid w:val="00C46ED1"/>
    <w:rsid w:val="00C4780D"/>
    <w:rsid w:val="00C47FA1"/>
    <w:rsid w:val="00C513FB"/>
    <w:rsid w:val="00C51624"/>
    <w:rsid w:val="00C552A9"/>
    <w:rsid w:val="00C575C2"/>
    <w:rsid w:val="00C57A2C"/>
    <w:rsid w:val="00C60155"/>
    <w:rsid w:val="00C60E59"/>
    <w:rsid w:val="00C60FC3"/>
    <w:rsid w:val="00C60FD6"/>
    <w:rsid w:val="00C65208"/>
    <w:rsid w:val="00C66595"/>
    <w:rsid w:val="00C701A0"/>
    <w:rsid w:val="00C70EA1"/>
    <w:rsid w:val="00C71CBB"/>
    <w:rsid w:val="00C71F5D"/>
    <w:rsid w:val="00C732EA"/>
    <w:rsid w:val="00C7448F"/>
    <w:rsid w:val="00C746CB"/>
    <w:rsid w:val="00C75092"/>
    <w:rsid w:val="00C75D68"/>
    <w:rsid w:val="00C75E39"/>
    <w:rsid w:val="00C8202A"/>
    <w:rsid w:val="00C835BA"/>
    <w:rsid w:val="00C8420D"/>
    <w:rsid w:val="00C86F12"/>
    <w:rsid w:val="00C872DF"/>
    <w:rsid w:val="00C87FA5"/>
    <w:rsid w:val="00C9014E"/>
    <w:rsid w:val="00C9200A"/>
    <w:rsid w:val="00C9244B"/>
    <w:rsid w:val="00C945B7"/>
    <w:rsid w:val="00C9620D"/>
    <w:rsid w:val="00C96D7E"/>
    <w:rsid w:val="00CA08C8"/>
    <w:rsid w:val="00CA0E64"/>
    <w:rsid w:val="00CA3334"/>
    <w:rsid w:val="00CA6B46"/>
    <w:rsid w:val="00CB09C9"/>
    <w:rsid w:val="00CB0C7C"/>
    <w:rsid w:val="00CB4591"/>
    <w:rsid w:val="00CB53B7"/>
    <w:rsid w:val="00CB6E2D"/>
    <w:rsid w:val="00CB770D"/>
    <w:rsid w:val="00CC192C"/>
    <w:rsid w:val="00CC23BD"/>
    <w:rsid w:val="00CC714A"/>
    <w:rsid w:val="00CC7F82"/>
    <w:rsid w:val="00CD062B"/>
    <w:rsid w:val="00CD1A80"/>
    <w:rsid w:val="00CD1F9A"/>
    <w:rsid w:val="00CD202A"/>
    <w:rsid w:val="00CD3037"/>
    <w:rsid w:val="00CD6310"/>
    <w:rsid w:val="00CE0040"/>
    <w:rsid w:val="00CE00A2"/>
    <w:rsid w:val="00CE0A63"/>
    <w:rsid w:val="00CE2246"/>
    <w:rsid w:val="00CE5D3B"/>
    <w:rsid w:val="00CE5DD8"/>
    <w:rsid w:val="00CE6313"/>
    <w:rsid w:val="00CE72D9"/>
    <w:rsid w:val="00CE7D4A"/>
    <w:rsid w:val="00CF061E"/>
    <w:rsid w:val="00CF0CDB"/>
    <w:rsid w:val="00CF0F31"/>
    <w:rsid w:val="00CF14C8"/>
    <w:rsid w:val="00CF1A1A"/>
    <w:rsid w:val="00CF1EC4"/>
    <w:rsid w:val="00CF23DE"/>
    <w:rsid w:val="00CF27CE"/>
    <w:rsid w:val="00CF34C2"/>
    <w:rsid w:val="00CF5189"/>
    <w:rsid w:val="00CF5312"/>
    <w:rsid w:val="00D027A6"/>
    <w:rsid w:val="00D0285E"/>
    <w:rsid w:val="00D03629"/>
    <w:rsid w:val="00D053A7"/>
    <w:rsid w:val="00D078E8"/>
    <w:rsid w:val="00D07BA0"/>
    <w:rsid w:val="00D07E38"/>
    <w:rsid w:val="00D10023"/>
    <w:rsid w:val="00D108E3"/>
    <w:rsid w:val="00D1130A"/>
    <w:rsid w:val="00D1270A"/>
    <w:rsid w:val="00D13E33"/>
    <w:rsid w:val="00D1561B"/>
    <w:rsid w:val="00D16497"/>
    <w:rsid w:val="00D2018C"/>
    <w:rsid w:val="00D2027D"/>
    <w:rsid w:val="00D20EB8"/>
    <w:rsid w:val="00D210D8"/>
    <w:rsid w:val="00D214A3"/>
    <w:rsid w:val="00D22F1E"/>
    <w:rsid w:val="00D24056"/>
    <w:rsid w:val="00D255A9"/>
    <w:rsid w:val="00D2589C"/>
    <w:rsid w:val="00D26185"/>
    <w:rsid w:val="00D271B9"/>
    <w:rsid w:val="00D31411"/>
    <w:rsid w:val="00D31DE9"/>
    <w:rsid w:val="00D32CA1"/>
    <w:rsid w:val="00D370FE"/>
    <w:rsid w:val="00D37C73"/>
    <w:rsid w:val="00D41B8C"/>
    <w:rsid w:val="00D4246B"/>
    <w:rsid w:val="00D425CF"/>
    <w:rsid w:val="00D45B31"/>
    <w:rsid w:val="00D47375"/>
    <w:rsid w:val="00D501D2"/>
    <w:rsid w:val="00D5073A"/>
    <w:rsid w:val="00D51ED8"/>
    <w:rsid w:val="00D521F6"/>
    <w:rsid w:val="00D52314"/>
    <w:rsid w:val="00D53023"/>
    <w:rsid w:val="00D550C1"/>
    <w:rsid w:val="00D55CC0"/>
    <w:rsid w:val="00D55D0B"/>
    <w:rsid w:val="00D60BDF"/>
    <w:rsid w:val="00D61CE9"/>
    <w:rsid w:val="00D631FD"/>
    <w:rsid w:val="00D63803"/>
    <w:rsid w:val="00D65026"/>
    <w:rsid w:val="00D654BF"/>
    <w:rsid w:val="00D66BCF"/>
    <w:rsid w:val="00D75044"/>
    <w:rsid w:val="00D765BD"/>
    <w:rsid w:val="00D7681D"/>
    <w:rsid w:val="00D77C1A"/>
    <w:rsid w:val="00D80492"/>
    <w:rsid w:val="00D815E8"/>
    <w:rsid w:val="00D83901"/>
    <w:rsid w:val="00D83C3F"/>
    <w:rsid w:val="00D8466E"/>
    <w:rsid w:val="00D8712A"/>
    <w:rsid w:val="00D8772E"/>
    <w:rsid w:val="00D91972"/>
    <w:rsid w:val="00D91CF8"/>
    <w:rsid w:val="00D91E17"/>
    <w:rsid w:val="00D920B0"/>
    <w:rsid w:val="00D93A38"/>
    <w:rsid w:val="00D97287"/>
    <w:rsid w:val="00D9776F"/>
    <w:rsid w:val="00DA193E"/>
    <w:rsid w:val="00DA4073"/>
    <w:rsid w:val="00DA5D99"/>
    <w:rsid w:val="00DB3405"/>
    <w:rsid w:val="00DB38AF"/>
    <w:rsid w:val="00DB5D3D"/>
    <w:rsid w:val="00DB7D82"/>
    <w:rsid w:val="00DC18CA"/>
    <w:rsid w:val="00DC453E"/>
    <w:rsid w:val="00DC485F"/>
    <w:rsid w:val="00DC7785"/>
    <w:rsid w:val="00DD26CC"/>
    <w:rsid w:val="00DD2B8A"/>
    <w:rsid w:val="00DD4FAB"/>
    <w:rsid w:val="00DD5AD9"/>
    <w:rsid w:val="00DD797B"/>
    <w:rsid w:val="00DE02BF"/>
    <w:rsid w:val="00DE0F12"/>
    <w:rsid w:val="00DE1B47"/>
    <w:rsid w:val="00DE1E75"/>
    <w:rsid w:val="00DE2DD9"/>
    <w:rsid w:val="00DE2F07"/>
    <w:rsid w:val="00DE36DB"/>
    <w:rsid w:val="00DE49FC"/>
    <w:rsid w:val="00DE538A"/>
    <w:rsid w:val="00DE6BE0"/>
    <w:rsid w:val="00DF1415"/>
    <w:rsid w:val="00DF16A0"/>
    <w:rsid w:val="00DF347C"/>
    <w:rsid w:val="00DF5093"/>
    <w:rsid w:val="00DF5570"/>
    <w:rsid w:val="00DF6936"/>
    <w:rsid w:val="00DF7016"/>
    <w:rsid w:val="00E01BF2"/>
    <w:rsid w:val="00E02A33"/>
    <w:rsid w:val="00E02A59"/>
    <w:rsid w:val="00E03461"/>
    <w:rsid w:val="00E036AC"/>
    <w:rsid w:val="00E04A1F"/>
    <w:rsid w:val="00E04D10"/>
    <w:rsid w:val="00E05D83"/>
    <w:rsid w:val="00E05E12"/>
    <w:rsid w:val="00E0759C"/>
    <w:rsid w:val="00E075C4"/>
    <w:rsid w:val="00E07632"/>
    <w:rsid w:val="00E1159A"/>
    <w:rsid w:val="00E12104"/>
    <w:rsid w:val="00E12675"/>
    <w:rsid w:val="00E126AD"/>
    <w:rsid w:val="00E131A7"/>
    <w:rsid w:val="00E13936"/>
    <w:rsid w:val="00E14150"/>
    <w:rsid w:val="00E152A3"/>
    <w:rsid w:val="00E1598D"/>
    <w:rsid w:val="00E1675A"/>
    <w:rsid w:val="00E16941"/>
    <w:rsid w:val="00E2081B"/>
    <w:rsid w:val="00E210DB"/>
    <w:rsid w:val="00E217A1"/>
    <w:rsid w:val="00E24E9D"/>
    <w:rsid w:val="00E252C3"/>
    <w:rsid w:val="00E255AF"/>
    <w:rsid w:val="00E30565"/>
    <w:rsid w:val="00E30B35"/>
    <w:rsid w:val="00E347F0"/>
    <w:rsid w:val="00E34C6D"/>
    <w:rsid w:val="00E369F3"/>
    <w:rsid w:val="00E437DA"/>
    <w:rsid w:val="00E43C21"/>
    <w:rsid w:val="00E457CC"/>
    <w:rsid w:val="00E45AE5"/>
    <w:rsid w:val="00E46C1C"/>
    <w:rsid w:val="00E4703E"/>
    <w:rsid w:val="00E51985"/>
    <w:rsid w:val="00E52A8D"/>
    <w:rsid w:val="00E52EA5"/>
    <w:rsid w:val="00E530F9"/>
    <w:rsid w:val="00E55241"/>
    <w:rsid w:val="00E55FA0"/>
    <w:rsid w:val="00E5725A"/>
    <w:rsid w:val="00E57AC0"/>
    <w:rsid w:val="00E6028F"/>
    <w:rsid w:val="00E636B8"/>
    <w:rsid w:val="00E64463"/>
    <w:rsid w:val="00E64DD8"/>
    <w:rsid w:val="00E65292"/>
    <w:rsid w:val="00E67B5D"/>
    <w:rsid w:val="00E70759"/>
    <w:rsid w:val="00E71BE1"/>
    <w:rsid w:val="00E72142"/>
    <w:rsid w:val="00E74651"/>
    <w:rsid w:val="00E7510B"/>
    <w:rsid w:val="00E775F6"/>
    <w:rsid w:val="00E80EBC"/>
    <w:rsid w:val="00E826DE"/>
    <w:rsid w:val="00E847C4"/>
    <w:rsid w:val="00E84B23"/>
    <w:rsid w:val="00E87CDB"/>
    <w:rsid w:val="00E901F0"/>
    <w:rsid w:val="00E906FA"/>
    <w:rsid w:val="00E91163"/>
    <w:rsid w:val="00EA2581"/>
    <w:rsid w:val="00EA3A08"/>
    <w:rsid w:val="00EA73FF"/>
    <w:rsid w:val="00EB1669"/>
    <w:rsid w:val="00EB1D87"/>
    <w:rsid w:val="00EB1EE2"/>
    <w:rsid w:val="00EB2FBA"/>
    <w:rsid w:val="00EB4E16"/>
    <w:rsid w:val="00EB5634"/>
    <w:rsid w:val="00EB5C36"/>
    <w:rsid w:val="00EB6383"/>
    <w:rsid w:val="00EB7E4F"/>
    <w:rsid w:val="00EC02FD"/>
    <w:rsid w:val="00EC19EB"/>
    <w:rsid w:val="00EC1E94"/>
    <w:rsid w:val="00EC327A"/>
    <w:rsid w:val="00ED2764"/>
    <w:rsid w:val="00ED3ABD"/>
    <w:rsid w:val="00ED43BE"/>
    <w:rsid w:val="00ED7E95"/>
    <w:rsid w:val="00EE1AE8"/>
    <w:rsid w:val="00EE1E99"/>
    <w:rsid w:val="00EE292B"/>
    <w:rsid w:val="00EE2A91"/>
    <w:rsid w:val="00EE35C7"/>
    <w:rsid w:val="00EE57A7"/>
    <w:rsid w:val="00EE7313"/>
    <w:rsid w:val="00EF1D31"/>
    <w:rsid w:val="00EF3A6E"/>
    <w:rsid w:val="00EF3B4B"/>
    <w:rsid w:val="00EF4501"/>
    <w:rsid w:val="00EF56CE"/>
    <w:rsid w:val="00EF7846"/>
    <w:rsid w:val="00F00BE2"/>
    <w:rsid w:val="00F01302"/>
    <w:rsid w:val="00F01F58"/>
    <w:rsid w:val="00F023FC"/>
    <w:rsid w:val="00F03655"/>
    <w:rsid w:val="00F07B7A"/>
    <w:rsid w:val="00F122C5"/>
    <w:rsid w:val="00F12608"/>
    <w:rsid w:val="00F12EEA"/>
    <w:rsid w:val="00F14576"/>
    <w:rsid w:val="00F152D1"/>
    <w:rsid w:val="00F15757"/>
    <w:rsid w:val="00F2262B"/>
    <w:rsid w:val="00F23347"/>
    <w:rsid w:val="00F2394C"/>
    <w:rsid w:val="00F24B2F"/>
    <w:rsid w:val="00F24DAB"/>
    <w:rsid w:val="00F31F4A"/>
    <w:rsid w:val="00F33645"/>
    <w:rsid w:val="00F36CFF"/>
    <w:rsid w:val="00F41665"/>
    <w:rsid w:val="00F44B6C"/>
    <w:rsid w:val="00F45309"/>
    <w:rsid w:val="00F45888"/>
    <w:rsid w:val="00F47C7E"/>
    <w:rsid w:val="00F50A8C"/>
    <w:rsid w:val="00F53157"/>
    <w:rsid w:val="00F54073"/>
    <w:rsid w:val="00F56058"/>
    <w:rsid w:val="00F56139"/>
    <w:rsid w:val="00F56C27"/>
    <w:rsid w:val="00F626E4"/>
    <w:rsid w:val="00F64484"/>
    <w:rsid w:val="00F6593E"/>
    <w:rsid w:val="00F65F87"/>
    <w:rsid w:val="00F731EB"/>
    <w:rsid w:val="00F74116"/>
    <w:rsid w:val="00F806A1"/>
    <w:rsid w:val="00F824FA"/>
    <w:rsid w:val="00F82C89"/>
    <w:rsid w:val="00F83812"/>
    <w:rsid w:val="00F8470D"/>
    <w:rsid w:val="00F84BCD"/>
    <w:rsid w:val="00F85B92"/>
    <w:rsid w:val="00F85FF9"/>
    <w:rsid w:val="00F865AB"/>
    <w:rsid w:val="00F90D86"/>
    <w:rsid w:val="00F91F19"/>
    <w:rsid w:val="00F95378"/>
    <w:rsid w:val="00F954ED"/>
    <w:rsid w:val="00F97B82"/>
    <w:rsid w:val="00FA28D0"/>
    <w:rsid w:val="00FA31EC"/>
    <w:rsid w:val="00FA343A"/>
    <w:rsid w:val="00FA52B7"/>
    <w:rsid w:val="00FA53FA"/>
    <w:rsid w:val="00FA6379"/>
    <w:rsid w:val="00FA6633"/>
    <w:rsid w:val="00FA776D"/>
    <w:rsid w:val="00FB0B19"/>
    <w:rsid w:val="00FB0BFE"/>
    <w:rsid w:val="00FB237C"/>
    <w:rsid w:val="00FB266E"/>
    <w:rsid w:val="00FB363A"/>
    <w:rsid w:val="00FB36A6"/>
    <w:rsid w:val="00FB55F9"/>
    <w:rsid w:val="00FB641C"/>
    <w:rsid w:val="00FB7938"/>
    <w:rsid w:val="00FC00E4"/>
    <w:rsid w:val="00FC0664"/>
    <w:rsid w:val="00FC392C"/>
    <w:rsid w:val="00FC537D"/>
    <w:rsid w:val="00FC71F4"/>
    <w:rsid w:val="00FC7B07"/>
    <w:rsid w:val="00FD03BF"/>
    <w:rsid w:val="00FD0536"/>
    <w:rsid w:val="00FD061F"/>
    <w:rsid w:val="00FD1768"/>
    <w:rsid w:val="00FD3683"/>
    <w:rsid w:val="00FD4B22"/>
    <w:rsid w:val="00FD5153"/>
    <w:rsid w:val="00FD556A"/>
    <w:rsid w:val="00FD5C73"/>
    <w:rsid w:val="00FD6C26"/>
    <w:rsid w:val="00FD78F2"/>
    <w:rsid w:val="00FE09A3"/>
    <w:rsid w:val="00FE1A2E"/>
    <w:rsid w:val="00FE53BE"/>
    <w:rsid w:val="00FE7051"/>
    <w:rsid w:val="00FF04C4"/>
    <w:rsid w:val="00FF2B82"/>
    <w:rsid w:val="00FF30D7"/>
    <w:rsid w:val="00FF3CCE"/>
    <w:rsid w:val="00FF455A"/>
    <w:rsid w:val="00FF5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14AA6777"/>
  <w15:chartTrackingRefBased/>
  <w15:docId w15:val="{C7954F17-6656-44A2-84F6-BC0085B51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458F3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170AFC"/>
    <w:pPr>
      <w:tabs>
        <w:tab w:val="left" w:pos="2246"/>
      </w:tabs>
      <w:suppressAutoHyphens/>
      <w:autoSpaceDN w:val="0"/>
      <w:spacing w:after="120"/>
      <w:contextualSpacing/>
      <w:mirrorIndents/>
      <w:outlineLvl w:val="0"/>
    </w:pPr>
    <w:rPr>
      <w:noProof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15757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8B3E94"/>
    <w:pPr>
      <w:ind w:left="57" w:right="57" w:firstLine="360"/>
      <w:jc w:val="both"/>
    </w:pPr>
    <w:rPr>
      <w:rFonts w:eastAsia="Times New Roman"/>
      <w:lang w:val="en-US" w:bidi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30">
    <w:name w:val="WWNum30"/>
    <w:rsid w:val="008B3E94"/>
    <w:pPr>
      <w:numPr>
        <w:numId w:val="1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00B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00BE2"/>
    <w:rPr>
      <w:rFonts w:ascii="Segoe UI" w:hAnsi="Segoe UI" w:cs="Segoe UI"/>
      <w:sz w:val="18"/>
      <w:szCs w:val="18"/>
      <w:lang w:eastAsia="en-US"/>
    </w:rPr>
  </w:style>
  <w:style w:type="character" w:styleId="Hipercze">
    <w:name w:val="Hyperlink"/>
    <w:uiPriority w:val="99"/>
    <w:unhideWhenUsed/>
    <w:rsid w:val="00B677BD"/>
    <w:rPr>
      <w:color w:val="0563C1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077CA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077CA1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077CA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077CA1"/>
    <w:rPr>
      <w:sz w:val="22"/>
      <w:szCs w:val="22"/>
      <w:lang w:eastAsia="en-US"/>
    </w:rPr>
  </w:style>
  <w:style w:type="paragraph" w:styleId="Bezodstpw">
    <w:name w:val="No Spacing"/>
    <w:uiPriority w:val="99"/>
    <w:qFormat/>
    <w:rsid w:val="00A70A1F"/>
    <w:pPr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Tekstpodstawowy31">
    <w:name w:val="Tekst podstawowy 31"/>
    <w:basedOn w:val="Normalny"/>
    <w:rsid w:val="009653AB"/>
    <w:pPr>
      <w:spacing w:before="100" w:beforeAutospacing="1" w:after="120" w:afterAutospacing="1" w:line="360" w:lineRule="auto"/>
      <w:jc w:val="both"/>
    </w:pPr>
    <w:rPr>
      <w:rFonts w:eastAsia="SimSun" w:cs="Calibri"/>
      <w:kern w:val="1"/>
      <w:sz w:val="16"/>
      <w:szCs w:val="16"/>
      <w:lang w:val="en-US" w:bidi="en-US"/>
    </w:rPr>
  </w:style>
  <w:style w:type="paragraph" w:customStyle="1" w:styleId="Standard">
    <w:name w:val="Standard"/>
    <w:rsid w:val="00F65F87"/>
    <w:pPr>
      <w:suppressAutoHyphens/>
      <w:autoSpaceDN w:val="0"/>
      <w:spacing w:before="100" w:beforeAutospacing="1" w:afterAutospacing="1"/>
      <w:ind w:firstLine="360"/>
      <w:jc w:val="both"/>
      <w:textAlignment w:val="baseline"/>
    </w:pPr>
    <w:rPr>
      <w:rFonts w:eastAsia="SimSun" w:cs="F"/>
      <w:kern w:val="3"/>
      <w:sz w:val="22"/>
      <w:szCs w:val="22"/>
      <w:lang w:val="en-US" w:eastAsia="en-US" w:bidi="en-US"/>
    </w:rPr>
  </w:style>
  <w:style w:type="paragraph" w:styleId="Akapitzlist">
    <w:name w:val="List Paragraph"/>
    <w:basedOn w:val="Standard"/>
    <w:uiPriority w:val="34"/>
    <w:qFormat/>
    <w:rsid w:val="00D1270A"/>
    <w:pPr>
      <w:ind w:left="720"/>
    </w:pPr>
  </w:style>
  <w:style w:type="paragraph" w:styleId="NormalnyWeb">
    <w:name w:val="Normal (Web)"/>
    <w:basedOn w:val="Normalny"/>
    <w:uiPriority w:val="99"/>
    <w:rsid w:val="00717521"/>
    <w:pPr>
      <w:spacing w:before="100" w:after="119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">
    <w:name w:val="Nagłówek 1 Znak"/>
    <w:link w:val="Nagwek1"/>
    <w:rsid w:val="00170AFC"/>
    <w:rPr>
      <w:noProof/>
      <w:sz w:val="22"/>
      <w:szCs w:val="22"/>
    </w:rPr>
  </w:style>
  <w:style w:type="character" w:styleId="Odwoaniedokomentarza">
    <w:name w:val="annotation reference"/>
    <w:uiPriority w:val="99"/>
    <w:semiHidden/>
    <w:unhideWhenUsed/>
    <w:rsid w:val="00943FB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43FB9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943FB9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43FB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943FB9"/>
    <w:rPr>
      <w:b/>
      <w:bCs/>
      <w:lang w:eastAsia="en-US"/>
    </w:rPr>
  </w:style>
  <w:style w:type="character" w:customStyle="1" w:styleId="Nagwek3Znak">
    <w:name w:val="Nagłówek 3 Znak"/>
    <w:link w:val="Nagwek3"/>
    <w:uiPriority w:val="9"/>
    <w:rsid w:val="00F15757"/>
    <w:rPr>
      <w:rFonts w:ascii="Calibri Light" w:eastAsia="Times New Roman" w:hAnsi="Calibri Light" w:cs="Times New Roman"/>
      <w:b/>
      <w:bCs/>
      <w:sz w:val="26"/>
      <w:szCs w:val="26"/>
      <w:lang w:eastAsia="en-US"/>
    </w:rPr>
  </w:style>
  <w:style w:type="paragraph" w:styleId="Poprawka">
    <w:name w:val="Revision"/>
    <w:hidden/>
    <w:uiPriority w:val="99"/>
    <w:semiHidden/>
    <w:rsid w:val="005B25BF"/>
    <w:rPr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E38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36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i@erzeszow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35DC40-BDE3-49B1-BAA7-3820E99444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26</Pages>
  <Words>6743</Words>
  <Characters>40460</Characters>
  <Application>Microsoft Office Word</Application>
  <DocSecurity>0</DocSecurity>
  <Lines>337</Lines>
  <Paragraphs>94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Prywatny</Company>
  <LinksUpToDate>false</LinksUpToDate>
  <CharactersWithSpaces>47109</CharactersWithSpaces>
  <SharedDoc>false</SharedDoc>
  <HLinks>
    <vt:vector size="6" baseType="variant">
      <vt:variant>
        <vt:i4>4128782</vt:i4>
      </vt:variant>
      <vt:variant>
        <vt:i4>0</vt:i4>
      </vt:variant>
      <vt:variant>
        <vt:i4>0</vt:i4>
      </vt:variant>
      <vt:variant>
        <vt:i4>5</vt:i4>
      </vt:variant>
      <vt:variant>
        <vt:lpwstr>mailto:wi@erzeszow.pl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Wolanin Agnieszka</cp:lastModifiedBy>
  <cp:revision>26</cp:revision>
  <cp:lastPrinted>2022-10-18T12:12:00Z</cp:lastPrinted>
  <dcterms:created xsi:type="dcterms:W3CDTF">2022-06-30T07:52:00Z</dcterms:created>
  <dcterms:modified xsi:type="dcterms:W3CDTF">2022-10-25T07:39:00Z</dcterms:modified>
</cp:coreProperties>
</file>